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275ED" w14:textId="7EF0E97A" w:rsidR="00F67C59" w:rsidRPr="00316E8D" w:rsidRDefault="00F67C59" w:rsidP="00444D4A">
      <w:pPr>
        <w:tabs>
          <w:tab w:val="num" w:pos="1620"/>
        </w:tabs>
        <w:rPr>
          <w:sz w:val="24"/>
        </w:rPr>
      </w:pPr>
      <w:bookmarkStart w:id="0" w:name="bwBijlageE_GegevensOmtrentGedrag"/>
      <w:r w:rsidRPr="00B30963">
        <w:rPr>
          <w:sz w:val="24"/>
        </w:rPr>
        <w:t xml:space="preserve">Bijlage </w:t>
      </w:r>
      <w:r w:rsidR="004F4C79" w:rsidRPr="00B30963">
        <w:rPr>
          <w:rFonts w:cs="V&amp;W Syntax (Adobe)"/>
          <w:sz w:val="24"/>
        </w:rPr>
        <w:t>E</w:t>
      </w:r>
      <w:r w:rsidRPr="00B30963">
        <w:rPr>
          <w:sz w:val="24"/>
        </w:rPr>
        <w:tab/>
      </w:r>
      <w:r w:rsidR="00AC3881">
        <w:rPr>
          <w:sz w:val="24"/>
        </w:rPr>
        <w:t>Uitwerking geschiktheidseisen en selectiecriteria</w:t>
      </w:r>
    </w:p>
    <w:p w14:paraId="19D2F485" w14:textId="77777777" w:rsidR="00F67C59" w:rsidRDefault="00F67C59" w:rsidP="00D41F5F"/>
    <w:p w14:paraId="484D6D8F" w14:textId="77777777" w:rsidR="00103B96" w:rsidRDefault="00103B96" w:rsidP="00103B96">
      <w:pPr>
        <w:pStyle w:val="Voetnoottekst"/>
        <w:tabs>
          <w:tab w:val="left" w:pos="284"/>
        </w:tabs>
        <w:rPr>
          <w:sz w:val="18"/>
          <w:szCs w:val="18"/>
        </w:rPr>
      </w:pPr>
      <w:r w:rsidRPr="00103B96">
        <w:rPr>
          <w:sz w:val="18"/>
          <w:szCs w:val="18"/>
        </w:rPr>
        <w:t>In deze bijlage wordt de volgende definitie gehanteerd voor het begrip ‘Hoofdinfrastructuurnetwerken’: alle van nationaal belang zijnde infrastructuurvoorzieningen op het gebied van:</w:t>
      </w:r>
    </w:p>
    <w:p w14:paraId="35DDB2D0" w14:textId="77777777" w:rsidR="00103B96" w:rsidRDefault="00103B96" w:rsidP="00103B96">
      <w:pPr>
        <w:pStyle w:val="Voetnoottekst"/>
        <w:numPr>
          <w:ilvl w:val="0"/>
          <w:numId w:val="51"/>
        </w:numPr>
        <w:tabs>
          <w:tab w:val="left" w:pos="284"/>
        </w:tabs>
        <w:rPr>
          <w:sz w:val="18"/>
          <w:szCs w:val="18"/>
        </w:rPr>
      </w:pPr>
      <w:r w:rsidRPr="00103B96">
        <w:rPr>
          <w:sz w:val="18"/>
          <w:szCs w:val="18"/>
        </w:rPr>
        <w:t>wegen (rijkswegen incl. N-wegen mits aangemerkt als stroomweg),</w:t>
      </w:r>
    </w:p>
    <w:p w14:paraId="183D9BBE" w14:textId="77777777" w:rsidR="00103B96" w:rsidRDefault="00103B96" w:rsidP="00103B96">
      <w:pPr>
        <w:pStyle w:val="Voetnoottekst"/>
        <w:numPr>
          <w:ilvl w:val="0"/>
          <w:numId w:val="51"/>
        </w:numPr>
        <w:tabs>
          <w:tab w:val="left" w:pos="284"/>
        </w:tabs>
        <w:rPr>
          <w:sz w:val="18"/>
          <w:szCs w:val="18"/>
        </w:rPr>
      </w:pPr>
      <w:r w:rsidRPr="00103B96">
        <w:rPr>
          <w:sz w:val="18"/>
          <w:szCs w:val="18"/>
        </w:rPr>
        <w:t xml:space="preserve">vaarwegen (hoofdvaarwegennet), </w:t>
      </w:r>
    </w:p>
    <w:p w14:paraId="6D20C69A" w14:textId="77777777" w:rsidR="00103B96" w:rsidRDefault="00103B96" w:rsidP="00103B96">
      <w:pPr>
        <w:pStyle w:val="Voetnoottekst"/>
        <w:numPr>
          <w:ilvl w:val="0"/>
          <w:numId w:val="51"/>
        </w:numPr>
        <w:tabs>
          <w:tab w:val="left" w:pos="284"/>
        </w:tabs>
        <w:rPr>
          <w:sz w:val="18"/>
          <w:szCs w:val="18"/>
        </w:rPr>
      </w:pPr>
      <w:r w:rsidRPr="00103B96">
        <w:rPr>
          <w:sz w:val="18"/>
          <w:szCs w:val="18"/>
        </w:rPr>
        <w:t xml:space="preserve">waterbeheer (primaire watersystemen en primaire keringen), </w:t>
      </w:r>
    </w:p>
    <w:p w14:paraId="6BC92E3C" w14:textId="77777777" w:rsidR="00103B96" w:rsidRDefault="00103B96" w:rsidP="00103B96">
      <w:pPr>
        <w:pStyle w:val="Voetnoottekst"/>
        <w:tabs>
          <w:tab w:val="left" w:pos="284"/>
        </w:tabs>
        <w:rPr>
          <w:sz w:val="18"/>
          <w:szCs w:val="18"/>
        </w:rPr>
      </w:pPr>
      <w:r w:rsidRPr="00103B96">
        <w:rPr>
          <w:sz w:val="18"/>
          <w:szCs w:val="18"/>
        </w:rPr>
        <w:t>Uitgesloten zijn:</w:t>
      </w:r>
      <w:r>
        <w:rPr>
          <w:sz w:val="18"/>
          <w:szCs w:val="18"/>
        </w:rPr>
        <w:t xml:space="preserve"> </w:t>
      </w:r>
    </w:p>
    <w:p w14:paraId="3F830757" w14:textId="27D6F270" w:rsidR="00103B96" w:rsidRDefault="00103B96" w:rsidP="00103B96">
      <w:pPr>
        <w:pStyle w:val="Voetnoottekst"/>
        <w:numPr>
          <w:ilvl w:val="0"/>
          <w:numId w:val="51"/>
        </w:numPr>
        <w:tabs>
          <w:tab w:val="left" w:pos="284"/>
        </w:tabs>
        <w:rPr>
          <w:sz w:val="18"/>
          <w:szCs w:val="18"/>
        </w:rPr>
      </w:pPr>
      <w:r w:rsidRPr="00103B96">
        <w:rPr>
          <w:sz w:val="18"/>
          <w:szCs w:val="18"/>
        </w:rPr>
        <w:t xml:space="preserve">digitale infrastructuur, </w:t>
      </w:r>
    </w:p>
    <w:p w14:paraId="018D1C23" w14:textId="77777777" w:rsidR="00103B96" w:rsidRDefault="00103B96" w:rsidP="00103B96">
      <w:pPr>
        <w:pStyle w:val="Voetnoottekst"/>
        <w:numPr>
          <w:ilvl w:val="0"/>
          <w:numId w:val="51"/>
        </w:numPr>
        <w:tabs>
          <w:tab w:val="left" w:pos="284"/>
        </w:tabs>
        <w:rPr>
          <w:sz w:val="18"/>
          <w:szCs w:val="18"/>
        </w:rPr>
      </w:pPr>
      <w:r w:rsidRPr="00103B96">
        <w:rPr>
          <w:sz w:val="18"/>
          <w:szCs w:val="18"/>
        </w:rPr>
        <w:t>drinkwater- en afvalwaterinfrastructuur,</w:t>
      </w:r>
    </w:p>
    <w:p w14:paraId="1F48C73F" w14:textId="53305DD8" w:rsidR="00103B96" w:rsidRPr="00103B96" w:rsidRDefault="00103B96" w:rsidP="00103B96">
      <w:pPr>
        <w:pStyle w:val="Voetnoottekst"/>
        <w:numPr>
          <w:ilvl w:val="0"/>
          <w:numId w:val="51"/>
        </w:numPr>
        <w:tabs>
          <w:tab w:val="left" w:pos="284"/>
        </w:tabs>
        <w:rPr>
          <w:sz w:val="18"/>
          <w:szCs w:val="18"/>
        </w:rPr>
      </w:pPr>
      <w:r w:rsidRPr="00103B96">
        <w:rPr>
          <w:sz w:val="18"/>
          <w:szCs w:val="18"/>
        </w:rPr>
        <w:t xml:space="preserve">lokale infrastructuren (zoals lokale wegen, watergangen, keringen </w:t>
      </w:r>
      <w:proofErr w:type="spellStart"/>
      <w:r w:rsidRPr="00103B96">
        <w:rPr>
          <w:sz w:val="18"/>
          <w:szCs w:val="18"/>
        </w:rPr>
        <w:t>etc</w:t>
      </w:r>
      <w:proofErr w:type="spellEnd"/>
      <w:r w:rsidRPr="00103B96">
        <w:rPr>
          <w:sz w:val="18"/>
          <w:szCs w:val="18"/>
        </w:rPr>
        <w:t>).</w:t>
      </w:r>
    </w:p>
    <w:p w14:paraId="04166037" w14:textId="77777777" w:rsidR="00103B96" w:rsidRPr="00316E8D" w:rsidRDefault="00103B96" w:rsidP="00D41F5F"/>
    <w:p w14:paraId="6AABDFE0" w14:textId="77777777" w:rsidR="0032180B" w:rsidRPr="0032180B" w:rsidRDefault="0032180B" w:rsidP="0032180B">
      <w:pPr>
        <w:spacing w:line="240" w:lineRule="auto"/>
        <w:rPr>
          <w:rFonts w:eastAsia="Calibri"/>
          <w:b/>
          <w:bCs/>
          <w:sz w:val="20"/>
          <w:szCs w:val="20"/>
          <w:lang w:eastAsia="en-US"/>
        </w:rPr>
      </w:pPr>
      <w:r w:rsidRPr="0032180B">
        <w:rPr>
          <w:rFonts w:eastAsia="Calibri"/>
          <w:b/>
          <w:bCs/>
          <w:sz w:val="20"/>
          <w:szCs w:val="20"/>
          <w:lang w:eastAsia="en-US"/>
        </w:rPr>
        <w:t>Perceel 1: Ingenieursdiensten voor projecten en programma’s</w:t>
      </w:r>
    </w:p>
    <w:p w14:paraId="5EB88285" w14:textId="77777777" w:rsidR="0032180B" w:rsidRPr="00AB74DE" w:rsidRDefault="0032180B" w:rsidP="0032180B">
      <w:pPr>
        <w:pStyle w:val="Broodtekst"/>
        <w:spacing w:line="240" w:lineRule="auto"/>
        <w:rPr>
          <w:sz w:val="16"/>
          <w:szCs w:val="16"/>
        </w:rPr>
      </w:pPr>
    </w:p>
    <w:p w14:paraId="225FEEDA" w14:textId="74BB5E72" w:rsidR="00D063C2" w:rsidRPr="00D063C2" w:rsidRDefault="00D063C2" w:rsidP="008E6CE0">
      <w:pPr>
        <w:pStyle w:val="Lijstalinea"/>
        <w:numPr>
          <w:ilvl w:val="0"/>
          <w:numId w:val="34"/>
        </w:numPr>
        <w:autoSpaceDE w:val="0"/>
        <w:autoSpaceDN w:val="0"/>
        <w:adjustRightInd w:val="0"/>
        <w:spacing w:before="60" w:line="240" w:lineRule="auto"/>
        <w:ind w:left="284" w:hanging="284"/>
        <w:rPr>
          <w:rFonts w:eastAsia="Calibri"/>
          <w:b/>
          <w:bCs/>
          <w:i/>
          <w:iCs/>
          <w:szCs w:val="18"/>
        </w:rPr>
      </w:pPr>
      <w:r w:rsidRPr="00D063C2">
        <w:rPr>
          <w:rFonts w:eastAsia="Calibri"/>
          <w:bCs/>
          <w:i/>
          <w:iCs/>
          <w:szCs w:val="18"/>
        </w:rPr>
        <w:t xml:space="preserve">Kennis en ervaring met het met goed gevolg managen en coördineren van een omvangrijke, multidisciplinaire en recente opdracht voor ingenieursdiensten m.b.t. </w:t>
      </w:r>
      <w:r w:rsidRPr="00D063C2">
        <w:rPr>
          <w:bCs/>
          <w:i/>
          <w:iCs/>
          <w:szCs w:val="18"/>
        </w:rPr>
        <w:t xml:space="preserve">een vernieuwingsproject voor één </w:t>
      </w:r>
      <w:r w:rsidRPr="00D063C2">
        <w:rPr>
          <w:rFonts w:eastAsia="Calibri"/>
          <w:bCs/>
          <w:i/>
          <w:iCs/>
          <w:szCs w:val="18"/>
        </w:rPr>
        <w:t>van de hoofdinfrastructuurnetwerken.</w:t>
      </w:r>
    </w:p>
    <w:p w14:paraId="555AD51F" w14:textId="32CCECC8" w:rsidR="00D063C2" w:rsidRPr="00D063C2" w:rsidRDefault="00D063C2" w:rsidP="008E6CE0">
      <w:pPr>
        <w:pStyle w:val="Lijstalinea"/>
        <w:numPr>
          <w:ilvl w:val="0"/>
          <w:numId w:val="15"/>
        </w:numPr>
        <w:spacing w:before="60" w:line="240" w:lineRule="auto"/>
        <w:ind w:left="567" w:hanging="284"/>
        <w:contextualSpacing w:val="0"/>
        <w:rPr>
          <w:rFonts w:eastAsia="Calibri"/>
          <w:b/>
          <w:bCs/>
          <w:szCs w:val="18"/>
        </w:rPr>
      </w:pPr>
      <w:r w:rsidRPr="00D063C2">
        <w:rPr>
          <w:rFonts w:eastAsia="Calibri"/>
          <w:bCs/>
          <w:szCs w:val="18"/>
        </w:rPr>
        <w:t xml:space="preserve">Er is sprake van “met goed gevolg managen en coördineren” indien de </w:t>
      </w:r>
      <w:r>
        <w:rPr>
          <w:rFonts w:eastAsia="Calibri"/>
          <w:bCs/>
          <w:szCs w:val="18"/>
        </w:rPr>
        <w:t>ondernemer</w:t>
      </w:r>
      <w:r w:rsidRPr="00D063C2">
        <w:rPr>
          <w:rFonts w:eastAsia="Calibri"/>
          <w:bCs/>
          <w:szCs w:val="18"/>
        </w:rPr>
        <w:t xml:space="preserve">: </w:t>
      </w:r>
    </w:p>
    <w:p w14:paraId="18AEDB62" w14:textId="77777777" w:rsidR="00D063C2" w:rsidRPr="00D063C2" w:rsidRDefault="00D063C2" w:rsidP="008E6CE0">
      <w:pPr>
        <w:pStyle w:val="OpsommingenRWS"/>
        <w:numPr>
          <w:ilvl w:val="2"/>
          <w:numId w:val="14"/>
        </w:numPr>
        <w:spacing w:line="240" w:lineRule="auto"/>
        <w:ind w:left="993" w:hanging="284"/>
        <w:rPr>
          <w:b/>
          <w:bCs/>
          <w:szCs w:val="18"/>
        </w:rPr>
      </w:pPr>
      <w:r w:rsidRPr="00D063C2">
        <w:rPr>
          <w:bCs/>
          <w:szCs w:val="18"/>
        </w:rPr>
        <w:t>Zelf belast was met de dagelijkse organisatie en leiding van de uitvoering van de opdracht en,</w:t>
      </w:r>
    </w:p>
    <w:p w14:paraId="0722FF45" w14:textId="77777777" w:rsidR="00D063C2" w:rsidRPr="00D063C2" w:rsidRDefault="00D063C2" w:rsidP="008E6CE0">
      <w:pPr>
        <w:pStyle w:val="OpsommingenRWS"/>
        <w:numPr>
          <w:ilvl w:val="2"/>
          <w:numId w:val="14"/>
        </w:numPr>
        <w:spacing w:line="240" w:lineRule="auto"/>
        <w:ind w:left="993" w:hanging="284"/>
        <w:rPr>
          <w:b/>
          <w:bCs/>
          <w:szCs w:val="18"/>
        </w:rPr>
      </w:pPr>
      <w:r w:rsidRPr="00D063C2">
        <w:rPr>
          <w:bCs/>
          <w:szCs w:val="18"/>
        </w:rPr>
        <w:t>De eindverantwoordelijkheid droeg voor het werk richting de opdrachtgever en,</w:t>
      </w:r>
    </w:p>
    <w:p w14:paraId="64A7A42D" w14:textId="77777777" w:rsidR="00D063C2" w:rsidRPr="00D063C2" w:rsidRDefault="00D063C2" w:rsidP="008E6CE0">
      <w:pPr>
        <w:pStyle w:val="OpsommingenRWS"/>
        <w:numPr>
          <w:ilvl w:val="2"/>
          <w:numId w:val="14"/>
        </w:numPr>
        <w:spacing w:line="240" w:lineRule="auto"/>
        <w:ind w:left="993" w:hanging="284"/>
        <w:rPr>
          <w:b/>
          <w:bCs/>
          <w:szCs w:val="18"/>
        </w:rPr>
      </w:pPr>
      <w:r w:rsidRPr="00D063C2">
        <w:rPr>
          <w:bCs/>
          <w:szCs w:val="18"/>
        </w:rPr>
        <w:t xml:space="preserve">De opdracht op een vakkundige en regelmatige wijze heeft uitgevoerd en, </w:t>
      </w:r>
    </w:p>
    <w:p w14:paraId="0E522F56" w14:textId="1BDA92F7" w:rsidR="00D063C2" w:rsidRPr="00D063C2" w:rsidRDefault="00D063C2" w:rsidP="008E6CE0">
      <w:pPr>
        <w:pStyle w:val="OpsommingenRWS"/>
        <w:numPr>
          <w:ilvl w:val="2"/>
          <w:numId w:val="14"/>
        </w:numPr>
        <w:spacing w:line="240" w:lineRule="auto"/>
        <w:ind w:left="993" w:hanging="284"/>
        <w:rPr>
          <w:b/>
          <w:bCs/>
          <w:szCs w:val="18"/>
        </w:rPr>
      </w:pPr>
      <w:r w:rsidRPr="00D063C2">
        <w:rPr>
          <w:bCs/>
          <w:szCs w:val="18"/>
        </w:rPr>
        <w:t>De opdracht</w:t>
      </w:r>
      <w:r w:rsidR="00C74890">
        <w:rPr>
          <w:bCs/>
          <w:szCs w:val="18"/>
        </w:rPr>
        <w:t xml:space="preserve">, </w:t>
      </w:r>
      <w:proofErr w:type="spellStart"/>
      <w:r w:rsidR="00C74890">
        <w:rPr>
          <w:bCs/>
          <w:szCs w:val="18"/>
        </w:rPr>
        <w:t>danwel</w:t>
      </w:r>
      <w:proofErr w:type="spellEnd"/>
      <w:r w:rsidR="00C74890">
        <w:rPr>
          <w:bCs/>
          <w:szCs w:val="18"/>
        </w:rPr>
        <w:t xml:space="preserve"> bij lopende opdrachten de tussenmijlpalen,</w:t>
      </w:r>
      <w:r w:rsidRPr="00D063C2">
        <w:rPr>
          <w:bCs/>
          <w:szCs w:val="18"/>
        </w:rPr>
        <w:t xml:space="preserve"> binnen de overeengekomen termijn (verleend uitstel van oplevering daarin begrepen) heeft opgeleverd.</w:t>
      </w:r>
      <w:r w:rsidR="00C74890">
        <w:rPr>
          <w:bCs/>
          <w:szCs w:val="18"/>
        </w:rPr>
        <w:t xml:space="preserve"> </w:t>
      </w:r>
    </w:p>
    <w:p w14:paraId="01EEB9AF" w14:textId="77777777" w:rsidR="00D063C2" w:rsidRPr="00D063C2" w:rsidRDefault="00D063C2" w:rsidP="008E6CE0">
      <w:pPr>
        <w:pStyle w:val="Lijstalinea"/>
        <w:numPr>
          <w:ilvl w:val="0"/>
          <w:numId w:val="15"/>
        </w:numPr>
        <w:spacing w:before="60" w:line="240" w:lineRule="auto"/>
        <w:ind w:left="567" w:hanging="284"/>
        <w:contextualSpacing w:val="0"/>
        <w:rPr>
          <w:rFonts w:eastAsia="Calibri"/>
          <w:b/>
          <w:bCs/>
          <w:szCs w:val="18"/>
        </w:rPr>
      </w:pPr>
      <w:r w:rsidRPr="00D063C2">
        <w:rPr>
          <w:rFonts w:eastAsia="Calibri"/>
          <w:bCs/>
          <w:szCs w:val="18"/>
        </w:rPr>
        <w:t>Er is sprake van een “omvangrijke opdracht voor ingenieursdiensten” als de referentieopdracht:</w:t>
      </w:r>
    </w:p>
    <w:p w14:paraId="3E560DF8" w14:textId="133B2F7F" w:rsidR="00D063C2" w:rsidRPr="00D063C2" w:rsidRDefault="00D063C2" w:rsidP="008E6CE0">
      <w:pPr>
        <w:pStyle w:val="OpsommingenRWS"/>
        <w:numPr>
          <w:ilvl w:val="2"/>
          <w:numId w:val="14"/>
        </w:numPr>
        <w:spacing w:line="240" w:lineRule="auto"/>
        <w:ind w:left="993" w:hanging="284"/>
        <w:rPr>
          <w:b/>
          <w:bCs/>
          <w:szCs w:val="18"/>
        </w:rPr>
      </w:pPr>
      <w:r w:rsidRPr="00D063C2">
        <w:rPr>
          <w:bCs/>
          <w:szCs w:val="18"/>
        </w:rPr>
        <w:t>Betrekking heeft op een ingenieursdiensten opdracht met gefactureerd bedrag gelijk aan of groter dan € 1.000.000,</w:t>
      </w:r>
      <w:r>
        <w:rPr>
          <w:bCs/>
          <w:szCs w:val="18"/>
        </w:rPr>
        <w:t>-</w:t>
      </w:r>
      <w:r w:rsidRPr="00D063C2">
        <w:rPr>
          <w:bCs/>
          <w:szCs w:val="18"/>
        </w:rPr>
        <w:t>- (exclusief omzetbelasting)</w:t>
      </w:r>
    </w:p>
    <w:p w14:paraId="0662C10F" w14:textId="77777777" w:rsidR="00D063C2" w:rsidRPr="00D063C2" w:rsidRDefault="00D063C2" w:rsidP="008E6CE0">
      <w:pPr>
        <w:pStyle w:val="OpsommingenRWS"/>
        <w:numPr>
          <w:ilvl w:val="2"/>
          <w:numId w:val="14"/>
        </w:numPr>
        <w:spacing w:line="240" w:lineRule="auto"/>
        <w:ind w:left="993" w:hanging="284"/>
        <w:rPr>
          <w:b/>
          <w:bCs/>
          <w:szCs w:val="18"/>
        </w:rPr>
      </w:pPr>
      <w:r w:rsidRPr="00D063C2">
        <w:rPr>
          <w:bCs/>
          <w:szCs w:val="18"/>
        </w:rPr>
        <w:t>Een aaneengesloten looptijd kent van tenminste 1 jaar.</w:t>
      </w:r>
    </w:p>
    <w:p w14:paraId="15951E64" w14:textId="77777777" w:rsidR="00D063C2" w:rsidRPr="00D063C2" w:rsidRDefault="00D063C2" w:rsidP="008E6CE0">
      <w:pPr>
        <w:pStyle w:val="Lijstalinea"/>
        <w:numPr>
          <w:ilvl w:val="0"/>
          <w:numId w:val="15"/>
        </w:numPr>
        <w:spacing w:before="60" w:line="240" w:lineRule="auto"/>
        <w:ind w:left="567" w:hanging="284"/>
        <w:contextualSpacing w:val="0"/>
        <w:rPr>
          <w:rFonts w:eastAsia="Calibri"/>
          <w:b/>
          <w:bCs/>
          <w:szCs w:val="18"/>
        </w:rPr>
      </w:pPr>
      <w:bookmarkStart w:id="1" w:name="_Hlk178585988"/>
      <w:r w:rsidRPr="00D063C2">
        <w:rPr>
          <w:rFonts w:eastAsia="Calibri"/>
          <w:bCs/>
          <w:szCs w:val="18"/>
        </w:rPr>
        <w:t>Er is sprake van een “multidisciplinaire opdracht voor ingenieursdiensten” als de referentieopdracht:</w:t>
      </w:r>
    </w:p>
    <w:p w14:paraId="14BB8FD0" w14:textId="51AD6BDA" w:rsidR="00D063C2" w:rsidRPr="00D063C2" w:rsidRDefault="00D063C2" w:rsidP="008E6CE0">
      <w:pPr>
        <w:pStyle w:val="OpsommingenRWS"/>
        <w:numPr>
          <w:ilvl w:val="2"/>
          <w:numId w:val="14"/>
        </w:numPr>
        <w:spacing w:line="240" w:lineRule="auto"/>
        <w:ind w:left="993" w:hanging="284"/>
        <w:rPr>
          <w:b/>
          <w:bCs/>
          <w:szCs w:val="18"/>
        </w:rPr>
      </w:pPr>
      <w:r w:rsidRPr="00D063C2">
        <w:rPr>
          <w:bCs/>
          <w:szCs w:val="18"/>
        </w:rPr>
        <w:t xml:space="preserve">Aantoonbaar maakt dat de opdracht meerdere technische aspecten </w:t>
      </w:r>
      <w:r w:rsidRPr="009C52BC">
        <w:rPr>
          <w:bCs/>
          <w:szCs w:val="18"/>
        </w:rPr>
        <w:t>(b</w:t>
      </w:r>
      <w:r w:rsidR="009C52BC" w:rsidRPr="009C52BC">
        <w:rPr>
          <w:bCs/>
          <w:szCs w:val="18"/>
        </w:rPr>
        <w:t>ij</w:t>
      </w:r>
      <w:r w:rsidRPr="009C52BC">
        <w:rPr>
          <w:bCs/>
          <w:szCs w:val="18"/>
        </w:rPr>
        <w:t xml:space="preserve">v. ontwerpen, </w:t>
      </w:r>
      <w:r w:rsidR="00C74890">
        <w:rPr>
          <w:bCs/>
          <w:szCs w:val="18"/>
        </w:rPr>
        <w:t xml:space="preserve">verkrijgen van vergunningen, geluidsonderzoek, verkeersonderzoek, </w:t>
      </w:r>
      <w:r w:rsidRPr="009C52BC">
        <w:rPr>
          <w:bCs/>
          <w:szCs w:val="18"/>
        </w:rPr>
        <w:t xml:space="preserve">archeologie, elektrotechniek, duurzaamheid, </w:t>
      </w:r>
      <w:proofErr w:type="spellStart"/>
      <w:r w:rsidRPr="009C52BC">
        <w:rPr>
          <w:bCs/>
          <w:szCs w:val="18"/>
        </w:rPr>
        <w:t>onderhoudbaarheid</w:t>
      </w:r>
      <w:proofErr w:type="spellEnd"/>
      <w:r w:rsidRPr="009C52BC">
        <w:rPr>
          <w:bCs/>
          <w:szCs w:val="18"/>
        </w:rPr>
        <w:t xml:space="preserve"> etc.)</w:t>
      </w:r>
      <w:r w:rsidRPr="00D063C2">
        <w:rPr>
          <w:bCs/>
          <w:szCs w:val="18"/>
        </w:rPr>
        <w:t xml:space="preserve"> betreft die niet onlosmakelijk met elkaar verbonden zijn.</w:t>
      </w:r>
    </w:p>
    <w:bookmarkEnd w:id="1"/>
    <w:p w14:paraId="7A88DBDA" w14:textId="77777777" w:rsidR="00D063C2" w:rsidRPr="00D063C2" w:rsidRDefault="00D063C2" w:rsidP="008E6CE0">
      <w:pPr>
        <w:pStyle w:val="Lijstalinea"/>
        <w:numPr>
          <w:ilvl w:val="0"/>
          <w:numId w:val="15"/>
        </w:numPr>
        <w:spacing w:before="60" w:line="240" w:lineRule="auto"/>
        <w:ind w:left="567" w:hanging="284"/>
        <w:contextualSpacing w:val="0"/>
        <w:rPr>
          <w:rFonts w:eastAsia="Calibri"/>
          <w:b/>
          <w:bCs/>
          <w:szCs w:val="18"/>
        </w:rPr>
      </w:pPr>
      <w:r w:rsidRPr="00D063C2">
        <w:rPr>
          <w:rFonts w:eastAsia="Calibri"/>
          <w:bCs/>
          <w:szCs w:val="18"/>
        </w:rPr>
        <w:t xml:space="preserve">Er is sprake van een “recente opdracht voor ingenieursdiensten” als: </w:t>
      </w:r>
    </w:p>
    <w:p w14:paraId="6F672A5C" w14:textId="791504B8" w:rsidR="00D063C2" w:rsidRPr="00D063C2" w:rsidRDefault="00D063C2" w:rsidP="008E6CE0">
      <w:pPr>
        <w:pStyle w:val="OpsommingenRWS"/>
        <w:numPr>
          <w:ilvl w:val="2"/>
          <w:numId w:val="14"/>
        </w:numPr>
        <w:spacing w:line="240" w:lineRule="auto"/>
        <w:ind w:left="993" w:hanging="284"/>
        <w:rPr>
          <w:b/>
          <w:bCs/>
          <w:szCs w:val="18"/>
        </w:rPr>
      </w:pPr>
      <w:r w:rsidRPr="00D063C2">
        <w:rPr>
          <w:bCs/>
          <w:szCs w:val="18"/>
        </w:rPr>
        <w:t xml:space="preserve">De opdracht nog loopt of een afloopdatum van de opdracht kent die niet meer dan 3 jaar </w:t>
      </w:r>
      <w:r w:rsidRPr="00D063C2">
        <w:rPr>
          <w:rFonts w:cs="Verdana"/>
          <w:bCs/>
          <w:color w:val="000000"/>
          <w:szCs w:val="18"/>
        </w:rPr>
        <w:t xml:space="preserve">voorafgaande aan de uiterste datum voor ontvangst van de verzoeken tot deelneming </w:t>
      </w:r>
      <w:r w:rsidRPr="00D063C2">
        <w:rPr>
          <w:bCs/>
          <w:szCs w:val="18"/>
        </w:rPr>
        <w:t xml:space="preserve">ligt. </w:t>
      </w:r>
    </w:p>
    <w:p w14:paraId="63D1087A" w14:textId="77777777" w:rsidR="00D063C2" w:rsidRPr="00D063C2" w:rsidRDefault="00D063C2" w:rsidP="008E6CE0">
      <w:pPr>
        <w:pStyle w:val="Lijstalinea"/>
        <w:numPr>
          <w:ilvl w:val="0"/>
          <w:numId w:val="15"/>
        </w:numPr>
        <w:spacing w:before="60" w:line="240" w:lineRule="auto"/>
        <w:ind w:left="567" w:hanging="284"/>
        <w:contextualSpacing w:val="0"/>
        <w:rPr>
          <w:rFonts w:eastAsia="Calibri"/>
          <w:b/>
          <w:bCs/>
          <w:szCs w:val="18"/>
        </w:rPr>
      </w:pPr>
      <w:r w:rsidRPr="00D063C2">
        <w:rPr>
          <w:rFonts w:eastAsia="Calibri"/>
          <w:bCs/>
          <w:szCs w:val="18"/>
        </w:rPr>
        <w:t>Er is sprake van een vernieuwingsproject als:</w:t>
      </w:r>
    </w:p>
    <w:p w14:paraId="653F104D" w14:textId="2F2751F2" w:rsidR="00D063C2" w:rsidRPr="00D063C2" w:rsidRDefault="00D063C2" w:rsidP="008E6CE0">
      <w:pPr>
        <w:pStyle w:val="OpsommingenRWS"/>
        <w:numPr>
          <w:ilvl w:val="2"/>
          <w:numId w:val="14"/>
        </w:numPr>
        <w:spacing w:line="240" w:lineRule="auto"/>
        <w:ind w:left="993" w:hanging="284"/>
        <w:rPr>
          <w:b/>
          <w:bCs/>
          <w:szCs w:val="18"/>
        </w:rPr>
      </w:pPr>
      <w:r w:rsidRPr="00D063C2">
        <w:rPr>
          <w:bCs/>
          <w:szCs w:val="18"/>
        </w:rPr>
        <w:t xml:space="preserve">De opdracht betrekking heeft op het vervangen en/of renoveren van een bestaand object </w:t>
      </w:r>
      <w:proofErr w:type="spellStart"/>
      <w:r w:rsidRPr="00D063C2">
        <w:rPr>
          <w:bCs/>
          <w:szCs w:val="18"/>
        </w:rPr>
        <w:t>danwel</w:t>
      </w:r>
      <w:proofErr w:type="spellEnd"/>
      <w:r w:rsidRPr="00D063C2">
        <w:rPr>
          <w:bCs/>
          <w:szCs w:val="18"/>
        </w:rPr>
        <w:t xml:space="preserve"> bestaande infrastructuur. </w:t>
      </w:r>
      <w:r w:rsidR="00A539C9">
        <w:rPr>
          <w:bCs/>
          <w:szCs w:val="18"/>
        </w:rPr>
        <w:t>O</w:t>
      </w:r>
      <w:r w:rsidRPr="009C52BC">
        <w:rPr>
          <w:bCs/>
          <w:szCs w:val="18"/>
        </w:rPr>
        <w:t xml:space="preserve">nderhoud van een bestaand object </w:t>
      </w:r>
      <w:proofErr w:type="spellStart"/>
      <w:r w:rsidRPr="009C52BC">
        <w:rPr>
          <w:bCs/>
          <w:szCs w:val="18"/>
        </w:rPr>
        <w:t>danwel</w:t>
      </w:r>
      <w:proofErr w:type="spellEnd"/>
      <w:r w:rsidRPr="009C52BC">
        <w:rPr>
          <w:bCs/>
          <w:szCs w:val="18"/>
        </w:rPr>
        <w:t xml:space="preserve"> bestaande infrastructuur</w:t>
      </w:r>
      <w:r w:rsidRPr="00D063C2">
        <w:rPr>
          <w:bCs/>
          <w:szCs w:val="18"/>
        </w:rPr>
        <w:t xml:space="preserve"> valt daar niet onder.</w:t>
      </w:r>
    </w:p>
    <w:p w14:paraId="3F614DF6" w14:textId="77777777" w:rsidR="00D063C2" w:rsidRPr="00D063C2" w:rsidRDefault="00D063C2" w:rsidP="00D063C2">
      <w:pPr>
        <w:spacing w:line="240" w:lineRule="auto"/>
        <w:ind w:left="1066"/>
        <w:rPr>
          <w:rFonts w:eastAsia="Calibri"/>
          <w:b/>
          <w:bCs/>
          <w:szCs w:val="18"/>
        </w:rPr>
      </w:pPr>
    </w:p>
    <w:p w14:paraId="12F8B71A" w14:textId="5373A9CA" w:rsidR="00D063C2" w:rsidRPr="00D559F5" w:rsidRDefault="00D063C2" w:rsidP="008E6CE0">
      <w:pPr>
        <w:pStyle w:val="Lijstalinea"/>
        <w:numPr>
          <w:ilvl w:val="0"/>
          <w:numId w:val="34"/>
        </w:numPr>
        <w:autoSpaceDE w:val="0"/>
        <w:autoSpaceDN w:val="0"/>
        <w:adjustRightInd w:val="0"/>
        <w:spacing w:line="240" w:lineRule="auto"/>
        <w:ind w:left="284" w:hanging="284"/>
        <w:rPr>
          <w:b/>
          <w:bCs/>
          <w:i/>
          <w:iCs/>
          <w:szCs w:val="18"/>
        </w:rPr>
      </w:pPr>
      <w:r w:rsidRPr="00D559F5">
        <w:rPr>
          <w:rFonts w:eastAsia="Calibri"/>
          <w:bCs/>
          <w:i/>
          <w:iCs/>
          <w:szCs w:val="18"/>
        </w:rPr>
        <w:t>Kennis en ervaring met het aantoonbaar toepassen van assetmanagement principes</w:t>
      </w:r>
      <w:r w:rsidRPr="00D559F5">
        <w:rPr>
          <w:bCs/>
          <w:i/>
          <w:iCs/>
          <w:szCs w:val="18"/>
        </w:rPr>
        <w:t xml:space="preserve">. </w:t>
      </w:r>
    </w:p>
    <w:p w14:paraId="6A952707" w14:textId="66619472" w:rsidR="00D063C2" w:rsidRPr="00D559F5" w:rsidRDefault="00D063C2" w:rsidP="008E6CE0">
      <w:pPr>
        <w:pStyle w:val="Lijstalinea"/>
        <w:numPr>
          <w:ilvl w:val="0"/>
          <w:numId w:val="42"/>
        </w:numPr>
        <w:spacing w:before="60" w:line="240" w:lineRule="auto"/>
        <w:rPr>
          <w:rFonts w:eastAsia="Calibri"/>
          <w:b/>
          <w:bCs/>
          <w:szCs w:val="18"/>
        </w:rPr>
      </w:pPr>
      <w:r w:rsidRPr="00D559F5">
        <w:rPr>
          <w:rFonts w:eastAsia="Calibri"/>
          <w:bCs/>
          <w:szCs w:val="18"/>
        </w:rPr>
        <w:t xml:space="preserve">Er is sprake van het “aantoonbaar toepassen van assetmanagementprincipes” wanneer: </w:t>
      </w:r>
    </w:p>
    <w:p w14:paraId="7707156D" w14:textId="4B7C3DF4" w:rsidR="00D063C2" w:rsidRPr="00D063C2" w:rsidRDefault="00D063C2" w:rsidP="008E6CE0">
      <w:pPr>
        <w:pStyle w:val="OpsommingenRWS"/>
        <w:numPr>
          <w:ilvl w:val="2"/>
          <w:numId w:val="14"/>
        </w:numPr>
        <w:spacing w:before="60" w:line="240" w:lineRule="auto"/>
        <w:ind w:left="993" w:hanging="284"/>
        <w:rPr>
          <w:rFonts w:eastAsia="Calibri"/>
          <w:b/>
          <w:bCs/>
          <w:szCs w:val="18"/>
          <w:lang w:eastAsia="en-US"/>
        </w:rPr>
      </w:pPr>
      <w:r w:rsidRPr="00D063C2">
        <w:rPr>
          <w:rFonts w:eastAsia="Calibri"/>
          <w:bCs/>
          <w:szCs w:val="18"/>
          <w:lang w:eastAsia="en-US"/>
        </w:rPr>
        <w:t>Ten minste een van de volgende Asset Management toepassingen aantoonbaar onderdeel wa</w:t>
      </w:r>
      <w:r w:rsidR="00D559F5">
        <w:rPr>
          <w:rFonts w:eastAsia="Calibri"/>
          <w:bCs/>
          <w:szCs w:val="18"/>
          <w:lang w:eastAsia="en-US"/>
        </w:rPr>
        <w:t>s</w:t>
      </w:r>
      <w:r w:rsidRPr="00D063C2">
        <w:rPr>
          <w:rFonts w:eastAsia="Calibri"/>
          <w:bCs/>
          <w:szCs w:val="18"/>
          <w:lang w:eastAsia="en-US"/>
        </w:rPr>
        <w:t xml:space="preserve"> van de opdracht:</w:t>
      </w:r>
    </w:p>
    <w:p w14:paraId="65CDE74A" w14:textId="77777777" w:rsidR="00D063C2" w:rsidRPr="00D063C2" w:rsidRDefault="00D063C2" w:rsidP="008E6CE0">
      <w:pPr>
        <w:pStyle w:val="Lijstalinea"/>
        <w:numPr>
          <w:ilvl w:val="0"/>
          <w:numId w:val="35"/>
        </w:numPr>
        <w:spacing w:after="120" w:line="240" w:lineRule="auto"/>
        <w:ind w:left="1276" w:hanging="283"/>
        <w:rPr>
          <w:rFonts w:eastAsia="Calibri"/>
          <w:b/>
          <w:bCs/>
          <w:szCs w:val="18"/>
        </w:rPr>
      </w:pPr>
      <w:r w:rsidRPr="00D063C2">
        <w:rPr>
          <w:rFonts w:eastAsia="Calibri"/>
          <w:bCs/>
          <w:szCs w:val="18"/>
        </w:rPr>
        <w:t>Het maken van een variantenstudie o.b.v. asset management criteria (prestaties, risico’s, kosten);</w:t>
      </w:r>
    </w:p>
    <w:p w14:paraId="272EE2EB" w14:textId="77777777" w:rsidR="00D063C2" w:rsidRPr="00D063C2" w:rsidRDefault="00D063C2" w:rsidP="008E6CE0">
      <w:pPr>
        <w:pStyle w:val="Lijstalinea"/>
        <w:numPr>
          <w:ilvl w:val="0"/>
          <w:numId w:val="35"/>
        </w:numPr>
        <w:spacing w:after="120" w:line="240" w:lineRule="auto"/>
        <w:ind w:left="1276" w:hanging="283"/>
        <w:rPr>
          <w:rFonts w:eastAsia="Calibri"/>
          <w:b/>
          <w:bCs/>
          <w:szCs w:val="18"/>
        </w:rPr>
      </w:pPr>
      <w:r w:rsidRPr="00D063C2">
        <w:rPr>
          <w:rFonts w:eastAsia="Calibri"/>
          <w:bCs/>
          <w:szCs w:val="18"/>
        </w:rPr>
        <w:t>Het maken van een Levens Cyclus Analyse (LCA);</w:t>
      </w:r>
    </w:p>
    <w:p w14:paraId="4CC40D77" w14:textId="77777777" w:rsidR="00D063C2" w:rsidRPr="00D063C2" w:rsidRDefault="00D063C2" w:rsidP="008E6CE0">
      <w:pPr>
        <w:pStyle w:val="Lijstalinea"/>
        <w:numPr>
          <w:ilvl w:val="0"/>
          <w:numId w:val="35"/>
        </w:numPr>
        <w:spacing w:after="120" w:line="240" w:lineRule="auto"/>
        <w:ind w:left="1276" w:hanging="283"/>
        <w:rPr>
          <w:rFonts w:eastAsia="Calibri"/>
          <w:b/>
          <w:bCs/>
          <w:szCs w:val="18"/>
        </w:rPr>
      </w:pPr>
      <w:r w:rsidRPr="00D063C2">
        <w:rPr>
          <w:rFonts w:eastAsia="Calibri"/>
          <w:bCs/>
          <w:szCs w:val="18"/>
        </w:rPr>
        <w:t xml:space="preserve">Het maken van een Life </w:t>
      </w:r>
      <w:proofErr w:type="spellStart"/>
      <w:r w:rsidRPr="00D063C2">
        <w:rPr>
          <w:rFonts w:eastAsia="Calibri"/>
          <w:bCs/>
          <w:szCs w:val="18"/>
        </w:rPr>
        <w:t>Cycle</w:t>
      </w:r>
      <w:proofErr w:type="spellEnd"/>
      <w:r w:rsidRPr="00D063C2">
        <w:rPr>
          <w:rFonts w:eastAsia="Calibri"/>
          <w:bCs/>
          <w:szCs w:val="18"/>
        </w:rPr>
        <w:t xml:space="preserve"> </w:t>
      </w:r>
      <w:proofErr w:type="spellStart"/>
      <w:r w:rsidRPr="00D063C2">
        <w:rPr>
          <w:rFonts w:eastAsia="Calibri"/>
          <w:bCs/>
          <w:szCs w:val="18"/>
        </w:rPr>
        <w:t>Costing</w:t>
      </w:r>
      <w:proofErr w:type="spellEnd"/>
      <w:r w:rsidRPr="00D063C2">
        <w:rPr>
          <w:rFonts w:eastAsia="Calibri"/>
          <w:bCs/>
          <w:szCs w:val="18"/>
        </w:rPr>
        <w:t xml:space="preserve"> (LCC);</w:t>
      </w:r>
    </w:p>
    <w:p w14:paraId="54A259C4" w14:textId="7013F085" w:rsidR="00D559F5" w:rsidRPr="00DD6BD6" w:rsidRDefault="00D063C2" w:rsidP="008E6CE0">
      <w:pPr>
        <w:pStyle w:val="Lijstalinea"/>
        <w:numPr>
          <w:ilvl w:val="0"/>
          <w:numId w:val="35"/>
        </w:numPr>
        <w:spacing w:after="120" w:line="240" w:lineRule="auto"/>
        <w:ind w:left="1276" w:hanging="283"/>
        <w:rPr>
          <w:rFonts w:eastAsia="Calibri"/>
          <w:bCs/>
          <w:i/>
          <w:iCs/>
          <w:szCs w:val="18"/>
          <w:lang w:val="en-US"/>
        </w:rPr>
      </w:pPr>
      <w:r w:rsidRPr="00D559F5">
        <w:rPr>
          <w:rFonts w:eastAsia="Calibri"/>
          <w:bCs/>
          <w:szCs w:val="18"/>
          <w:lang w:val="en-US"/>
        </w:rPr>
        <w:t xml:space="preserve">Het </w:t>
      </w:r>
      <w:proofErr w:type="spellStart"/>
      <w:r w:rsidRPr="00D559F5">
        <w:rPr>
          <w:rFonts w:eastAsia="Calibri"/>
          <w:bCs/>
          <w:szCs w:val="18"/>
          <w:lang w:val="en-US"/>
        </w:rPr>
        <w:t>maken</w:t>
      </w:r>
      <w:proofErr w:type="spellEnd"/>
      <w:r w:rsidRPr="00D559F5">
        <w:rPr>
          <w:rFonts w:eastAsia="Calibri"/>
          <w:bCs/>
          <w:szCs w:val="18"/>
          <w:lang w:val="en-US"/>
        </w:rPr>
        <w:t xml:space="preserve"> van </w:t>
      </w:r>
      <w:proofErr w:type="spellStart"/>
      <w:r w:rsidRPr="00D559F5">
        <w:rPr>
          <w:rFonts w:eastAsia="Calibri"/>
          <w:bCs/>
          <w:szCs w:val="18"/>
          <w:lang w:val="en-US"/>
        </w:rPr>
        <w:t>een</w:t>
      </w:r>
      <w:proofErr w:type="spellEnd"/>
      <w:r w:rsidRPr="00D559F5">
        <w:rPr>
          <w:rFonts w:eastAsia="Calibri"/>
          <w:bCs/>
          <w:szCs w:val="18"/>
          <w:lang w:val="en-US"/>
        </w:rPr>
        <w:t xml:space="preserve"> Reliability, </w:t>
      </w:r>
      <w:proofErr w:type="spellStart"/>
      <w:r w:rsidRPr="00D559F5">
        <w:rPr>
          <w:rFonts w:eastAsia="Calibri"/>
          <w:bCs/>
          <w:szCs w:val="18"/>
          <w:lang w:val="en-US"/>
        </w:rPr>
        <w:t>Availibility</w:t>
      </w:r>
      <w:proofErr w:type="spellEnd"/>
      <w:r w:rsidRPr="00D559F5">
        <w:rPr>
          <w:rFonts w:eastAsia="Calibri"/>
          <w:bCs/>
          <w:szCs w:val="18"/>
          <w:lang w:val="en-US"/>
        </w:rPr>
        <w:t xml:space="preserve">, Maintainability &amp; Safety (RAMS) </w:t>
      </w:r>
    </w:p>
    <w:p w14:paraId="1E9964CA" w14:textId="77777777" w:rsidR="00D559F5" w:rsidRPr="00DD6BD6" w:rsidRDefault="00D559F5">
      <w:pPr>
        <w:spacing w:line="240" w:lineRule="auto"/>
        <w:rPr>
          <w:rFonts w:eastAsia="Calibri"/>
          <w:bCs/>
          <w:i/>
          <w:iCs/>
          <w:szCs w:val="18"/>
          <w:lang w:val="en-US"/>
        </w:rPr>
      </w:pPr>
      <w:r w:rsidRPr="00DD6BD6">
        <w:rPr>
          <w:rFonts w:eastAsia="Calibri"/>
          <w:bCs/>
          <w:i/>
          <w:iCs/>
          <w:szCs w:val="18"/>
          <w:lang w:val="en-US"/>
        </w:rPr>
        <w:br w:type="page"/>
      </w:r>
    </w:p>
    <w:p w14:paraId="3FE6BCA9" w14:textId="10C4BE78" w:rsidR="00D559F5" w:rsidRDefault="00D063C2" w:rsidP="008E6CE0">
      <w:pPr>
        <w:pStyle w:val="Lijstalinea"/>
        <w:numPr>
          <w:ilvl w:val="0"/>
          <w:numId w:val="34"/>
        </w:numPr>
        <w:spacing w:line="240" w:lineRule="auto"/>
        <w:ind w:left="284" w:hanging="284"/>
        <w:rPr>
          <w:rFonts w:eastAsia="Calibri"/>
          <w:bCs/>
          <w:i/>
          <w:iCs/>
          <w:szCs w:val="18"/>
        </w:rPr>
      </w:pPr>
      <w:r w:rsidRPr="00D559F5">
        <w:rPr>
          <w:rFonts w:eastAsia="Calibri"/>
          <w:bCs/>
          <w:i/>
          <w:iCs/>
          <w:szCs w:val="18"/>
        </w:rPr>
        <w:lastRenderedPageBreak/>
        <w:t>Kennis en ervaring op 1 van hieronder</w:t>
      </w:r>
      <w:r w:rsidR="00D559F5">
        <w:rPr>
          <w:rFonts w:eastAsia="Calibri"/>
          <w:bCs/>
          <w:i/>
          <w:iCs/>
          <w:szCs w:val="18"/>
        </w:rPr>
        <w:t xml:space="preserve"> </w:t>
      </w:r>
      <w:r w:rsidRPr="00D559F5">
        <w:rPr>
          <w:rFonts w:eastAsia="Calibri"/>
          <w:bCs/>
          <w:i/>
          <w:iCs/>
          <w:szCs w:val="18"/>
        </w:rPr>
        <w:t>staande aandachtsgebieden:</w:t>
      </w:r>
      <w:r w:rsidR="00D559F5">
        <w:rPr>
          <w:rFonts w:eastAsia="Calibri"/>
          <w:bCs/>
          <w:i/>
          <w:iCs/>
          <w:szCs w:val="18"/>
        </w:rPr>
        <w:t xml:space="preserve"> </w:t>
      </w:r>
    </w:p>
    <w:p w14:paraId="3D9A21C0" w14:textId="75B5D546" w:rsidR="00BA5A58" w:rsidRDefault="00BA5A58" w:rsidP="00BA5A58">
      <w:pPr>
        <w:pStyle w:val="Lijstalinea"/>
        <w:spacing w:line="240" w:lineRule="auto"/>
        <w:ind w:left="284"/>
        <w:rPr>
          <w:rFonts w:eastAsia="Calibri"/>
          <w:bCs/>
          <w:szCs w:val="18"/>
        </w:rPr>
      </w:pPr>
      <w:r>
        <w:rPr>
          <w:rFonts w:eastAsia="Calibri"/>
          <w:bCs/>
          <w:szCs w:val="18"/>
        </w:rPr>
        <w:t xml:space="preserve">Gegadigde toont aan kennis en ervaring te hebben met </w:t>
      </w:r>
      <w:r w:rsidR="00F00450">
        <w:rPr>
          <w:rFonts w:eastAsia="Calibri"/>
          <w:bCs/>
          <w:szCs w:val="18"/>
        </w:rPr>
        <w:t>tenminste</w:t>
      </w:r>
      <w:r>
        <w:rPr>
          <w:rFonts w:eastAsia="Calibri"/>
          <w:bCs/>
          <w:szCs w:val="18"/>
        </w:rPr>
        <w:t xml:space="preserve"> één van de volgende aandachtsgebieden, waarbij voldaan zal moeten worden aan de volgende eisen:</w:t>
      </w:r>
    </w:p>
    <w:p w14:paraId="00180ADD" w14:textId="454D0853" w:rsidR="00DF5754" w:rsidRPr="00DF5754" w:rsidRDefault="00DF5754" w:rsidP="008E6CE0">
      <w:pPr>
        <w:pStyle w:val="OpsommingenRWS"/>
        <w:numPr>
          <w:ilvl w:val="0"/>
          <w:numId w:val="13"/>
        </w:numPr>
        <w:spacing w:before="60" w:after="60" w:line="240" w:lineRule="auto"/>
        <w:rPr>
          <w:szCs w:val="18"/>
        </w:rPr>
      </w:pPr>
      <w:r>
        <w:rPr>
          <w:szCs w:val="18"/>
        </w:rPr>
        <w:t>D</w:t>
      </w:r>
      <w:r w:rsidRPr="004E4E83">
        <w:rPr>
          <w:szCs w:val="18"/>
        </w:rPr>
        <w:t xml:space="preserve">e </w:t>
      </w:r>
      <w:r>
        <w:rPr>
          <w:szCs w:val="18"/>
        </w:rPr>
        <w:t>referentieopdracht</w:t>
      </w:r>
      <w:r w:rsidRPr="004E4E83">
        <w:rPr>
          <w:szCs w:val="18"/>
        </w:rPr>
        <w:t xml:space="preserve"> </w:t>
      </w:r>
      <w:r>
        <w:rPr>
          <w:szCs w:val="18"/>
        </w:rPr>
        <w:t xml:space="preserve">dient </w:t>
      </w:r>
      <w:r w:rsidRPr="004E4E83">
        <w:rPr>
          <w:szCs w:val="18"/>
        </w:rPr>
        <w:t xml:space="preserve">aantoonbaar te voldoen aan de gedefinieerde </w:t>
      </w:r>
      <w:r>
        <w:rPr>
          <w:szCs w:val="18"/>
        </w:rPr>
        <w:t>beschrijving</w:t>
      </w:r>
      <w:r w:rsidRPr="004E4E83">
        <w:rPr>
          <w:szCs w:val="18"/>
        </w:rPr>
        <w:t xml:space="preserve"> van de </w:t>
      </w:r>
      <w:r>
        <w:rPr>
          <w:szCs w:val="18"/>
        </w:rPr>
        <w:t>aandachtsgebieden en eventuele eisen in onderstaande tabel</w:t>
      </w:r>
      <w:r w:rsidRPr="00DF5754">
        <w:rPr>
          <w:szCs w:val="18"/>
        </w:rPr>
        <w:t>;</w:t>
      </w:r>
    </w:p>
    <w:p w14:paraId="189F4933" w14:textId="59651531" w:rsidR="00BA5A58" w:rsidRPr="008E1C82" w:rsidRDefault="00BA5A58" w:rsidP="008E6CE0">
      <w:pPr>
        <w:pStyle w:val="OpsommingenRWS"/>
        <w:numPr>
          <w:ilvl w:val="0"/>
          <w:numId w:val="13"/>
        </w:numPr>
        <w:spacing w:before="60" w:after="60" w:line="240" w:lineRule="auto"/>
        <w:ind w:left="714" w:hanging="357"/>
        <w:rPr>
          <w:szCs w:val="18"/>
        </w:rPr>
      </w:pPr>
      <w:r w:rsidRPr="008E1C82">
        <w:rPr>
          <w:szCs w:val="18"/>
        </w:rPr>
        <w:t xml:space="preserve">De </w:t>
      </w:r>
      <w:r>
        <w:rPr>
          <w:szCs w:val="18"/>
        </w:rPr>
        <w:t>referentieopdrachten</w:t>
      </w:r>
      <w:r w:rsidRPr="008E1C82">
        <w:rPr>
          <w:szCs w:val="18"/>
        </w:rPr>
        <w:t xml:space="preserve"> hebben elk een minimale gefactureerde waarde van € </w:t>
      </w:r>
      <w:r>
        <w:rPr>
          <w:szCs w:val="18"/>
        </w:rPr>
        <w:t>10</w:t>
      </w:r>
      <w:r w:rsidRPr="008E1C82">
        <w:rPr>
          <w:szCs w:val="18"/>
        </w:rPr>
        <w:t xml:space="preserve">0.000 excl. Btw, waarbij de waarde alleen de werkzaamheden betreft die een relatie hebben met het </w:t>
      </w:r>
      <w:r>
        <w:rPr>
          <w:szCs w:val="18"/>
        </w:rPr>
        <w:t xml:space="preserve">aandachtsgebied. </w:t>
      </w:r>
      <w:r w:rsidRPr="00BA5A58">
        <w:rPr>
          <w:szCs w:val="18"/>
        </w:rPr>
        <w:t xml:space="preserve">Ter verduidelijking: uren/producten die bijv. vallen onder projectmanagement, communicatie, omgevingsmanagement, projectbeheersing, financiën vallen niet onder technische kennis en </w:t>
      </w:r>
      <w:r w:rsidR="00B34C58">
        <w:rPr>
          <w:szCs w:val="18"/>
        </w:rPr>
        <w:t>ervaring</w:t>
      </w:r>
      <w:r>
        <w:rPr>
          <w:szCs w:val="18"/>
        </w:rPr>
        <w:t>;</w:t>
      </w:r>
    </w:p>
    <w:p w14:paraId="5D84495E" w14:textId="77777777" w:rsidR="00BA5A58" w:rsidRPr="008E1C82" w:rsidRDefault="00BA5A58" w:rsidP="008E6CE0">
      <w:pPr>
        <w:pStyle w:val="OpsommingenRWS"/>
        <w:numPr>
          <w:ilvl w:val="0"/>
          <w:numId w:val="13"/>
        </w:numPr>
        <w:spacing w:before="60" w:after="60" w:line="240" w:lineRule="auto"/>
        <w:ind w:left="714" w:hanging="357"/>
        <w:rPr>
          <w:szCs w:val="18"/>
        </w:rPr>
      </w:pPr>
      <w:r w:rsidRPr="008E1C82">
        <w:rPr>
          <w:szCs w:val="18"/>
        </w:rPr>
        <w:t xml:space="preserve">De </w:t>
      </w:r>
      <w:r>
        <w:rPr>
          <w:szCs w:val="18"/>
        </w:rPr>
        <w:t>referentieopdrachten</w:t>
      </w:r>
      <w:r w:rsidRPr="008E1C82">
        <w:rPr>
          <w:szCs w:val="18"/>
        </w:rPr>
        <w:t xml:space="preserve"> hebben een afloopdatum van de opdracht die niet meer dan </w:t>
      </w:r>
      <w:r w:rsidRPr="0078286A">
        <w:rPr>
          <w:szCs w:val="18"/>
        </w:rPr>
        <w:t xml:space="preserve">3 jaar </w:t>
      </w:r>
      <w:r w:rsidRPr="00984868">
        <w:rPr>
          <w:rFonts w:cs="Verdana"/>
          <w:color w:val="000000"/>
        </w:rPr>
        <w:t xml:space="preserve">voorafgaande aan de uiterste datum voor ontvangst van de </w:t>
      </w:r>
      <w:r>
        <w:rPr>
          <w:rFonts w:cs="Verdana"/>
          <w:color w:val="000000"/>
        </w:rPr>
        <w:t xml:space="preserve">verzoeken tot deelneming </w:t>
      </w:r>
      <w:r w:rsidRPr="0078286A">
        <w:rPr>
          <w:szCs w:val="18"/>
        </w:rPr>
        <w:t>ligt</w:t>
      </w:r>
      <w:r w:rsidRPr="008E1C82">
        <w:rPr>
          <w:szCs w:val="18"/>
        </w:rPr>
        <w:t>;</w:t>
      </w:r>
    </w:p>
    <w:p w14:paraId="36FF81A7" w14:textId="77777777" w:rsidR="00BA5A58" w:rsidRPr="008E1C82" w:rsidRDefault="00BA5A58" w:rsidP="008E6CE0">
      <w:pPr>
        <w:pStyle w:val="OpsommingenRWS"/>
        <w:numPr>
          <w:ilvl w:val="0"/>
          <w:numId w:val="13"/>
        </w:numPr>
        <w:spacing w:before="60" w:after="60" w:line="240" w:lineRule="auto"/>
        <w:ind w:left="714" w:hanging="357"/>
        <w:rPr>
          <w:szCs w:val="18"/>
        </w:rPr>
      </w:pPr>
      <w:r w:rsidRPr="008E1C82">
        <w:rPr>
          <w:szCs w:val="18"/>
        </w:rPr>
        <w:t xml:space="preserve">De </w:t>
      </w:r>
      <w:r>
        <w:rPr>
          <w:szCs w:val="18"/>
        </w:rPr>
        <w:t>referentieopdrachten</w:t>
      </w:r>
      <w:r w:rsidRPr="008E1C82">
        <w:rPr>
          <w:szCs w:val="18"/>
        </w:rPr>
        <w:t xml:space="preserve"> zijn zelfstandig (als zelfstandige </w:t>
      </w:r>
      <w:r>
        <w:rPr>
          <w:szCs w:val="18"/>
        </w:rPr>
        <w:t>opdrachtnemer</w:t>
      </w:r>
      <w:r w:rsidRPr="008E1C82">
        <w:rPr>
          <w:szCs w:val="18"/>
        </w:rPr>
        <w:t xml:space="preserve">, als combinatie tezamen of als hoofdaannemer) uitgevoerd. </w:t>
      </w:r>
    </w:p>
    <w:p w14:paraId="1B6EEAD3" w14:textId="77777777" w:rsidR="00BA5A58" w:rsidRPr="00BA5A58" w:rsidRDefault="00BA5A58" w:rsidP="00BA5A58">
      <w:pPr>
        <w:pStyle w:val="Lijstalinea"/>
        <w:spacing w:line="240" w:lineRule="auto"/>
        <w:ind w:left="284"/>
        <w:rPr>
          <w:rFonts w:eastAsia="Calibri"/>
          <w:bCs/>
          <w:szCs w:val="18"/>
        </w:rPr>
      </w:pPr>
    </w:p>
    <w:p w14:paraId="6D562EA7" w14:textId="77777777" w:rsidR="003623AA" w:rsidRDefault="003623AA" w:rsidP="003623AA">
      <w:pPr>
        <w:pStyle w:val="Lijstalinea"/>
        <w:spacing w:line="240" w:lineRule="auto"/>
        <w:ind w:left="284"/>
        <w:rPr>
          <w:rFonts w:eastAsia="Calibri"/>
          <w:bCs/>
          <w:i/>
          <w:iCs/>
          <w:szCs w:val="18"/>
        </w:rPr>
      </w:pPr>
    </w:p>
    <w:tbl>
      <w:tblPr>
        <w:tblStyle w:val="Tabelraster"/>
        <w:tblW w:w="0" w:type="auto"/>
        <w:tblInd w:w="284" w:type="dxa"/>
        <w:tblLook w:val="04A0" w:firstRow="1" w:lastRow="0" w:firstColumn="1" w:lastColumn="0" w:noHBand="0" w:noVBand="1"/>
      </w:tblPr>
      <w:tblGrid>
        <w:gridCol w:w="8012"/>
      </w:tblGrid>
      <w:tr w:rsidR="00D559F5" w:rsidRPr="00D559F5" w14:paraId="1B29965F" w14:textId="77777777" w:rsidTr="00350787">
        <w:trPr>
          <w:cnfStyle w:val="100000000000" w:firstRow="1" w:lastRow="0" w:firstColumn="0" w:lastColumn="0" w:oddVBand="0" w:evenVBand="0" w:oddHBand="0" w:evenHBand="0" w:firstRowFirstColumn="0" w:firstRowLastColumn="0" w:lastRowFirstColumn="0" w:lastRowLastColumn="0"/>
          <w:tblHeader w:val="0"/>
        </w:trPr>
        <w:tc>
          <w:tcPr>
            <w:tcW w:w="8012" w:type="dxa"/>
          </w:tcPr>
          <w:p w14:paraId="556B7F69" w14:textId="77777777" w:rsidR="00D559F5" w:rsidRPr="00D559F5" w:rsidRDefault="00D559F5" w:rsidP="00D559F5">
            <w:pPr>
              <w:rPr>
                <w:b w:val="0"/>
                <w:bCs/>
              </w:rPr>
            </w:pPr>
            <w:r w:rsidRPr="00D559F5">
              <w:t>Tunnels</w:t>
            </w:r>
            <w:r w:rsidRPr="00D559F5">
              <w:rPr>
                <w:b w:val="0"/>
                <w:bCs/>
              </w:rPr>
              <w:t>:</w:t>
            </w:r>
          </w:p>
          <w:p w14:paraId="5856368C" w14:textId="1B667F29" w:rsidR="00DF5754" w:rsidRPr="00DF5754" w:rsidRDefault="00D559F5" w:rsidP="008E6CE0">
            <w:pPr>
              <w:pStyle w:val="Lijstalinea"/>
              <w:numPr>
                <w:ilvl w:val="0"/>
                <w:numId w:val="43"/>
              </w:numPr>
              <w:rPr>
                <w:b w:val="0"/>
              </w:rPr>
            </w:pPr>
            <w:r w:rsidRPr="00DF5754">
              <w:rPr>
                <w:b w:val="0"/>
              </w:rPr>
              <w:t xml:space="preserve">Het betreft technische kennis en </w:t>
            </w:r>
            <w:r w:rsidR="00DF5754" w:rsidRPr="00DF5754">
              <w:rPr>
                <w:b w:val="0"/>
              </w:rPr>
              <w:t>ervaring</w:t>
            </w:r>
            <w:r w:rsidRPr="00DF5754">
              <w:rPr>
                <w:b w:val="0"/>
              </w:rPr>
              <w:t xml:space="preserve"> m.b.t. verdiept aangelegde constructies welke onderdeel zijn van de hoofdinfrastructuurnetwerken (tunnels (afgezonken, geboord of land), verdiepte wegen en aquaducten). Onderwerpen </w:t>
            </w:r>
            <w:r w:rsidR="008E6CE0">
              <w:rPr>
                <w:b w:val="0"/>
              </w:rPr>
              <w:t xml:space="preserve">kunnen </w:t>
            </w:r>
            <w:r w:rsidRPr="00DF5754">
              <w:rPr>
                <w:b w:val="0"/>
              </w:rPr>
              <w:t xml:space="preserve">zijn o.a. materialen, ontwerp, uitvoering, instandhouding en sloop. </w:t>
            </w:r>
            <w:r w:rsidR="00DF5754" w:rsidRPr="00D559F5">
              <w:rPr>
                <w:b w:val="0"/>
                <w:bCs/>
              </w:rPr>
              <w:t>N.B.: IA/Bediening en besturing valt buiten deze definitie</w:t>
            </w:r>
            <w:r w:rsidR="00DF5754">
              <w:rPr>
                <w:b w:val="0"/>
                <w:bCs/>
              </w:rPr>
              <w:t>.</w:t>
            </w:r>
          </w:p>
          <w:p w14:paraId="277D4AA9" w14:textId="0598F75C" w:rsidR="00DF5754" w:rsidRPr="00DF5754" w:rsidRDefault="00DF5754" w:rsidP="008E6CE0">
            <w:pPr>
              <w:pStyle w:val="Lijstalinea"/>
              <w:numPr>
                <w:ilvl w:val="0"/>
                <w:numId w:val="43"/>
              </w:numPr>
              <w:rPr>
                <w:b w:val="0"/>
              </w:rPr>
            </w:pPr>
            <w:r w:rsidRPr="00DF5754">
              <w:rPr>
                <w:b w:val="0"/>
              </w:rPr>
              <w:t xml:space="preserve">In de referentieopdracht dient de Landelijke Tunnel Standaard (of vergelijkbaar) van toepassing te zijn, en te zijn toegepast. </w:t>
            </w:r>
          </w:p>
          <w:p w14:paraId="16DF9A27" w14:textId="41D1E53F" w:rsidR="00350787" w:rsidRPr="00D559F5" w:rsidRDefault="00350787" w:rsidP="00BA5A58">
            <w:pPr>
              <w:rPr>
                <w:rFonts w:eastAsia="Calibri"/>
                <w:b w:val="0"/>
                <w:bCs/>
              </w:rPr>
            </w:pPr>
          </w:p>
        </w:tc>
      </w:tr>
      <w:tr w:rsidR="00D559F5" w:rsidRPr="00D559F5" w14:paraId="690A8457" w14:textId="77777777" w:rsidTr="00F06A1D">
        <w:tc>
          <w:tcPr>
            <w:tcW w:w="8012" w:type="dxa"/>
          </w:tcPr>
          <w:p w14:paraId="70BA85D3" w14:textId="22530875" w:rsidR="001D7345" w:rsidRPr="001D7345" w:rsidRDefault="001D7345" w:rsidP="001D7345">
            <w:pPr>
              <w:rPr>
                <w:rFonts w:eastAsia="Calibri"/>
                <w:bCs/>
              </w:rPr>
            </w:pPr>
            <w:r w:rsidRPr="001D7345">
              <w:rPr>
                <w:rFonts w:eastAsia="Calibri"/>
                <w:b/>
              </w:rPr>
              <w:t>Staal/stalen werken</w:t>
            </w:r>
            <w:r w:rsidRPr="001D7345">
              <w:rPr>
                <w:rFonts w:eastAsia="Calibri"/>
                <w:bCs/>
              </w:rPr>
              <w:t xml:space="preserve">: </w:t>
            </w:r>
          </w:p>
          <w:p w14:paraId="3EACEE48" w14:textId="6D3CDB94" w:rsidR="001D7345" w:rsidRPr="008E6CE0" w:rsidRDefault="001D7345" w:rsidP="008E6CE0">
            <w:pPr>
              <w:pStyle w:val="Lijstalinea"/>
              <w:numPr>
                <w:ilvl w:val="0"/>
                <w:numId w:val="44"/>
              </w:numPr>
              <w:rPr>
                <w:rFonts w:eastAsia="Calibri"/>
                <w:bCs/>
              </w:rPr>
            </w:pPr>
            <w:r w:rsidRPr="008E6CE0">
              <w:rPr>
                <w:rFonts w:eastAsia="Calibri"/>
                <w:bCs/>
              </w:rPr>
              <w:t xml:space="preserve">Het betreft technische kennis en </w:t>
            </w:r>
            <w:r w:rsidR="00654339" w:rsidRPr="008E6CE0">
              <w:rPr>
                <w:rFonts w:eastAsia="Calibri"/>
                <w:bCs/>
              </w:rPr>
              <w:t>ervaring</w:t>
            </w:r>
            <w:r w:rsidRPr="008E6CE0">
              <w:rPr>
                <w:rFonts w:eastAsia="Calibri"/>
                <w:bCs/>
              </w:rPr>
              <w:t xml:space="preserve"> m.b.t. werken/objecten van staal (</w:t>
            </w:r>
            <w:r w:rsidR="008E6CE0" w:rsidRPr="008E6CE0">
              <w:rPr>
                <w:rFonts w:eastAsia="Calibri"/>
                <w:bCs/>
              </w:rPr>
              <w:t>bijv.</w:t>
            </w:r>
            <w:r w:rsidRPr="008E6CE0">
              <w:rPr>
                <w:rFonts w:eastAsia="Calibri"/>
                <w:bCs/>
              </w:rPr>
              <w:t xml:space="preserve"> kritieke onderdelen van bruggen, stuwen, sluizen)</w:t>
            </w:r>
            <w:r w:rsidR="00350787" w:rsidRPr="008E6CE0">
              <w:rPr>
                <w:rFonts w:eastAsia="Calibri"/>
                <w:bCs/>
              </w:rPr>
              <w:t xml:space="preserve"> </w:t>
            </w:r>
            <w:r w:rsidR="00350787" w:rsidRPr="008E6CE0">
              <w:rPr>
                <w:bCs/>
              </w:rPr>
              <w:t>welke onderdeel zijn van de hoofdinfrastructuurnetwerken.</w:t>
            </w:r>
            <w:r w:rsidRPr="008E6CE0">
              <w:rPr>
                <w:rFonts w:eastAsia="Calibri"/>
                <w:bCs/>
              </w:rPr>
              <w:t xml:space="preserve"> Onderwerpen </w:t>
            </w:r>
            <w:r w:rsidR="008E6CE0" w:rsidRPr="008E6CE0">
              <w:rPr>
                <w:rFonts w:eastAsia="Calibri"/>
                <w:bCs/>
              </w:rPr>
              <w:t xml:space="preserve">kunnen </w:t>
            </w:r>
            <w:r w:rsidRPr="008E6CE0">
              <w:rPr>
                <w:rFonts w:eastAsia="Calibri"/>
                <w:bCs/>
              </w:rPr>
              <w:t>zijn staaltoepassingen, staalkenmerken, constructie berekeningen, materiaalgedrag</w:t>
            </w:r>
          </w:p>
          <w:p w14:paraId="0B3E191A" w14:textId="795D425A" w:rsidR="001D7345" w:rsidRPr="008E6CE0" w:rsidRDefault="00F06A1D" w:rsidP="008E6CE0">
            <w:pPr>
              <w:pStyle w:val="Lijstalinea"/>
              <w:numPr>
                <w:ilvl w:val="0"/>
                <w:numId w:val="44"/>
              </w:numPr>
              <w:rPr>
                <w:rFonts w:eastAsia="Calibri"/>
                <w:bCs/>
              </w:rPr>
            </w:pPr>
            <w:r w:rsidRPr="008E6CE0">
              <w:rPr>
                <w:rFonts w:eastAsia="Calibri"/>
                <w:bCs/>
              </w:rPr>
              <w:t>A</w:t>
            </w:r>
            <w:r w:rsidR="001D7345" w:rsidRPr="008E6CE0">
              <w:rPr>
                <w:rFonts w:eastAsia="Calibri"/>
                <w:bCs/>
              </w:rPr>
              <w:t xml:space="preserve">ls onderdeel van de opdracht </w:t>
            </w:r>
            <w:r w:rsidR="00280357" w:rsidRPr="008E6CE0">
              <w:rPr>
                <w:rFonts w:eastAsia="Calibri"/>
                <w:bCs/>
              </w:rPr>
              <w:t>zijn</w:t>
            </w:r>
            <w:r w:rsidR="00B459EE" w:rsidRPr="008E6CE0">
              <w:rPr>
                <w:rFonts w:eastAsia="Calibri"/>
                <w:bCs/>
              </w:rPr>
              <w:t xml:space="preserve"> </w:t>
            </w:r>
            <w:r w:rsidR="001D7345" w:rsidRPr="008E6CE0">
              <w:rPr>
                <w:rFonts w:eastAsia="Calibri"/>
                <w:bCs/>
              </w:rPr>
              <w:t>constructieve berekeningen m.b.t staal gemaakt ter waarde van ten minste € 50.000,--.</w:t>
            </w:r>
          </w:p>
          <w:p w14:paraId="257A89F0" w14:textId="63BD05DA" w:rsidR="00350787" w:rsidRPr="00D559F5" w:rsidRDefault="00350787" w:rsidP="00BA5A58">
            <w:pPr>
              <w:rPr>
                <w:rFonts w:eastAsia="Calibri"/>
                <w:bCs/>
              </w:rPr>
            </w:pPr>
          </w:p>
        </w:tc>
      </w:tr>
      <w:tr w:rsidR="00D559F5" w:rsidRPr="00D559F5" w14:paraId="0936E52D" w14:textId="77777777" w:rsidTr="00F06A1D">
        <w:tc>
          <w:tcPr>
            <w:tcW w:w="8012" w:type="dxa"/>
          </w:tcPr>
          <w:p w14:paraId="1E4FF78D" w14:textId="1F39F773" w:rsidR="001D7345" w:rsidRPr="001D7345" w:rsidRDefault="001D7345" w:rsidP="001D7345">
            <w:pPr>
              <w:rPr>
                <w:rFonts w:eastAsia="Calibri"/>
                <w:bCs/>
              </w:rPr>
            </w:pPr>
            <w:r w:rsidRPr="001D7345">
              <w:rPr>
                <w:rFonts w:eastAsia="Calibri"/>
                <w:b/>
              </w:rPr>
              <w:t>Beton/betonnen werken</w:t>
            </w:r>
            <w:r>
              <w:rPr>
                <w:rFonts w:eastAsia="Calibri"/>
                <w:bCs/>
              </w:rPr>
              <w:t>:</w:t>
            </w:r>
            <w:r w:rsidRPr="001D7345">
              <w:rPr>
                <w:rFonts w:eastAsia="Calibri"/>
                <w:bCs/>
              </w:rPr>
              <w:t xml:space="preserve"> </w:t>
            </w:r>
          </w:p>
          <w:p w14:paraId="3C558CA2" w14:textId="54C87EC3" w:rsidR="008E6CE0" w:rsidRDefault="001D7345" w:rsidP="008E6CE0">
            <w:pPr>
              <w:pStyle w:val="Lijstalinea"/>
              <w:numPr>
                <w:ilvl w:val="0"/>
                <w:numId w:val="45"/>
              </w:numPr>
              <w:rPr>
                <w:rFonts w:eastAsia="Calibri"/>
                <w:bCs/>
              </w:rPr>
            </w:pPr>
            <w:r w:rsidRPr="008E6CE0">
              <w:rPr>
                <w:rFonts w:eastAsia="Calibri"/>
                <w:bCs/>
              </w:rPr>
              <w:t xml:space="preserve">Het betreft technische kennis en </w:t>
            </w:r>
            <w:r w:rsidR="00EC2ABA">
              <w:rPr>
                <w:rFonts w:eastAsia="Calibri"/>
                <w:bCs/>
              </w:rPr>
              <w:t>ervaring</w:t>
            </w:r>
            <w:r w:rsidRPr="008E6CE0">
              <w:rPr>
                <w:rFonts w:eastAsia="Calibri"/>
                <w:bCs/>
              </w:rPr>
              <w:t xml:space="preserve"> m.b.t. werken/objecten van beton (</w:t>
            </w:r>
            <w:r w:rsidR="008E6CE0" w:rsidRPr="008E6CE0">
              <w:rPr>
                <w:rFonts w:eastAsia="Calibri"/>
                <w:bCs/>
              </w:rPr>
              <w:t>bijv.</w:t>
            </w:r>
            <w:r w:rsidRPr="008E6CE0">
              <w:rPr>
                <w:rFonts w:eastAsia="Calibri"/>
                <w:bCs/>
              </w:rPr>
              <w:t xml:space="preserve"> kritieke onderdelen van bruggen, stuwen, sluizen, keringen, etc.) </w:t>
            </w:r>
            <w:r w:rsidR="00350787" w:rsidRPr="008E6CE0">
              <w:rPr>
                <w:bCs/>
              </w:rPr>
              <w:t xml:space="preserve">welke onderdeel zijn van de hoofdinfrastructuurnetwerken. </w:t>
            </w:r>
            <w:r w:rsidRPr="008E6CE0">
              <w:rPr>
                <w:rFonts w:eastAsia="Calibri"/>
                <w:bCs/>
              </w:rPr>
              <w:t xml:space="preserve">Onderwerpen </w:t>
            </w:r>
            <w:r w:rsidR="00B053B9">
              <w:rPr>
                <w:rFonts w:eastAsia="Calibri"/>
                <w:bCs/>
              </w:rPr>
              <w:t xml:space="preserve">kunnen </w:t>
            </w:r>
            <w:r w:rsidRPr="008E6CE0">
              <w:rPr>
                <w:rFonts w:eastAsia="Calibri"/>
                <w:bCs/>
              </w:rPr>
              <w:t>zijn betontoepassingen, betonkenmerken, constructief ontwerpen, bewapening, constructieberekeningen, materiaalgedrag.</w:t>
            </w:r>
          </w:p>
          <w:p w14:paraId="1E54F1F0" w14:textId="0B4A4C16" w:rsidR="001D7345" w:rsidRPr="008E6CE0" w:rsidRDefault="00280357" w:rsidP="008E6CE0">
            <w:pPr>
              <w:pStyle w:val="Lijstalinea"/>
              <w:numPr>
                <w:ilvl w:val="0"/>
                <w:numId w:val="45"/>
              </w:numPr>
              <w:rPr>
                <w:rFonts w:eastAsia="Calibri"/>
                <w:bCs/>
              </w:rPr>
            </w:pPr>
            <w:r w:rsidRPr="008E6CE0">
              <w:rPr>
                <w:rFonts w:eastAsia="Calibri"/>
                <w:bCs/>
              </w:rPr>
              <w:t>A</w:t>
            </w:r>
            <w:r w:rsidR="001D7345" w:rsidRPr="008E6CE0">
              <w:rPr>
                <w:rFonts w:eastAsia="Calibri"/>
                <w:bCs/>
              </w:rPr>
              <w:t xml:space="preserve">ls onderdeel van de opdracht </w:t>
            </w:r>
            <w:r w:rsidRPr="008E6CE0">
              <w:rPr>
                <w:rFonts w:eastAsia="Calibri"/>
                <w:bCs/>
              </w:rPr>
              <w:t xml:space="preserve">zijn </w:t>
            </w:r>
            <w:r w:rsidR="001D7345" w:rsidRPr="008E6CE0">
              <w:rPr>
                <w:rFonts w:eastAsia="Calibri"/>
                <w:bCs/>
              </w:rPr>
              <w:t>constructieve berekeningen m.b.t. beton gemaakt ter waarde van ten minste € 50.000,--.</w:t>
            </w:r>
          </w:p>
          <w:p w14:paraId="5383FABC" w14:textId="5B7A1E7A" w:rsidR="00350787" w:rsidRPr="00D559F5" w:rsidRDefault="00350787" w:rsidP="00BA5A58">
            <w:pPr>
              <w:rPr>
                <w:rFonts w:eastAsia="Calibri"/>
                <w:bCs/>
              </w:rPr>
            </w:pPr>
          </w:p>
        </w:tc>
      </w:tr>
      <w:tr w:rsidR="00D559F5" w:rsidRPr="00D559F5" w14:paraId="746F1054" w14:textId="77777777" w:rsidTr="00F06A1D">
        <w:tc>
          <w:tcPr>
            <w:tcW w:w="8012" w:type="dxa"/>
          </w:tcPr>
          <w:p w14:paraId="087F0018" w14:textId="2C2E54FD" w:rsidR="001D7345" w:rsidRPr="001D7345" w:rsidRDefault="001D7345" w:rsidP="001D7345">
            <w:pPr>
              <w:rPr>
                <w:rFonts w:eastAsia="Calibri"/>
                <w:bCs/>
              </w:rPr>
            </w:pPr>
            <w:r w:rsidRPr="001D7345">
              <w:rPr>
                <w:rFonts w:eastAsia="Calibri"/>
                <w:b/>
              </w:rPr>
              <w:t>Beweegbare werken/werktuigbouw</w:t>
            </w:r>
            <w:r w:rsidRPr="001D7345">
              <w:rPr>
                <w:rFonts w:eastAsia="Calibri"/>
                <w:bCs/>
              </w:rPr>
              <w:t>:</w:t>
            </w:r>
          </w:p>
          <w:p w14:paraId="0B335916" w14:textId="05787813" w:rsidR="001D7345" w:rsidRPr="00EC2ABA" w:rsidRDefault="001D7345" w:rsidP="00EC2ABA">
            <w:pPr>
              <w:pStyle w:val="Lijstalinea"/>
              <w:numPr>
                <w:ilvl w:val="0"/>
                <w:numId w:val="46"/>
              </w:numPr>
              <w:rPr>
                <w:rFonts w:eastAsia="Calibri"/>
                <w:bCs/>
              </w:rPr>
            </w:pPr>
            <w:r w:rsidRPr="00EC2ABA">
              <w:rPr>
                <w:rFonts w:eastAsia="Calibri"/>
                <w:bCs/>
              </w:rPr>
              <w:t xml:space="preserve">Het betreft technische kennis en </w:t>
            </w:r>
            <w:r w:rsidR="00EC2ABA">
              <w:rPr>
                <w:rFonts w:eastAsia="Calibri"/>
                <w:bCs/>
              </w:rPr>
              <w:t>ervaring</w:t>
            </w:r>
            <w:r w:rsidRPr="00EC2ABA">
              <w:rPr>
                <w:rFonts w:eastAsia="Calibri"/>
                <w:bCs/>
              </w:rPr>
              <w:t xml:space="preserve"> m.b.t. dynamische systemen (aandrijftechniek, machinebouw, geregelde systemen, verbindingsprincipes en thermodynamica)</w:t>
            </w:r>
            <w:r w:rsidR="00350787" w:rsidRPr="00EC2ABA">
              <w:rPr>
                <w:rFonts w:eastAsia="Calibri"/>
                <w:bCs/>
              </w:rPr>
              <w:t xml:space="preserve"> </w:t>
            </w:r>
            <w:r w:rsidR="00350787" w:rsidRPr="00EC2ABA">
              <w:rPr>
                <w:bCs/>
              </w:rPr>
              <w:t>welke onderdeel zijn van de hoofdinfrastructuurnetwerken</w:t>
            </w:r>
            <w:r w:rsidRPr="00EC2ABA">
              <w:rPr>
                <w:rFonts w:eastAsia="Calibri"/>
                <w:bCs/>
              </w:rPr>
              <w:t>.</w:t>
            </w:r>
          </w:p>
          <w:p w14:paraId="4BED5597" w14:textId="31CE24E2" w:rsidR="001D7345" w:rsidRPr="00EC2ABA" w:rsidRDefault="001D7345" w:rsidP="00EC2ABA">
            <w:pPr>
              <w:pStyle w:val="Lijstalinea"/>
              <w:numPr>
                <w:ilvl w:val="0"/>
                <w:numId w:val="46"/>
              </w:numPr>
              <w:rPr>
                <w:rFonts w:eastAsia="Calibri"/>
                <w:bCs/>
              </w:rPr>
            </w:pPr>
            <w:r w:rsidRPr="00EC2ABA">
              <w:rPr>
                <w:rFonts w:eastAsia="Calibri"/>
                <w:bCs/>
              </w:rPr>
              <w:t xml:space="preserve">De werktuigbouwkundige inzet/het Bewegingswerk is </w:t>
            </w:r>
            <w:r w:rsidR="00EC2ABA">
              <w:rPr>
                <w:rFonts w:eastAsia="Calibri"/>
                <w:bCs/>
              </w:rPr>
              <w:t>kritisch</w:t>
            </w:r>
            <w:r w:rsidRPr="00EC2ABA">
              <w:rPr>
                <w:rFonts w:eastAsia="Calibri"/>
                <w:bCs/>
              </w:rPr>
              <w:t xml:space="preserve"> voor de functionaliteit van het object en/of werk.</w:t>
            </w:r>
          </w:p>
          <w:p w14:paraId="1A02B1E3" w14:textId="36331746" w:rsidR="00350787" w:rsidRPr="00D559F5" w:rsidRDefault="00350787" w:rsidP="00BA5A58">
            <w:pPr>
              <w:rPr>
                <w:rFonts w:eastAsia="Calibri"/>
                <w:bCs/>
              </w:rPr>
            </w:pPr>
          </w:p>
        </w:tc>
      </w:tr>
      <w:tr w:rsidR="001D7345" w:rsidRPr="00D559F5" w14:paraId="0EBC6FAE" w14:textId="77777777" w:rsidTr="00F06A1D">
        <w:tc>
          <w:tcPr>
            <w:tcW w:w="8012" w:type="dxa"/>
          </w:tcPr>
          <w:p w14:paraId="06FF2B25" w14:textId="4FCB8AA4" w:rsidR="001D7345" w:rsidRPr="00350787" w:rsidRDefault="00F06A1D" w:rsidP="001D7345">
            <w:pPr>
              <w:rPr>
                <w:rFonts w:eastAsia="Calibri"/>
                <w:b/>
              </w:rPr>
            </w:pPr>
            <w:r>
              <w:rPr>
                <w:rFonts w:eastAsia="Times New Roman" w:cs="Times New Roman"/>
                <w:kern w:val="0"/>
                <w:lang w:eastAsia="nl-NL"/>
                <w14:ligatures w14:val="none"/>
              </w:rPr>
              <w:br w:type="page"/>
            </w:r>
            <w:r w:rsidR="001D7345" w:rsidRPr="00350787">
              <w:rPr>
                <w:rFonts w:eastAsia="Calibri"/>
                <w:b/>
              </w:rPr>
              <w:t>Wegen:</w:t>
            </w:r>
          </w:p>
          <w:p w14:paraId="7EA3C9FD" w14:textId="77777777" w:rsidR="00D66ABA" w:rsidRDefault="001D7345" w:rsidP="00DA7816">
            <w:pPr>
              <w:pStyle w:val="Lijstalinea"/>
              <w:numPr>
                <w:ilvl w:val="0"/>
                <w:numId w:val="47"/>
              </w:numPr>
              <w:rPr>
                <w:rFonts w:eastAsia="Calibri"/>
              </w:rPr>
            </w:pPr>
            <w:r w:rsidRPr="00D66ABA">
              <w:rPr>
                <w:rFonts w:eastAsia="Calibri"/>
              </w:rPr>
              <w:t xml:space="preserve">Het betreft kennis en </w:t>
            </w:r>
            <w:r w:rsidR="00EC2ABA" w:rsidRPr="00D66ABA">
              <w:rPr>
                <w:rFonts w:eastAsia="Calibri"/>
              </w:rPr>
              <w:t>ervaring</w:t>
            </w:r>
            <w:r w:rsidRPr="00D66ABA">
              <w:rPr>
                <w:rFonts w:eastAsia="Calibri"/>
              </w:rPr>
              <w:t xml:space="preserve"> m.b.t. realisatie, onderhoud en inrichting van wegen</w:t>
            </w:r>
            <w:r w:rsidR="00D66ABA" w:rsidRPr="00D66ABA">
              <w:rPr>
                <w:rFonts w:eastAsia="Calibri"/>
              </w:rPr>
              <w:t xml:space="preserve"> welke onderdeel zijn van het hoofdinfrastructuurnetwerk wegen. </w:t>
            </w:r>
            <w:r w:rsidR="00D66ABA" w:rsidRPr="00D66ABA">
              <w:rPr>
                <w:rFonts w:eastAsia="Calibri"/>
                <w:bCs/>
              </w:rPr>
              <w:t xml:space="preserve">Onderwerpen kunnen zijn </w:t>
            </w:r>
            <w:r w:rsidRPr="00D66ABA">
              <w:rPr>
                <w:rFonts w:eastAsia="Calibri"/>
              </w:rPr>
              <w:t xml:space="preserve">de juiste toepassing van wegenbouwmaterialen en –constructies gedurende de gehele levenscyclus van ontwerp via onderhoud </w:t>
            </w:r>
            <w:r w:rsidRPr="00D66ABA">
              <w:rPr>
                <w:rFonts w:eastAsia="Calibri"/>
              </w:rPr>
              <w:lastRenderedPageBreak/>
              <w:t xml:space="preserve">tot herontwerp, Werk in uitvoering, Geometrisch ontwerp, Bermbeveiliging, Bebakening en markering, Bebording </w:t>
            </w:r>
            <w:r w:rsidR="00EC2ABA" w:rsidRPr="00D66ABA">
              <w:rPr>
                <w:rFonts w:eastAsia="Calibri"/>
              </w:rPr>
              <w:t>e</w:t>
            </w:r>
            <w:r w:rsidR="00D66ABA" w:rsidRPr="00D66ABA">
              <w:rPr>
                <w:rFonts w:eastAsia="Calibri"/>
              </w:rPr>
              <w:t xml:space="preserve">n </w:t>
            </w:r>
            <w:r w:rsidRPr="00D66ABA">
              <w:rPr>
                <w:rFonts w:eastAsia="Calibri"/>
              </w:rPr>
              <w:t>bewegwijzering, Verlichting, Verzorgingsplaatsen en Spitsstroken.</w:t>
            </w:r>
            <w:r w:rsidR="00D66ABA" w:rsidRPr="00D66ABA">
              <w:rPr>
                <w:rFonts w:eastAsia="Calibri"/>
              </w:rPr>
              <w:t xml:space="preserve"> </w:t>
            </w:r>
          </w:p>
          <w:p w14:paraId="6A60A047" w14:textId="559CC43F" w:rsidR="001D7345" w:rsidRPr="00D66ABA" w:rsidRDefault="00D66ABA" w:rsidP="00DA7816">
            <w:pPr>
              <w:pStyle w:val="Lijstalinea"/>
              <w:numPr>
                <w:ilvl w:val="0"/>
                <w:numId w:val="47"/>
              </w:numPr>
              <w:rPr>
                <w:rFonts w:eastAsia="Calibri"/>
              </w:rPr>
            </w:pPr>
            <w:r>
              <w:rPr>
                <w:rFonts w:eastAsia="Calibri"/>
              </w:rPr>
              <w:t>A</w:t>
            </w:r>
            <w:r w:rsidR="001D7345" w:rsidRPr="00D66ABA">
              <w:rPr>
                <w:rFonts w:eastAsia="Calibri"/>
              </w:rPr>
              <w:t xml:space="preserve">ls onderdeel van de opdracht </w:t>
            </w:r>
            <w:r>
              <w:rPr>
                <w:rFonts w:eastAsia="Calibri"/>
              </w:rPr>
              <w:t xml:space="preserve">is </w:t>
            </w:r>
            <w:r w:rsidR="001D7345" w:rsidRPr="00D66ABA">
              <w:rPr>
                <w:rFonts w:eastAsia="Calibri"/>
              </w:rPr>
              <w:t>een geometrisch ontwerp gemaakt met ten minste een financiële waarde van € 100.000,--.</w:t>
            </w:r>
          </w:p>
          <w:p w14:paraId="66CAD78F" w14:textId="30969595" w:rsidR="00350787" w:rsidRPr="001D7345" w:rsidRDefault="00350787" w:rsidP="001D7345">
            <w:pPr>
              <w:rPr>
                <w:rFonts w:eastAsia="Calibri"/>
                <w:bCs/>
              </w:rPr>
            </w:pPr>
          </w:p>
        </w:tc>
      </w:tr>
      <w:tr w:rsidR="00D559F5" w:rsidRPr="00D559F5" w14:paraId="16433AA1" w14:textId="77777777" w:rsidTr="00F06A1D">
        <w:tc>
          <w:tcPr>
            <w:tcW w:w="8012" w:type="dxa"/>
          </w:tcPr>
          <w:p w14:paraId="10A8B90B" w14:textId="683C0D2D" w:rsidR="001D7345" w:rsidRPr="001D7345" w:rsidRDefault="001D7345" w:rsidP="001D7345">
            <w:pPr>
              <w:rPr>
                <w:rFonts w:eastAsia="Calibri"/>
                <w:bCs/>
              </w:rPr>
            </w:pPr>
            <w:r w:rsidRPr="001D7345">
              <w:rPr>
                <w:rFonts w:eastAsia="Calibri"/>
                <w:b/>
              </w:rPr>
              <w:lastRenderedPageBreak/>
              <w:t>Waterbouwkundige werken</w:t>
            </w:r>
            <w:r w:rsidRPr="001D7345">
              <w:rPr>
                <w:rFonts w:eastAsia="Calibri"/>
                <w:bCs/>
              </w:rPr>
              <w:t>:</w:t>
            </w:r>
          </w:p>
          <w:p w14:paraId="1C75E25A" w14:textId="77777777" w:rsidR="00BE1534" w:rsidRDefault="001D7345" w:rsidP="008505FE">
            <w:pPr>
              <w:pStyle w:val="Lijstalinea"/>
              <w:numPr>
                <w:ilvl w:val="0"/>
                <w:numId w:val="48"/>
              </w:numPr>
              <w:rPr>
                <w:rFonts w:eastAsia="Calibri"/>
                <w:bCs/>
              </w:rPr>
            </w:pPr>
            <w:r w:rsidRPr="00BE1534">
              <w:rPr>
                <w:rFonts w:eastAsia="Calibri"/>
              </w:rPr>
              <w:t>Het</w:t>
            </w:r>
            <w:r w:rsidRPr="00BE1534">
              <w:rPr>
                <w:rFonts w:eastAsia="Calibri"/>
                <w:bCs/>
              </w:rPr>
              <w:t xml:space="preserve"> betreft kennis en </w:t>
            </w:r>
            <w:r w:rsidR="00BE1534" w:rsidRPr="00BE1534">
              <w:rPr>
                <w:rFonts w:eastAsia="Calibri"/>
                <w:bCs/>
              </w:rPr>
              <w:t>ervaring</w:t>
            </w:r>
            <w:r w:rsidRPr="00BE1534">
              <w:rPr>
                <w:rFonts w:eastAsia="Calibri"/>
                <w:bCs/>
              </w:rPr>
              <w:t xml:space="preserve"> m.b.t. </w:t>
            </w:r>
            <w:r w:rsidR="00BE1534" w:rsidRPr="00BE1534">
              <w:rPr>
                <w:rFonts w:eastAsia="Calibri"/>
                <w:bCs/>
              </w:rPr>
              <w:t xml:space="preserve">primaire </w:t>
            </w:r>
            <w:r w:rsidRPr="00BE1534">
              <w:rPr>
                <w:rFonts w:eastAsia="Calibri"/>
                <w:bCs/>
              </w:rPr>
              <w:t>kunstwerken in de natte infrastructuur zoals (schut)sluizen, stuwen, gemalen en stormvloedkeringen</w:t>
            </w:r>
            <w:r w:rsidR="00350787" w:rsidRPr="00BE1534">
              <w:rPr>
                <w:rFonts w:eastAsia="Calibri"/>
                <w:bCs/>
              </w:rPr>
              <w:t xml:space="preserve"> </w:t>
            </w:r>
            <w:r w:rsidR="00350787" w:rsidRPr="00BE1534">
              <w:rPr>
                <w:bCs/>
              </w:rPr>
              <w:t>welke onderdeel zijn van de hoofdinfrastructuurnetwerken</w:t>
            </w:r>
            <w:r w:rsidRPr="00BE1534">
              <w:rPr>
                <w:rFonts w:eastAsia="Calibri"/>
                <w:bCs/>
              </w:rPr>
              <w:t xml:space="preserve">. Onderwerpen </w:t>
            </w:r>
            <w:r w:rsidR="00BE1534" w:rsidRPr="00BE1534">
              <w:rPr>
                <w:rFonts w:eastAsia="Calibri"/>
                <w:bCs/>
              </w:rPr>
              <w:t xml:space="preserve">kunnen </w:t>
            </w:r>
            <w:r w:rsidRPr="00BE1534">
              <w:rPr>
                <w:rFonts w:eastAsia="Calibri"/>
                <w:bCs/>
              </w:rPr>
              <w:t>zijn materialen, kaderstelling, ontwerp, uitvoering, instandhouding en sloop.</w:t>
            </w:r>
            <w:r w:rsidR="00BE1534" w:rsidRPr="00BE1534">
              <w:rPr>
                <w:rFonts w:eastAsia="Calibri"/>
                <w:bCs/>
              </w:rPr>
              <w:t xml:space="preserve"> </w:t>
            </w:r>
          </w:p>
          <w:p w14:paraId="63D24F90" w14:textId="60D8D2A1" w:rsidR="00350787" w:rsidRPr="00D559F5" w:rsidRDefault="00350787" w:rsidP="00BE1534">
            <w:pPr>
              <w:pStyle w:val="Lijstalinea"/>
              <w:rPr>
                <w:rFonts w:eastAsia="Calibri"/>
                <w:bCs/>
              </w:rPr>
            </w:pPr>
          </w:p>
        </w:tc>
      </w:tr>
      <w:tr w:rsidR="00D559F5" w:rsidRPr="00D559F5" w14:paraId="54A10252" w14:textId="77777777" w:rsidTr="00F06A1D">
        <w:tc>
          <w:tcPr>
            <w:tcW w:w="8012" w:type="dxa"/>
          </w:tcPr>
          <w:p w14:paraId="05E8CA1D" w14:textId="31244470" w:rsidR="00280357" w:rsidRPr="00280357" w:rsidRDefault="00280357" w:rsidP="00280357">
            <w:pPr>
              <w:rPr>
                <w:rFonts w:eastAsia="Calibri"/>
                <w:bCs/>
              </w:rPr>
            </w:pPr>
            <w:r w:rsidRPr="00280357">
              <w:rPr>
                <w:rFonts w:eastAsia="Calibri"/>
                <w:b/>
              </w:rPr>
              <w:t>Waterbouw</w:t>
            </w:r>
            <w:r w:rsidRPr="00280357">
              <w:rPr>
                <w:rFonts w:eastAsia="Calibri"/>
                <w:bCs/>
              </w:rPr>
              <w:t>:</w:t>
            </w:r>
          </w:p>
          <w:p w14:paraId="4E9E786D" w14:textId="1DA4A4D1" w:rsidR="00280357" w:rsidRPr="00280357" w:rsidRDefault="00280357" w:rsidP="00BE1534">
            <w:pPr>
              <w:pStyle w:val="Lijstalinea"/>
              <w:numPr>
                <w:ilvl w:val="0"/>
                <w:numId w:val="49"/>
              </w:numPr>
              <w:rPr>
                <w:rFonts w:eastAsia="Calibri"/>
                <w:bCs/>
              </w:rPr>
            </w:pPr>
            <w:r w:rsidRPr="00BE1534">
              <w:rPr>
                <w:rFonts w:eastAsia="Calibri"/>
              </w:rPr>
              <w:t>Het</w:t>
            </w:r>
            <w:r w:rsidRPr="00280357">
              <w:rPr>
                <w:rFonts w:eastAsia="Calibri"/>
                <w:bCs/>
              </w:rPr>
              <w:t xml:space="preserve"> betreft kennis en </w:t>
            </w:r>
            <w:r w:rsidR="00BE1534">
              <w:rPr>
                <w:rFonts w:eastAsia="Calibri"/>
                <w:bCs/>
              </w:rPr>
              <w:t>ervaring</w:t>
            </w:r>
            <w:r w:rsidRPr="00280357">
              <w:rPr>
                <w:rFonts w:eastAsia="Calibri"/>
                <w:bCs/>
              </w:rPr>
              <w:t xml:space="preserve"> m.b.t. ontwerp, beheer en</w:t>
            </w:r>
            <w:r w:rsidR="00BE1534">
              <w:rPr>
                <w:rFonts w:eastAsia="Calibri"/>
                <w:bCs/>
              </w:rPr>
              <w:t>/of</w:t>
            </w:r>
            <w:r w:rsidRPr="00280357">
              <w:rPr>
                <w:rFonts w:eastAsia="Calibri"/>
                <w:bCs/>
              </w:rPr>
              <w:t xml:space="preserve"> onderhoud (</w:t>
            </w:r>
            <w:r w:rsidR="00BE1534">
              <w:rPr>
                <w:rFonts w:eastAsia="Calibri"/>
                <w:bCs/>
              </w:rPr>
              <w:t>bijv.</w:t>
            </w:r>
            <w:r w:rsidRPr="00280357">
              <w:rPr>
                <w:rFonts w:eastAsia="Calibri"/>
                <w:bCs/>
              </w:rPr>
              <w:t xml:space="preserve"> baggerwerkzaamheden) van het hoofdvaarwegennet en primaire watersystemen (</w:t>
            </w:r>
            <w:r w:rsidR="00BE1534">
              <w:rPr>
                <w:rFonts w:eastAsia="Calibri"/>
                <w:bCs/>
              </w:rPr>
              <w:t>bijv.</w:t>
            </w:r>
            <w:r w:rsidRPr="00280357">
              <w:rPr>
                <w:rFonts w:eastAsia="Calibri"/>
                <w:bCs/>
              </w:rPr>
              <w:t xml:space="preserve"> kust-, rivier-, meer-, kanaal- en oeverwerken)</w:t>
            </w:r>
            <w:r w:rsidR="00350787">
              <w:rPr>
                <w:rFonts w:eastAsia="Calibri"/>
                <w:bCs/>
              </w:rPr>
              <w:t>.</w:t>
            </w:r>
            <w:r w:rsidRPr="00280357">
              <w:rPr>
                <w:rFonts w:eastAsia="Calibri"/>
                <w:bCs/>
              </w:rPr>
              <w:t xml:space="preserve"> Onderwerpen </w:t>
            </w:r>
            <w:r w:rsidR="00BE1534">
              <w:rPr>
                <w:rFonts w:eastAsia="Calibri"/>
                <w:bCs/>
              </w:rPr>
              <w:t xml:space="preserve">kunnen </w:t>
            </w:r>
            <w:r w:rsidRPr="00280357">
              <w:rPr>
                <w:rFonts w:eastAsia="Calibri"/>
                <w:bCs/>
              </w:rPr>
              <w:t>zijn toepassing van waterbouwmaterialen, onderzoek, kennis en wetenschap, hydraulische randvoorwaarden, morfologie, vaarwegontwerp en inrichting.</w:t>
            </w:r>
          </w:p>
          <w:p w14:paraId="2C2CFADF" w14:textId="3EA1F81F" w:rsidR="00350787" w:rsidRPr="00D559F5" w:rsidRDefault="00350787" w:rsidP="00BE1534">
            <w:pPr>
              <w:rPr>
                <w:rFonts w:eastAsia="Calibri"/>
                <w:bCs/>
              </w:rPr>
            </w:pPr>
          </w:p>
        </w:tc>
      </w:tr>
      <w:tr w:rsidR="00D559F5" w:rsidRPr="00D559F5" w14:paraId="7D7719FE" w14:textId="77777777" w:rsidTr="00F06A1D">
        <w:tc>
          <w:tcPr>
            <w:tcW w:w="8012" w:type="dxa"/>
          </w:tcPr>
          <w:p w14:paraId="4B8C7423" w14:textId="78B04295" w:rsidR="00280357" w:rsidRPr="00280357" w:rsidRDefault="00280357" w:rsidP="00280357">
            <w:pPr>
              <w:rPr>
                <w:rFonts w:eastAsia="Calibri"/>
                <w:bCs/>
              </w:rPr>
            </w:pPr>
            <w:r w:rsidRPr="00280357">
              <w:rPr>
                <w:rFonts w:eastAsia="Calibri"/>
                <w:b/>
              </w:rPr>
              <w:t>Leefomgeving</w:t>
            </w:r>
            <w:r w:rsidRPr="00280357">
              <w:rPr>
                <w:rFonts w:eastAsia="Calibri"/>
                <w:bCs/>
              </w:rPr>
              <w:t>:</w:t>
            </w:r>
          </w:p>
          <w:p w14:paraId="17BBD4FA" w14:textId="77777777" w:rsidR="00BE1534" w:rsidRDefault="00280357" w:rsidP="00265322">
            <w:pPr>
              <w:pStyle w:val="Lijstalinea"/>
              <w:numPr>
                <w:ilvl w:val="0"/>
                <w:numId w:val="50"/>
              </w:numPr>
              <w:rPr>
                <w:rFonts w:eastAsia="Calibri"/>
                <w:bCs/>
              </w:rPr>
            </w:pPr>
            <w:r w:rsidRPr="00BE1534">
              <w:rPr>
                <w:rFonts w:eastAsia="Calibri"/>
              </w:rPr>
              <w:t>Het</w:t>
            </w:r>
            <w:r w:rsidRPr="00BE1534">
              <w:rPr>
                <w:rFonts w:eastAsia="Calibri"/>
                <w:bCs/>
              </w:rPr>
              <w:t xml:space="preserve"> betreft kennis en </w:t>
            </w:r>
            <w:r w:rsidR="00BE1534" w:rsidRPr="00BE1534">
              <w:rPr>
                <w:rFonts w:eastAsia="Calibri"/>
                <w:bCs/>
              </w:rPr>
              <w:t>ervaring</w:t>
            </w:r>
            <w:r w:rsidRPr="00BE1534">
              <w:rPr>
                <w:rFonts w:eastAsia="Calibri"/>
                <w:bCs/>
              </w:rPr>
              <w:t xml:space="preserve"> m.b.t. adviseren ten behoeve van gebiedsinpassing van (onderdelen van de) hoofdinfrastructuurnetwerken.</w:t>
            </w:r>
          </w:p>
          <w:p w14:paraId="306EF6E7" w14:textId="4968A048" w:rsidR="00280357" w:rsidRPr="00BE1534" w:rsidRDefault="00280357" w:rsidP="00265322">
            <w:pPr>
              <w:pStyle w:val="Lijstalinea"/>
              <w:numPr>
                <w:ilvl w:val="0"/>
                <w:numId w:val="50"/>
              </w:numPr>
              <w:rPr>
                <w:rFonts w:eastAsia="Calibri"/>
                <w:bCs/>
              </w:rPr>
            </w:pPr>
            <w:r w:rsidRPr="00BE1534">
              <w:rPr>
                <w:rFonts w:eastAsia="Calibri"/>
                <w:bCs/>
              </w:rPr>
              <w:t>Onderdeel van de opdracht was het maken van voorstellen voor inpassing in het landschap waarbij ten minste één van de volgende twee aspecten zijn meegenomen: ecologie en/of ruimtelijke kwaliteit.</w:t>
            </w:r>
          </w:p>
          <w:p w14:paraId="3FE2DE4E" w14:textId="74DC243A" w:rsidR="00D559F5" w:rsidRPr="00D559F5" w:rsidRDefault="00D559F5" w:rsidP="00BE1534">
            <w:pPr>
              <w:rPr>
                <w:rFonts w:eastAsia="Calibri"/>
                <w:bCs/>
              </w:rPr>
            </w:pPr>
          </w:p>
        </w:tc>
      </w:tr>
    </w:tbl>
    <w:p w14:paraId="303A69E0" w14:textId="77777777" w:rsidR="00D559F5" w:rsidRDefault="00D559F5" w:rsidP="00BA5A58">
      <w:pPr>
        <w:spacing w:line="240" w:lineRule="auto"/>
        <w:rPr>
          <w:rFonts w:eastAsia="Calibri"/>
          <w:bCs/>
          <w:i/>
          <w:iCs/>
          <w:szCs w:val="18"/>
        </w:rPr>
      </w:pPr>
    </w:p>
    <w:p w14:paraId="07F88F2D" w14:textId="77777777" w:rsidR="0032180B" w:rsidRPr="0078286A" w:rsidRDefault="0032180B" w:rsidP="0032180B">
      <w:pPr>
        <w:spacing w:line="240" w:lineRule="auto"/>
        <w:rPr>
          <w:rFonts w:eastAsia="Calibri"/>
          <w:szCs w:val="18"/>
          <w:lang w:eastAsia="en-US"/>
        </w:rPr>
      </w:pPr>
    </w:p>
    <w:p w14:paraId="1B9BA159" w14:textId="77777777" w:rsidR="0032180B" w:rsidRPr="008E1C82" w:rsidRDefault="0032180B" w:rsidP="0032180B">
      <w:pPr>
        <w:spacing w:line="240" w:lineRule="auto"/>
        <w:rPr>
          <w:rFonts w:eastAsia="Calibri"/>
          <w:b/>
          <w:bCs/>
          <w:szCs w:val="18"/>
          <w:lang w:eastAsia="en-US"/>
        </w:rPr>
      </w:pPr>
      <w:r w:rsidRPr="008E1C82">
        <w:rPr>
          <w:rFonts w:eastAsia="Calibri"/>
          <w:b/>
          <w:bCs/>
          <w:szCs w:val="18"/>
          <w:lang w:eastAsia="en-US"/>
        </w:rPr>
        <w:t>Uitgangspunten aandachtgebieden bij uitvraag NOK</w:t>
      </w:r>
    </w:p>
    <w:p w14:paraId="3C89999E" w14:textId="7D6B44C4" w:rsidR="0032180B" w:rsidRPr="008E1C82" w:rsidRDefault="006A2787" w:rsidP="008E6CE0">
      <w:pPr>
        <w:pStyle w:val="Lijstalinea"/>
        <w:numPr>
          <w:ilvl w:val="0"/>
          <w:numId w:val="11"/>
        </w:numPr>
        <w:spacing w:after="120" w:line="240" w:lineRule="auto"/>
        <w:ind w:left="284" w:hanging="284"/>
        <w:contextualSpacing w:val="0"/>
        <w:rPr>
          <w:rFonts w:eastAsia="Calibri"/>
          <w:szCs w:val="18"/>
          <w:lang w:eastAsia="en-US"/>
        </w:rPr>
      </w:pPr>
      <w:r w:rsidRPr="006A2787">
        <w:rPr>
          <w:rFonts w:eastAsia="Calibri"/>
          <w:szCs w:val="18"/>
          <w:lang w:eastAsia="en-US"/>
        </w:rPr>
        <w:t>Wanneer er op NOK-niveau een uitvraag wordt gedaan, kan Opdrachtgever door middel van het van toepassing verklaren van é</w:t>
      </w:r>
      <w:r>
        <w:rPr>
          <w:rFonts w:eastAsia="Calibri"/>
          <w:szCs w:val="18"/>
          <w:lang w:eastAsia="en-US"/>
        </w:rPr>
        <w:t>é</w:t>
      </w:r>
      <w:r w:rsidRPr="006A2787">
        <w:rPr>
          <w:rFonts w:eastAsia="Calibri"/>
          <w:szCs w:val="18"/>
          <w:lang w:eastAsia="en-US"/>
        </w:rPr>
        <w:t>n of meerdere aandachtsgebieden een voorselectie van geschikte contractanten maken. Alleen de contractanten die zich bij toetreding tot de raamovereenkomst hebben gekwalificeerd voor het van toepassing verklaarde aandachtsgebied of de van toepassing verklaarde aandachtsgebieden, komen in aanmerking voor deelname aan een procedure voor een Uitnodiging tot inschrijving met betrekking tot een Nadere Overeenkomst. Als uit een Interessepeiling volgt dat er minder geïnteresseerden zijn dan het vooraf door Opdrachtgever bepaalde te selecteren aantal Gecontracteerden voor een Uitnodiging tot inschrijving, dan kan de Uitnodiging tot inschrijving verstrekt worden zonder toepassing te geven aan de Randomizer.</w:t>
      </w:r>
      <w:r w:rsidR="0032180B">
        <w:rPr>
          <w:rFonts w:eastAsia="Calibri"/>
          <w:szCs w:val="18"/>
          <w:lang w:eastAsia="en-US"/>
        </w:rPr>
        <w:t xml:space="preserve"> </w:t>
      </w:r>
    </w:p>
    <w:p w14:paraId="05D7046A" w14:textId="77777777" w:rsidR="0032180B" w:rsidRPr="008E1C82" w:rsidRDefault="0032180B" w:rsidP="008E6CE0">
      <w:pPr>
        <w:pStyle w:val="Lijstalinea"/>
        <w:numPr>
          <w:ilvl w:val="0"/>
          <w:numId w:val="11"/>
        </w:numPr>
        <w:spacing w:after="120" w:line="240" w:lineRule="auto"/>
        <w:ind w:left="284" w:hanging="284"/>
        <w:contextualSpacing w:val="0"/>
        <w:rPr>
          <w:rFonts w:eastAsia="Calibri"/>
          <w:szCs w:val="18"/>
          <w:lang w:eastAsia="en-US"/>
        </w:rPr>
      </w:pPr>
      <w:r w:rsidRPr="008E1C82">
        <w:rPr>
          <w:rFonts w:eastAsia="Calibri"/>
          <w:szCs w:val="18"/>
          <w:lang w:eastAsia="en-US"/>
        </w:rPr>
        <w:t>Het kan voorkomen dat de onderstaande aandachtsgebieden niet aansluiten bij een NOK uitvraag: in dat geval wordt er geen aandachtsgebied geselecteerd en komen alle contractanten binnen het perceel in aanmerking voor de Randomizer.</w:t>
      </w:r>
    </w:p>
    <w:p w14:paraId="029E388B" w14:textId="1D54681B" w:rsidR="0032180B" w:rsidRPr="008E1C82" w:rsidRDefault="0032180B" w:rsidP="0032180B">
      <w:pPr>
        <w:spacing w:line="240" w:lineRule="auto"/>
        <w:rPr>
          <w:rFonts w:eastAsia="Calibri"/>
          <w:szCs w:val="18"/>
          <w:lang w:eastAsia="en-US"/>
        </w:rPr>
      </w:pPr>
      <w:r>
        <w:rPr>
          <w:rFonts w:eastAsia="Calibri"/>
          <w:b/>
          <w:bCs/>
          <w:szCs w:val="18"/>
          <w:lang w:eastAsia="en-US"/>
        </w:rPr>
        <w:t>Uitgangspunten referentieopdrachten</w:t>
      </w:r>
      <w:r w:rsidRPr="008E1C82">
        <w:rPr>
          <w:rFonts w:eastAsia="Calibri"/>
          <w:b/>
          <w:bCs/>
          <w:szCs w:val="18"/>
          <w:lang w:eastAsia="en-US"/>
        </w:rPr>
        <w:t xml:space="preserve"> </w:t>
      </w:r>
      <w:r w:rsidR="00CF23B0">
        <w:rPr>
          <w:rFonts w:eastAsia="Calibri"/>
          <w:b/>
          <w:bCs/>
          <w:szCs w:val="18"/>
          <w:lang w:eastAsia="en-US"/>
        </w:rPr>
        <w:t xml:space="preserve">generiek en </w:t>
      </w:r>
      <w:r w:rsidRPr="008E1C82">
        <w:rPr>
          <w:rFonts w:eastAsia="Calibri"/>
          <w:b/>
          <w:bCs/>
          <w:szCs w:val="18"/>
          <w:lang w:eastAsia="en-US"/>
        </w:rPr>
        <w:t>per aandachtsgebied</w:t>
      </w:r>
    </w:p>
    <w:p w14:paraId="4F5B33EE" w14:textId="77777777" w:rsidR="00CF23B0" w:rsidRDefault="0032180B" w:rsidP="0032180B">
      <w:pPr>
        <w:spacing w:line="240" w:lineRule="auto"/>
        <w:rPr>
          <w:rFonts w:eastAsia="Calibri"/>
          <w:szCs w:val="18"/>
          <w:lang w:eastAsia="en-US"/>
        </w:rPr>
      </w:pPr>
      <w:r w:rsidRPr="00482B95">
        <w:rPr>
          <w:rFonts w:eastAsia="Calibri"/>
          <w:szCs w:val="18"/>
          <w:lang w:eastAsia="en-US"/>
        </w:rPr>
        <w:t xml:space="preserve">Voor deze aanbesteding dienen de </w:t>
      </w:r>
      <w:r w:rsidR="00D063C2" w:rsidRPr="00482B95">
        <w:rPr>
          <w:rFonts w:eastAsia="Calibri"/>
          <w:szCs w:val="18"/>
          <w:lang w:eastAsia="en-US"/>
        </w:rPr>
        <w:t>ondernemer</w:t>
      </w:r>
      <w:r w:rsidR="00B459EE" w:rsidRPr="00482B95">
        <w:rPr>
          <w:rFonts w:eastAsia="Calibri"/>
          <w:szCs w:val="18"/>
          <w:lang w:eastAsia="en-US"/>
        </w:rPr>
        <w:t>s</w:t>
      </w:r>
      <w:r w:rsidRPr="00482B95">
        <w:rPr>
          <w:rFonts w:eastAsia="Calibri"/>
          <w:szCs w:val="18"/>
          <w:lang w:eastAsia="en-US"/>
        </w:rPr>
        <w:t xml:space="preserve"> hun geschiktheid</w:t>
      </w:r>
      <w:r w:rsidR="00CF23B0">
        <w:rPr>
          <w:rFonts w:eastAsia="Calibri"/>
          <w:szCs w:val="18"/>
          <w:lang w:eastAsia="en-US"/>
        </w:rPr>
        <w:t xml:space="preserve"> aan te tonen middels referentieopdrachten. </w:t>
      </w:r>
    </w:p>
    <w:p w14:paraId="62B7366E" w14:textId="77777777" w:rsidR="00CF23B0" w:rsidRDefault="00CF23B0" w:rsidP="0032180B">
      <w:pPr>
        <w:spacing w:line="240" w:lineRule="auto"/>
        <w:rPr>
          <w:rFonts w:eastAsia="Calibri"/>
          <w:szCs w:val="18"/>
          <w:lang w:eastAsia="en-US"/>
        </w:rPr>
      </w:pPr>
    </w:p>
    <w:p w14:paraId="082AE645" w14:textId="5696F705" w:rsidR="00CF23B0" w:rsidRDefault="00CF23B0" w:rsidP="0032180B">
      <w:pPr>
        <w:spacing w:line="240" w:lineRule="auto"/>
        <w:rPr>
          <w:rFonts w:eastAsia="Calibri"/>
          <w:szCs w:val="18"/>
          <w:lang w:eastAsia="en-US"/>
        </w:rPr>
      </w:pPr>
      <w:r>
        <w:rPr>
          <w:rFonts w:eastAsia="Calibri"/>
          <w:szCs w:val="18"/>
          <w:lang w:eastAsia="en-US"/>
        </w:rPr>
        <w:t>E</w:t>
      </w:r>
      <w:r w:rsidR="0032180B" w:rsidRPr="00482B95">
        <w:rPr>
          <w:rFonts w:eastAsia="Calibri"/>
          <w:szCs w:val="18"/>
          <w:lang w:eastAsia="en-US"/>
        </w:rPr>
        <w:t>is</w:t>
      </w:r>
      <w:r>
        <w:rPr>
          <w:rFonts w:eastAsia="Calibri"/>
          <w:szCs w:val="18"/>
          <w:lang w:eastAsia="en-US"/>
        </w:rPr>
        <w:t>en</w:t>
      </w:r>
      <w:r w:rsidR="0032180B" w:rsidRPr="00482B95">
        <w:rPr>
          <w:rFonts w:eastAsia="Calibri"/>
          <w:szCs w:val="18"/>
          <w:lang w:eastAsia="en-US"/>
        </w:rPr>
        <w:t xml:space="preserve"> 1</w:t>
      </w:r>
      <w:r>
        <w:rPr>
          <w:rFonts w:eastAsia="Calibri"/>
          <w:szCs w:val="18"/>
          <w:lang w:eastAsia="en-US"/>
        </w:rPr>
        <w:t xml:space="preserve"> en</w:t>
      </w:r>
      <w:r w:rsidR="0032180B" w:rsidRPr="00482B95">
        <w:rPr>
          <w:rFonts w:eastAsia="Calibri"/>
          <w:szCs w:val="18"/>
          <w:lang w:eastAsia="en-US"/>
        </w:rPr>
        <w:t xml:space="preserve"> 2 </w:t>
      </w:r>
      <w:r w:rsidRPr="000C7CBB">
        <w:rPr>
          <w:rFonts w:eastAsia="Calibri"/>
          <w:szCs w:val="18"/>
          <w:lang w:eastAsia="en-US"/>
        </w:rPr>
        <w:t xml:space="preserve">zijn generieke eisen met betrekking tot toetreding tot de </w:t>
      </w:r>
      <w:r>
        <w:rPr>
          <w:rFonts w:eastAsia="Calibri"/>
          <w:szCs w:val="18"/>
          <w:lang w:eastAsia="en-US"/>
        </w:rPr>
        <w:t xml:space="preserve">SROK ID 2 P1. </w:t>
      </w:r>
      <w:r w:rsidRPr="00350787">
        <w:rPr>
          <w:rFonts w:eastAsia="Calibri"/>
          <w:szCs w:val="18"/>
          <w:lang w:eastAsia="en-US"/>
        </w:rPr>
        <w:t xml:space="preserve">Deze dienen </w:t>
      </w:r>
      <w:r w:rsidR="00350787" w:rsidRPr="00350787">
        <w:rPr>
          <w:rFonts w:eastAsia="Calibri"/>
          <w:szCs w:val="18"/>
          <w:lang w:eastAsia="en-US"/>
        </w:rPr>
        <w:t xml:space="preserve">gezamenlijk </w:t>
      </w:r>
      <w:r w:rsidRPr="00350787">
        <w:rPr>
          <w:rFonts w:eastAsia="Calibri"/>
          <w:szCs w:val="18"/>
          <w:lang w:eastAsia="en-US"/>
        </w:rPr>
        <w:t xml:space="preserve">met één referentieopdracht </w:t>
      </w:r>
      <w:r w:rsidR="00520FC4" w:rsidRPr="00350787">
        <w:rPr>
          <w:rFonts w:eastAsia="Calibri"/>
          <w:szCs w:val="18"/>
          <w:lang w:eastAsia="en-US"/>
        </w:rPr>
        <w:t>te worden aangetoond</w:t>
      </w:r>
      <w:r w:rsidRPr="00350787">
        <w:rPr>
          <w:rFonts w:eastAsia="Calibri"/>
          <w:szCs w:val="18"/>
          <w:lang w:eastAsia="en-US"/>
        </w:rPr>
        <w:t>.</w:t>
      </w:r>
      <w:r>
        <w:rPr>
          <w:rFonts w:eastAsia="Calibri"/>
          <w:szCs w:val="18"/>
          <w:lang w:eastAsia="en-US"/>
        </w:rPr>
        <w:t xml:space="preserve"> </w:t>
      </w:r>
    </w:p>
    <w:p w14:paraId="7A42BBF8" w14:textId="2F5BCF6F" w:rsidR="00CF23B0" w:rsidRPr="00CF23B0" w:rsidRDefault="00CF23B0" w:rsidP="00CF23B0">
      <w:pPr>
        <w:spacing w:line="240" w:lineRule="auto"/>
        <w:rPr>
          <w:rFonts w:eastAsia="Calibri"/>
          <w:szCs w:val="18"/>
          <w:lang w:eastAsia="en-US"/>
        </w:rPr>
      </w:pPr>
      <w:r>
        <w:rPr>
          <w:rFonts w:eastAsia="Calibri"/>
          <w:szCs w:val="18"/>
          <w:lang w:eastAsia="en-US"/>
        </w:rPr>
        <w:t xml:space="preserve">Eis </w:t>
      </w:r>
      <w:r w:rsidR="0032180B" w:rsidRPr="00482B95">
        <w:rPr>
          <w:rFonts w:eastAsia="Calibri"/>
          <w:szCs w:val="18"/>
          <w:lang w:eastAsia="en-US"/>
        </w:rPr>
        <w:t>3</w:t>
      </w:r>
      <w:r w:rsidR="00B459EE" w:rsidRPr="00482B95">
        <w:rPr>
          <w:rFonts w:eastAsia="Calibri"/>
          <w:szCs w:val="18"/>
          <w:lang w:eastAsia="en-US"/>
        </w:rPr>
        <w:t>.</w:t>
      </w:r>
      <w:r w:rsidR="0032180B" w:rsidRPr="00482B95">
        <w:rPr>
          <w:rFonts w:eastAsia="Calibri"/>
          <w:szCs w:val="18"/>
          <w:lang w:eastAsia="en-US"/>
        </w:rPr>
        <w:t>a</w:t>
      </w:r>
      <w:r w:rsidR="00B459EE" w:rsidRPr="00482B95">
        <w:rPr>
          <w:rFonts w:eastAsia="Calibri"/>
          <w:szCs w:val="18"/>
          <w:lang w:eastAsia="en-US"/>
        </w:rPr>
        <w:t>/</w:t>
      </w:r>
      <w:r w:rsidR="0032180B" w:rsidRPr="00482B95">
        <w:rPr>
          <w:rFonts w:eastAsia="Calibri"/>
          <w:szCs w:val="18"/>
          <w:lang w:eastAsia="en-US"/>
        </w:rPr>
        <w:t>b</w:t>
      </w:r>
      <w:r w:rsidR="00350787">
        <w:rPr>
          <w:rFonts w:eastAsia="Calibri"/>
          <w:szCs w:val="18"/>
          <w:lang w:eastAsia="en-US"/>
        </w:rPr>
        <w:t>.</w:t>
      </w:r>
      <w:r w:rsidR="0032180B" w:rsidRPr="00482B95">
        <w:rPr>
          <w:rFonts w:eastAsia="Calibri"/>
          <w:szCs w:val="18"/>
          <w:lang w:eastAsia="en-US"/>
        </w:rPr>
        <w:t xml:space="preserve"> </w:t>
      </w:r>
      <w:r>
        <w:rPr>
          <w:rFonts w:eastAsia="Calibri"/>
          <w:szCs w:val="18"/>
          <w:lang w:eastAsia="en-US"/>
        </w:rPr>
        <w:t xml:space="preserve">heeft betrekking op de geschiktheid </w:t>
      </w:r>
      <w:r w:rsidR="0032180B" w:rsidRPr="00482B95">
        <w:rPr>
          <w:rFonts w:eastAsia="Calibri"/>
          <w:szCs w:val="18"/>
          <w:lang w:eastAsia="en-US"/>
        </w:rPr>
        <w:t>per aandachtgebied</w:t>
      </w:r>
      <w:r>
        <w:rPr>
          <w:rFonts w:eastAsia="Calibri"/>
          <w:szCs w:val="18"/>
          <w:lang w:eastAsia="en-US"/>
        </w:rPr>
        <w:t xml:space="preserve"> en dient met </w:t>
      </w:r>
      <w:r w:rsidR="0032180B" w:rsidRPr="00482B95">
        <w:rPr>
          <w:rFonts w:eastAsia="Calibri"/>
          <w:szCs w:val="18"/>
          <w:lang w:eastAsia="en-US"/>
        </w:rPr>
        <w:t xml:space="preserve">1 referentieopdracht </w:t>
      </w:r>
      <w:r>
        <w:rPr>
          <w:rFonts w:eastAsia="Calibri"/>
          <w:szCs w:val="18"/>
          <w:lang w:eastAsia="en-US"/>
        </w:rPr>
        <w:t xml:space="preserve">per aandachtsgebied </w:t>
      </w:r>
      <w:r w:rsidR="0032180B" w:rsidRPr="00482B95">
        <w:rPr>
          <w:rFonts w:eastAsia="Calibri"/>
          <w:szCs w:val="18"/>
          <w:lang w:eastAsia="en-US"/>
        </w:rPr>
        <w:t>te worden aangetoond.</w:t>
      </w:r>
    </w:p>
    <w:p w14:paraId="7DACE038" w14:textId="77777777" w:rsidR="0032180B" w:rsidRPr="00477BF2" w:rsidRDefault="0032180B" w:rsidP="0032180B">
      <w:pPr>
        <w:spacing w:line="240" w:lineRule="auto"/>
        <w:rPr>
          <w:rFonts w:eastAsia="Calibri"/>
          <w:szCs w:val="18"/>
          <w:highlight w:val="yellow"/>
          <w:lang w:eastAsia="en-US"/>
        </w:rPr>
      </w:pPr>
    </w:p>
    <w:p w14:paraId="0CFC0F29" w14:textId="4E6B0958" w:rsidR="0032180B" w:rsidRDefault="00B968EA" w:rsidP="0032180B">
      <w:pPr>
        <w:spacing w:line="240" w:lineRule="auto"/>
        <w:rPr>
          <w:rFonts w:eastAsia="Calibri"/>
          <w:szCs w:val="18"/>
          <w:lang w:eastAsia="en-US"/>
        </w:rPr>
      </w:pPr>
      <w:r>
        <w:rPr>
          <w:rFonts w:eastAsia="Calibri"/>
          <w:szCs w:val="18"/>
          <w:lang w:eastAsia="en-US"/>
        </w:rPr>
        <w:t xml:space="preserve">Een ondernemer dient zicht te kwalificeren voor tenminste 1 aandachtsgebied. </w:t>
      </w:r>
      <w:r w:rsidR="0032180B" w:rsidRPr="00CF23B0">
        <w:rPr>
          <w:rFonts w:eastAsia="Calibri"/>
          <w:szCs w:val="18"/>
          <w:lang w:eastAsia="en-US"/>
        </w:rPr>
        <w:t xml:space="preserve">Als een </w:t>
      </w:r>
      <w:r w:rsidR="00D063C2" w:rsidRPr="00CF23B0">
        <w:rPr>
          <w:rFonts w:eastAsia="Calibri"/>
          <w:szCs w:val="18"/>
          <w:lang w:eastAsia="en-US"/>
        </w:rPr>
        <w:t>ondernemer</w:t>
      </w:r>
      <w:r w:rsidR="0032180B" w:rsidRPr="00CF23B0">
        <w:rPr>
          <w:rFonts w:eastAsia="Calibri"/>
          <w:szCs w:val="18"/>
          <w:lang w:eastAsia="en-US"/>
        </w:rPr>
        <w:t xml:space="preserve"> zich voor meerdere aandachtsgebieden wil kwalificeren dient hij daarvoor </w:t>
      </w:r>
      <w:r w:rsidR="00CF23B0" w:rsidRPr="00CF23B0">
        <w:rPr>
          <w:rFonts w:eastAsia="Calibri"/>
          <w:szCs w:val="18"/>
          <w:lang w:eastAsia="en-US"/>
        </w:rPr>
        <w:t xml:space="preserve">dus </w:t>
      </w:r>
      <w:r w:rsidR="00350787" w:rsidRPr="00350787">
        <w:rPr>
          <w:rFonts w:eastAsia="Calibri"/>
          <w:szCs w:val="18"/>
          <w:lang w:eastAsia="en-US"/>
        </w:rPr>
        <w:t>één</w:t>
      </w:r>
      <w:r w:rsidR="00CF23B0" w:rsidRPr="00350787">
        <w:rPr>
          <w:rFonts w:eastAsia="Calibri"/>
          <w:szCs w:val="18"/>
          <w:lang w:eastAsia="en-US"/>
        </w:rPr>
        <w:t xml:space="preserve"> generieke referentieopdracht</w:t>
      </w:r>
      <w:r w:rsidR="00CF23B0" w:rsidRPr="00CF23B0">
        <w:rPr>
          <w:rFonts w:eastAsia="Calibri"/>
          <w:szCs w:val="18"/>
          <w:lang w:eastAsia="en-US"/>
        </w:rPr>
        <w:t xml:space="preserve"> aan te leveren en per aandachtsgebied één referentieopdracht. </w:t>
      </w:r>
      <w:r w:rsidR="00520FC4">
        <w:rPr>
          <w:rFonts w:eastAsia="Calibri"/>
          <w:szCs w:val="18"/>
          <w:lang w:eastAsia="en-US"/>
        </w:rPr>
        <w:t>Een referentieopdracht kan gebruikt worden om</w:t>
      </w:r>
      <w:r w:rsidR="00350787">
        <w:rPr>
          <w:rFonts w:eastAsia="Calibri"/>
          <w:szCs w:val="18"/>
          <w:lang w:eastAsia="en-US"/>
        </w:rPr>
        <w:t xml:space="preserve"> aan</w:t>
      </w:r>
      <w:r w:rsidR="00520FC4">
        <w:rPr>
          <w:rFonts w:eastAsia="Calibri"/>
          <w:szCs w:val="18"/>
          <w:lang w:eastAsia="en-US"/>
        </w:rPr>
        <w:t xml:space="preserve"> meerdere geschiktheidseisen</w:t>
      </w:r>
      <w:r w:rsidR="00350787">
        <w:rPr>
          <w:rFonts w:eastAsia="Calibri"/>
          <w:szCs w:val="18"/>
          <w:lang w:eastAsia="en-US"/>
        </w:rPr>
        <w:t xml:space="preserve"> te voldoen</w:t>
      </w:r>
      <w:r w:rsidR="00520FC4">
        <w:rPr>
          <w:rFonts w:eastAsia="Calibri"/>
          <w:szCs w:val="18"/>
          <w:lang w:eastAsia="en-US"/>
        </w:rPr>
        <w:t xml:space="preserve">. </w:t>
      </w:r>
      <w:r w:rsidR="0032180B" w:rsidRPr="00CF23B0">
        <w:rPr>
          <w:rFonts w:eastAsia="Calibri"/>
          <w:szCs w:val="18"/>
          <w:lang w:eastAsia="en-US"/>
        </w:rPr>
        <w:t xml:space="preserve">Om voor alle aandachtsgebieden in aanmerking te komen dienen de </w:t>
      </w:r>
      <w:r w:rsidR="00D063C2" w:rsidRPr="00CF23B0">
        <w:rPr>
          <w:rFonts w:eastAsia="Calibri"/>
          <w:szCs w:val="18"/>
          <w:lang w:eastAsia="en-US"/>
        </w:rPr>
        <w:t>ondernemer</w:t>
      </w:r>
      <w:r w:rsidR="00B459EE" w:rsidRPr="00CF23B0">
        <w:rPr>
          <w:rFonts w:eastAsia="Calibri"/>
          <w:szCs w:val="18"/>
          <w:lang w:eastAsia="en-US"/>
        </w:rPr>
        <w:t>s</w:t>
      </w:r>
      <w:r w:rsidR="0032180B" w:rsidRPr="00CF23B0">
        <w:rPr>
          <w:rFonts w:eastAsia="Calibri"/>
          <w:szCs w:val="18"/>
          <w:lang w:eastAsia="en-US"/>
        </w:rPr>
        <w:t xml:space="preserve"> </w:t>
      </w:r>
      <w:r w:rsidR="0032180B" w:rsidRPr="00350787">
        <w:rPr>
          <w:rFonts w:eastAsia="Calibri"/>
          <w:szCs w:val="18"/>
          <w:lang w:eastAsia="en-US"/>
        </w:rPr>
        <w:t xml:space="preserve">maximaal </w:t>
      </w:r>
      <w:r w:rsidR="00350787">
        <w:rPr>
          <w:rFonts w:eastAsia="Calibri"/>
          <w:szCs w:val="18"/>
          <w:lang w:eastAsia="en-US"/>
        </w:rPr>
        <w:t>9</w:t>
      </w:r>
      <w:r w:rsidR="0032180B" w:rsidRPr="00CF23B0">
        <w:rPr>
          <w:rFonts w:eastAsia="Calibri"/>
          <w:szCs w:val="18"/>
          <w:lang w:eastAsia="en-US"/>
        </w:rPr>
        <w:t xml:space="preserve"> referentieopdrachten aan te leveren.</w:t>
      </w:r>
      <w:r w:rsidR="0032180B" w:rsidRPr="008E1C82">
        <w:rPr>
          <w:rFonts w:eastAsia="Calibri"/>
          <w:szCs w:val="18"/>
          <w:lang w:eastAsia="en-US"/>
        </w:rPr>
        <w:t xml:space="preserve"> </w:t>
      </w:r>
    </w:p>
    <w:p w14:paraId="3CDE4C6B" w14:textId="77777777" w:rsidR="0032180B" w:rsidRDefault="0032180B" w:rsidP="0032180B">
      <w:pPr>
        <w:spacing w:line="240" w:lineRule="auto"/>
        <w:rPr>
          <w:rFonts w:eastAsia="Calibri"/>
          <w:szCs w:val="18"/>
          <w:lang w:eastAsia="en-US"/>
        </w:rPr>
      </w:pPr>
    </w:p>
    <w:p w14:paraId="37268B60" w14:textId="36D01413" w:rsidR="0032180B" w:rsidRDefault="0032180B" w:rsidP="0032180B">
      <w:pPr>
        <w:pStyle w:val="broodtekst0"/>
        <w:spacing w:line="240" w:lineRule="auto"/>
        <w:rPr>
          <w:color w:val="000000"/>
          <w:lang w:val="nl-NL"/>
        </w:rPr>
      </w:pPr>
      <w:r w:rsidRPr="00984868">
        <w:rPr>
          <w:color w:val="000000"/>
          <w:lang w:val="nl-NL"/>
        </w:rPr>
        <w:t xml:space="preserve">Een </w:t>
      </w:r>
      <w:r w:rsidR="00D063C2">
        <w:rPr>
          <w:color w:val="000000"/>
          <w:lang w:val="nl-NL"/>
        </w:rPr>
        <w:t>ondernemer</w:t>
      </w:r>
      <w:r w:rsidRPr="00984868">
        <w:rPr>
          <w:color w:val="000000"/>
          <w:lang w:val="nl-NL"/>
        </w:rPr>
        <w:t xml:space="preserve"> kan zich technische bekwaamheid slechts toerekenen indien de </w:t>
      </w:r>
      <w:r w:rsidR="00D063C2">
        <w:rPr>
          <w:color w:val="000000"/>
          <w:lang w:val="nl-NL"/>
        </w:rPr>
        <w:t>ondernemer</w:t>
      </w:r>
      <w:r w:rsidRPr="00984868">
        <w:rPr>
          <w:color w:val="000000"/>
          <w:lang w:val="nl-NL"/>
        </w:rPr>
        <w:t xml:space="preserve"> de werkzaamheden waarop de technische bekwaamheid berust daadwerkelijk zelf </w:t>
      </w:r>
      <w:r w:rsidRPr="0047571C">
        <w:rPr>
          <w:lang w:val="nl-NL"/>
        </w:rPr>
        <w:t xml:space="preserve">(als zelfstandige opdrachtnemer, als combinatie tezamen of als hoofdaannemer) </w:t>
      </w:r>
      <w:r w:rsidRPr="00984868">
        <w:rPr>
          <w:color w:val="000000"/>
          <w:lang w:val="nl-NL"/>
        </w:rPr>
        <w:t>heeft verricht.</w:t>
      </w:r>
    </w:p>
    <w:p w14:paraId="3D8785CC" w14:textId="77777777" w:rsidR="00517C53" w:rsidRDefault="00517C53" w:rsidP="0032180B">
      <w:pPr>
        <w:pStyle w:val="broodtekst0"/>
        <w:spacing w:line="240" w:lineRule="auto"/>
        <w:rPr>
          <w:color w:val="000000"/>
          <w:lang w:val="nl-NL"/>
        </w:rPr>
      </w:pPr>
    </w:p>
    <w:p w14:paraId="03044CDE" w14:textId="1B5CACB1" w:rsidR="00517C53" w:rsidRDefault="00517C53" w:rsidP="0032180B">
      <w:pPr>
        <w:pStyle w:val="broodtekst0"/>
        <w:spacing w:line="240" w:lineRule="auto"/>
        <w:rPr>
          <w:color w:val="000000"/>
          <w:lang w:val="nl-NL"/>
        </w:rPr>
      </w:pPr>
      <w:r w:rsidRPr="00517C53">
        <w:rPr>
          <w:color w:val="000000"/>
          <w:lang w:val="nl-NL"/>
        </w:rPr>
        <w:t>De ondernemer(s) vult(vullen) per referentieopdracht de volgende gegevens in</w:t>
      </w:r>
      <w:r>
        <w:rPr>
          <w:color w:val="000000"/>
          <w:lang w:val="nl-NL"/>
        </w:rPr>
        <w:t xml:space="preserve"> </w:t>
      </w:r>
      <w:r w:rsidRPr="00517C53">
        <w:rPr>
          <w:color w:val="000000"/>
          <w:lang w:val="nl-NL"/>
        </w:rPr>
        <w:t>conform 4.5 lid 4. Onderstaande tabel dient zo vaak als nodig herhaald en ingevuld te worden.</w:t>
      </w:r>
    </w:p>
    <w:p w14:paraId="6516FE36" w14:textId="77777777" w:rsidR="0032180B" w:rsidRDefault="0032180B" w:rsidP="0032180B">
      <w:pPr>
        <w:spacing w:line="240" w:lineRule="auto"/>
        <w:rPr>
          <w:rFonts w:eastAsia="Calibri"/>
          <w:szCs w:val="18"/>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3"/>
        <w:gridCol w:w="364"/>
        <w:gridCol w:w="5190"/>
      </w:tblGrid>
      <w:tr w:rsidR="0032180B" w:rsidRPr="00984868" w14:paraId="2CA1A290" w14:textId="77777777" w:rsidTr="00517C53">
        <w:tc>
          <w:tcPr>
            <w:tcW w:w="3093" w:type="dxa"/>
            <w:shd w:val="clear" w:color="auto" w:fill="auto"/>
            <w:vAlign w:val="center"/>
          </w:tcPr>
          <w:p w14:paraId="3E234C23" w14:textId="77777777" w:rsidR="0032180B" w:rsidRPr="00E7748C" w:rsidRDefault="0032180B" w:rsidP="00385E71">
            <w:pPr>
              <w:rPr>
                <w:rFonts w:cs="Verdana"/>
                <w:b/>
                <w:color w:val="000000"/>
              </w:rPr>
            </w:pPr>
            <w:r w:rsidRPr="00E7748C">
              <w:rPr>
                <w:rFonts w:cs="Verdana"/>
                <w:b/>
                <w:color w:val="000000"/>
              </w:rPr>
              <w:t xml:space="preserve">Perceel </w:t>
            </w:r>
          </w:p>
        </w:tc>
        <w:tc>
          <w:tcPr>
            <w:tcW w:w="5554" w:type="dxa"/>
            <w:gridSpan w:val="2"/>
            <w:shd w:val="clear" w:color="auto" w:fill="auto"/>
            <w:vAlign w:val="center"/>
          </w:tcPr>
          <w:p w14:paraId="6B2CB17B" w14:textId="77777777" w:rsidR="0032180B" w:rsidRPr="00E7748C" w:rsidRDefault="0032180B" w:rsidP="00385E71">
            <w:pPr>
              <w:rPr>
                <w:rFonts w:cs="Verdana"/>
                <w:b/>
                <w:color w:val="000000"/>
              </w:rPr>
            </w:pPr>
            <w:r w:rsidRPr="00E7748C">
              <w:rPr>
                <w:rFonts w:cs="Verdana"/>
                <w:b/>
                <w:color w:val="000000"/>
              </w:rPr>
              <w:t>P1 Ingenieursdiensten voor projecten en programma’s.</w:t>
            </w:r>
          </w:p>
        </w:tc>
      </w:tr>
      <w:tr w:rsidR="0032180B" w:rsidRPr="00984868" w14:paraId="23BCC464" w14:textId="77777777" w:rsidTr="00517C53">
        <w:tc>
          <w:tcPr>
            <w:tcW w:w="3093" w:type="dxa"/>
            <w:shd w:val="clear" w:color="auto" w:fill="auto"/>
            <w:vAlign w:val="center"/>
          </w:tcPr>
          <w:p w14:paraId="4FE630EC" w14:textId="0979B1D8" w:rsidR="0032180B" w:rsidRPr="00E7748C" w:rsidRDefault="0032180B" w:rsidP="00385E71">
            <w:pPr>
              <w:rPr>
                <w:rFonts w:cs="Verdana"/>
                <w:b/>
                <w:color w:val="000000"/>
              </w:rPr>
            </w:pPr>
            <w:r>
              <w:rPr>
                <w:rFonts w:cs="Verdana"/>
                <w:b/>
                <w:color w:val="000000"/>
              </w:rPr>
              <w:t>Generieke eisen</w:t>
            </w:r>
            <w:r w:rsidR="00517C53">
              <w:rPr>
                <w:rFonts w:cs="Verdana"/>
                <w:b/>
                <w:color w:val="000000"/>
              </w:rPr>
              <w:t xml:space="preserve"> </w:t>
            </w:r>
          </w:p>
        </w:tc>
        <w:tc>
          <w:tcPr>
            <w:tcW w:w="5554" w:type="dxa"/>
            <w:gridSpan w:val="2"/>
            <w:shd w:val="clear" w:color="auto" w:fill="auto"/>
            <w:vAlign w:val="center"/>
          </w:tcPr>
          <w:p w14:paraId="21F027F3" w14:textId="77777777" w:rsidR="008D7A7E" w:rsidRPr="008D7A7E" w:rsidRDefault="008D7A7E" w:rsidP="008D7A7E">
            <w:pPr>
              <w:rPr>
                <w:rFonts w:cs="Verdana"/>
                <w:b/>
                <w:color w:val="000000"/>
              </w:rPr>
            </w:pPr>
            <w:r w:rsidRPr="008D7A7E">
              <w:rPr>
                <w:rFonts w:cs="Verdana"/>
                <w:b/>
                <w:color w:val="000000"/>
              </w:rPr>
              <w:t>Referentieopdracht nr. en naam</w:t>
            </w:r>
          </w:p>
          <w:p w14:paraId="4CEFB9EE" w14:textId="60D17931" w:rsidR="0032180B" w:rsidRPr="00E7748C" w:rsidRDefault="007A562A" w:rsidP="008D7A7E">
            <w:pPr>
              <w:rPr>
                <w:rFonts w:cs="Verdana"/>
                <w:b/>
                <w:color w:val="000000"/>
              </w:rPr>
            </w:pPr>
            <w:r>
              <w:rPr>
                <w:rFonts w:cs="Verdana"/>
                <w:color w:val="000000"/>
              </w:rPr>
              <w:t xml:space="preserve">Voor twee geschiktheidseisen </w:t>
            </w:r>
            <w:r w:rsidR="008D7A7E" w:rsidRPr="008D7A7E">
              <w:rPr>
                <w:rFonts w:cs="Verdana"/>
                <w:color w:val="000000"/>
              </w:rPr>
              <w:t>1 referentieopdracht</w:t>
            </w:r>
          </w:p>
        </w:tc>
      </w:tr>
      <w:tr w:rsidR="008D7A7E" w:rsidRPr="00984868" w14:paraId="3836601D" w14:textId="77777777" w:rsidTr="008D7A7E">
        <w:tc>
          <w:tcPr>
            <w:tcW w:w="3093" w:type="dxa"/>
            <w:shd w:val="clear" w:color="auto" w:fill="auto"/>
            <w:vAlign w:val="center"/>
          </w:tcPr>
          <w:p w14:paraId="1BC6FD82" w14:textId="03011C76" w:rsidR="008D7A7E" w:rsidRPr="00520FC4" w:rsidRDefault="008D7A7E" w:rsidP="00385E71">
            <w:pPr>
              <w:rPr>
                <w:rFonts w:cs="Verdana"/>
                <w:b/>
                <w:color w:val="000000"/>
                <w:highlight w:val="yellow"/>
              </w:rPr>
            </w:pPr>
            <w:r w:rsidRPr="00350787">
              <w:rPr>
                <w:rFonts w:eastAsia="Calibri"/>
                <w:bCs/>
                <w:szCs w:val="18"/>
                <w:lang w:eastAsia="en-US"/>
              </w:rPr>
              <w:t>Geschiktheidseis 1</w:t>
            </w:r>
            <w:r w:rsidR="00350787" w:rsidRPr="00350787">
              <w:rPr>
                <w:rFonts w:eastAsia="Calibri"/>
                <w:bCs/>
                <w:szCs w:val="18"/>
                <w:lang w:eastAsia="en-US"/>
              </w:rPr>
              <w:t xml:space="preserve"> en 2</w:t>
            </w:r>
          </w:p>
        </w:tc>
        <w:tc>
          <w:tcPr>
            <w:tcW w:w="364" w:type="dxa"/>
            <w:shd w:val="clear" w:color="auto" w:fill="auto"/>
            <w:vAlign w:val="center"/>
          </w:tcPr>
          <w:p w14:paraId="4F18B8A2" w14:textId="770A3B96" w:rsidR="008D7A7E" w:rsidRPr="008D7A7E" w:rsidRDefault="008D7A7E" w:rsidP="00385E71">
            <w:pPr>
              <w:rPr>
                <w:rFonts w:cs="Verdana"/>
                <w:bCs/>
                <w:color w:val="000000"/>
              </w:rPr>
            </w:pPr>
            <w:r>
              <w:rPr>
                <w:rFonts w:cs="Verdana"/>
                <w:bCs/>
                <w:color w:val="000000"/>
              </w:rPr>
              <w:t>…</w:t>
            </w:r>
          </w:p>
        </w:tc>
        <w:tc>
          <w:tcPr>
            <w:tcW w:w="5190" w:type="dxa"/>
            <w:shd w:val="clear" w:color="auto" w:fill="auto"/>
            <w:vAlign w:val="center"/>
          </w:tcPr>
          <w:p w14:paraId="3BF81B26" w14:textId="2CC93B74" w:rsidR="008D7A7E" w:rsidRPr="008D7A7E" w:rsidRDefault="008D7A7E" w:rsidP="00385E71">
            <w:pPr>
              <w:rPr>
                <w:rFonts w:cs="Verdana"/>
                <w:bCs/>
                <w:color w:val="000000"/>
              </w:rPr>
            </w:pPr>
            <w:r>
              <w:rPr>
                <w:rFonts w:cs="Verdana"/>
                <w:bCs/>
                <w:color w:val="000000"/>
              </w:rPr>
              <w:t>…</w:t>
            </w:r>
          </w:p>
        </w:tc>
      </w:tr>
      <w:tr w:rsidR="0032180B" w:rsidRPr="00984868" w14:paraId="6356D77A" w14:textId="77777777" w:rsidTr="00517C53">
        <w:tc>
          <w:tcPr>
            <w:tcW w:w="3093" w:type="dxa"/>
            <w:shd w:val="clear" w:color="auto" w:fill="auto"/>
            <w:vAlign w:val="center"/>
          </w:tcPr>
          <w:p w14:paraId="662A1C57" w14:textId="4CB47922" w:rsidR="0032180B" w:rsidRPr="008D7A7E" w:rsidRDefault="0032180B" w:rsidP="00385E71">
            <w:pPr>
              <w:rPr>
                <w:rFonts w:cs="Verdana"/>
                <w:color w:val="000000"/>
              </w:rPr>
            </w:pPr>
            <w:bookmarkStart w:id="2" w:name="bwBijl_E_NO_CD_GG0_uit2"/>
            <w:r w:rsidRPr="008D7A7E">
              <w:rPr>
                <w:rFonts w:cs="Verdana"/>
                <w:b/>
                <w:color w:val="000000"/>
              </w:rPr>
              <w:t>Geschiktheid</w:t>
            </w:r>
            <w:r w:rsidR="00520FC4">
              <w:rPr>
                <w:rFonts w:cs="Verdana"/>
                <w:b/>
                <w:color w:val="000000"/>
              </w:rPr>
              <w:t>seis</w:t>
            </w:r>
            <w:r w:rsidRPr="008D7A7E">
              <w:rPr>
                <w:rFonts w:cs="Verdana"/>
                <w:b/>
                <w:color w:val="000000"/>
              </w:rPr>
              <w:t xml:space="preserve"> </w:t>
            </w:r>
            <w:r w:rsidR="008D7A7E">
              <w:rPr>
                <w:rFonts w:cs="Verdana"/>
                <w:b/>
                <w:color w:val="000000"/>
              </w:rPr>
              <w:t xml:space="preserve">3 </w:t>
            </w:r>
            <w:r w:rsidR="00A04D39">
              <w:rPr>
                <w:rFonts w:cs="Verdana"/>
                <w:b/>
                <w:color w:val="000000"/>
              </w:rPr>
              <w:t xml:space="preserve">- </w:t>
            </w:r>
            <w:r w:rsidR="008D7A7E">
              <w:rPr>
                <w:rFonts w:cs="Verdana"/>
                <w:b/>
                <w:color w:val="000000"/>
              </w:rPr>
              <w:t xml:space="preserve">per </w:t>
            </w:r>
            <w:r w:rsidRPr="008D7A7E">
              <w:rPr>
                <w:rFonts w:cs="Verdana"/>
                <w:b/>
                <w:color w:val="000000"/>
              </w:rPr>
              <w:t>Aandachtsgebied</w:t>
            </w:r>
            <w:r w:rsidRPr="008D7A7E">
              <w:rPr>
                <w:rFonts w:cs="Verdana"/>
                <w:b/>
                <w:vanish/>
                <w:color w:val="E0E0E0"/>
              </w:rPr>
              <w:t xml:space="preserve"> </w:t>
            </w:r>
            <w:bookmarkEnd w:id="2"/>
          </w:p>
        </w:tc>
        <w:tc>
          <w:tcPr>
            <w:tcW w:w="5554" w:type="dxa"/>
            <w:gridSpan w:val="2"/>
            <w:shd w:val="clear" w:color="auto" w:fill="auto"/>
            <w:vAlign w:val="center"/>
          </w:tcPr>
          <w:p w14:paraId="788E1FED" w14:textId="77777777" w:rsidR="0032180B" w:rsidRPr="008D7A7E" w:rsidRDefault="0032180B" w:rsidP="00385E71">
            <w:pPr>
              <w:rPr>
                <w:rFonts w:cs="Verdana"/>
                <w:b/>
                <w:color w:val="000000"/>
              </w:rPr>
            </w:pPr>
            <w:r w:rsidRPr="008D7A7E">
              <w:rPr>
                <w:rFonts w:cs="Verdana"/>
                <w:b/>
                <w:color w:val="000000"/>
              </w:rPr>
              <w:t>Referentieopdracht nr. en naam</w:t>
            </w:r>
          </w:p>
          <w:p w14:paraId="7F6BBDA1" w14:textId="77777777" w:rsidR="0032180B" w:rsidRPr="008D7A7E" w:rsidRDefault="0032180B" w:rsidP="00385E71">
            <w:pPr>
              <w:rPr>
                <w:rFonts w:cs="Verdana"/>
                <w:b/>
                <w:color w:val="000000"/>
              </w:rPr>
            </w:pPr>
            <w:r w:rsidRPr="008D7A7E">
              <w:rPr>
                <w:rFonts w:cs="Verdana"/>
                <w:color w:val="000000"/>
              </w:rPr>
              <w:t>Per aandachtgebied 1 referentieopdracht</w:t>
            </w:r>
          </w:p>
        </w:tc>
      </w:tr>
      <w:tr w:rsidR="0032180B" w:rsidRPr="00984868" w14:paraId="12DC4B4E" w14:textId="77777777" w:rsidTr="00517C53">
        <w:trPr>
          <w:trHeight w:val="280"/>
        </w:trPr>
        <w:tc>
          <w:tcPr>
            <w:tcW w:w="3093" w:type="dxa"/>
            <w:shd w:val="clear" w:color="auto" w:fill="auto"/>
            <w:vAlign w:val="center"/>
          </w:tcPr>
          <w:p w14:paraId="15954541" w14:textId="77777777" w:rsidR="0032180B" w:rsidRPr="008D7A7E" w:rsidRDefault="0032180B" w:rsidP="00385E71">
            <w:pPr>
              <w:rPr>
                <w:rFonts w:cs="Verdana"/>
                <w:color w:val="000000"/>
              </w:rPr>
            </w:pPr>
            <w:r w:rsidRPr="008D7A7E">
              <w:rPr>
                <w:rFonts w:cs="Verdana"/>
                <w:color w:val="000000"/>
              </w:rPr>
              <w:t>Tunnels</w:t>
            </w:r>
            <w:r w:rsidRPr="008D7A7E" w:rsidDel="007E6842">
              <w:rPr>
                <w:rFonts w:cs="Verdana"/>
                <w:color w:val="000000"/>
              </w:rPr>
              <w:t xml:space="preserve"> </w:t>
            </w:r>
          </w:p>
        </w:tc>
        <w:tc>
          <w:tcPr>
            <w:tcW w:w="364" w:type="dxa"/>
            <w:shd w:val="clear" w:color="auto" w:fill="auto"/>
            <w:vAlign w:val="center"/>
          </w:tcPr>
          <w:p w14:paraId="1A8E919A" w14:textId="77777777" w:rsidR="0032180B" w:rsidRPr="008D7A7E" w:rsidRDefault="0032180B" w:rsidP="00385E71">
            <w:pPr>
              <w:rPr>
                <w:rFonts w:cs="Verdana"/>
                <w:color w:val="000000"/>
              </w:rPr>
            </w:pPr>
            <w:r w:rsidRPr="008D7A7E">
              <w:rPr>
                <w:rFonts w:cs="Verdana"/>
                <w:color w:val="000000"/>
              </w:rPr>
              <w:t>…</w:t>
            </w:r>
          </w:p>
        </w:tc>
        <w:tc>
          <w:tcPr>
            <w:tcW w:w="5190" w:type="dxa"/>
            <w:shd w:val="clear" w:color="auto" w:fill="auto"/>
            <w:vAlign w:val="center"/>
          </w:tcPr>
          <w:p w14:paraId="6A748341" w14:textId="77777777" w:rsidR="0032180B" w:rsidRPr="008D7A7E" w:rsidRDefault="0032180B" w:rsidP="00385E71">
            <w:pPr>
              <w:rPr>
                <w:rFonts w:cs="Verdana"/>
                <w:color w:val="000000"/>
              </w:rPr>
            </w:pPr>
            <w:r w:rsidRPr="008D7A7E">
              <w:rPr>
                <w:rFonts w:cs="Verdana"/>
                <w:color w:val="000000"/>
              </w:rPr>
              <w:t>…</w:t>
            </w:r>
          </w:p>
        </w:tc>
      </w:tr>
      <w:tr w:rsidR="0032180B" w:rsidRPr="00984868" w14:paraId="7D2ACC89" w14:textId="77777777" w:rsidTr="00517C53">
        <w:trPr>
          <w:trHeight w:val="284"/>
        </w:trPr>
        <w:tc>
          <w:tcPr>
            <w:tcW w:w="3093" w:type="dxa"/>
            <w:shd w:val="clear" w:color="auto" w:fill="auto"/>
            <w:vAlign w:val="center"/>
          </w:tcPr>
          <w:p w14:paraId="28419806" w14:textId="77777777" w:rsidR="0032180B" w:rsidRPr="008D7A7E" w:rsidRDefault="0032180B" w:rsidP="00385E71">
            <w:pPr>
              <w:rPr>
                <w:rFonts w:cs="Verdana"/>
                <w:color w:val="000000"/>
              </w:rPr>
            </w:pPr>
            <w:r w:rsidRPr="008D7A7E">
              <w:rPr>
                <w:rFonts w:cs="Verdana"/>
                <w:color w:val="000000"/>
              </w:rPr>
              <w:t>Staal/stalen werken</w:t>
            </w:r>
          </w:p>
        </w:tc>
        <w:tc>
          <w:tcPr>
            <w:tcW w:w="364" w:type="dxa"/>
            <w:shd w:val="clear" w:color="auto" w:fill="auto"/>
            <w:vAlign w:val="center"/>
          </w:tcPr>
          <w:p w14:paraId="7771E9DB" w14:textId="77777777" w:rsidR="0032180B" w:rsidRPr="008D7A7E" w:rsidRDefault="0032180B" w:rsidP="00385E71">
            <w:pPr>
              <w:rPr>
                <w:rFonts w:cs="Verdana"/>
                <w:color w:val="000000"/>
              </w:rPr>
            </w:pPr>
            <w:r w:rsidRPr="008D7A7E">
              <w:rPr>
                <w:rFonts w:cs="Verdana"/>
                <w:color w:val="000000"/>
              </w:rPr>
              <w:t>…</w:t>
            </w:r>
          </w:p>
        </w:tc>
        <w:tc>
          <w:tcPr>
            <w:tcW w:w="5190" w:type="dxa"/>
            <w:shd w:val="clear" w:color="auto" w:fill="auto"/>
            <w:vAlign w:val="center"/>
          </w:tcPr>
          <w:p w14:paraId="682561EE" w14:textId="77777777" w:rsidR="0032180B" w:rsidRPr="008D7A7E" w:rsidRDefault="0032180B" w:rsidP="00385E71">
            <w:pPr>
              <w:rPr>
                <w:rFonts w:cs="Verdana"/>
                <w:color w:val="000000"/>
              </w:rPr>
            </w:pPr>
            <w:r w:rsidRPr="008D7A7E">
              <w:rPr>
                <w:rFonts w:cs="Verdana"/>
                <w:color w:val="000000"/>
              </w:rPr>
              <w:t>…</w:t>
            </w:r>
          </w:p>
        </w:tc>
      </w:tr>
      <w:tr w:rsidR="0032180B" w:rsidRPr="00984868" w14:paraId="6E632AC7" w14:textId="77777777" w:rsidTr="00517C53">
        <w:trPr>
          <w:trHeight w:val="260"/>
        </w:trPr>
        <w:tc>
          <w:tcPr>
            <w:tcW w:w="3093" w:type="dxa"/>
            <w:shd w:val="clear" w:color="auto" w:fill="auto"/>
            <w:vAlign w:val="center"/>
          </w:tcPr>
          <w:p w14:paraId="6DF5A53E" w14:textId="77777777" w:rsidR="0032180B" w:rsidRPr="008D7A7E" w:rsidRDefault="0032180B" w:rsidP="00385E71">
            <w:pPr>
              <w:rPr>
                <w:rFonts w:cs="Verdana"/>
                <w:color w:val="000000"/>
              </w:rPr>
            </w:pPr>
            <w:r w:rsidRPr="008D7A7E">
              <w:rPr>
                <w:rFonts w:cs="Verdana"/>
                <w:color w:val="000000"/>
              </w:rPr>
              <w:t>Beton/betonnen werken</w:t>
            </w:r>
          </w:p>
        </w:tc>
        <w:tc>
          <w:tcPr>
            <w:tcW w:w="364" w:type="dxa"/>
            <w:shd w:val="clear" w:color="auto" w:fill="auto"/>
            <w:vAlign w:val="center"/>
          </w:tcPr>
          <w:p w14:paraId="03D136EF" w14:textId="77777777" w:rsidR="0032180B" w:rsidRPr="008D7A7E" w:rsidRDefault="0032180B" w:rsidP="00385E71">
            <w:pPr>
              <w:rPr>
                <w:rFonts w:cs="Verdana"/>
                <w:color w:val="000000"/>
              </w:rPr>
            </w:pPr>
            <w:r w:rsidRPr="008D7A7E">
              <w:rPr>
                <w:rFonts w:cs="Verdana"/>
                <w:color w:val="000000"/>
              </w:rPr>
              <w:t>…</w:t>
            </w:r>
          </w:p>
        </w:tc>
        <w:tc>
          <w:tcPr>
            <w:tcW w:w="5190" w:type="dxa"/>
            <w:shd w:val="clear" w:color="auto" w:fill="auto"/>
            <w:vAlign w:val="center"/>
          </w:tcPr>
          <w:p w14:paraId="0C352899" w14:textId="77777777" w:rsidR="0032180B" w:rsidRPr="008D7A7E" w:rsidRDefault="0032180B" w:rsidP="00385E71">
            <w:pPr>
              <w:rPr>
                <w:rFonts w:cs="Verdana"/>
                <w:color w:val="000000"/>
              </w:rPr>
            </w:pPr>
            <w:r w:rsidRPr="008D7A7E">
              <w:rPr>
                <w:rFonts w:cs="Verdana"/>
                <w:color w:val="000000"/>
              </w:rPr>
              <w:t>…</w:t>
            </w:r>
          </w:p>
        </w:tc>
      </w:tr>
      <w:tr w:rsidR="0032180B" w:rsidRPr="00984868" w14:paraId="3CEA8031" w14:textId="77777777" w:rsidTr="00517C53">
        <w:trPr>
          <w:trHeight w:val="122"/>
        </w:trPr>
        <w:tc>
          <w:tcPr>
            <w:tcW w:w="3093" w:type="dxa"/>
            <w:shd w:val="clear" w:color="auto" w:fill="auto"/>
            <w:vAlign w:val="center"/>
          </w:tcPr>
          <w:p w14:paraId="6D6D1325" w14:textId="77777777" w:rsidR="0032180B" w:rsidRPr="008D7A7E" w:rsidRDefault="0032180B" w:rsidP="00385E71">
            <w:pPr>
              <w:rPr>
                <w:rFonts w:cs="Verdana"/>
                <w:color w:val="000000"/>
              </w:rPr>
            </w:pPr>
            <w:r w:rsidRPr="008D7A7E">
              <w:rPr>
                <w:rFonts w:cs="Verdana"/>
                <w:color w:val="000000"/>
              </w:rPr>
              <w:t>Beweegbare werken/werktuigbouw</w:t>
            </w:r>
          </w:p>
        </w:tc>
        <w:tc>
          <w:tcPr>
            <w:tcW w:w="364" w:type="dxa"/>
            <w:shd w:val="clear" w:color="auto" w:fill="auto"/>
            <w:vAlign w:val="center"/>
          </w:tcPr>
          <w:p w14:paraId="0C846037" w14:textId="77777777" w:rsidR="0032180B" w:rsidRPr="008D7A7E" w:rsidRDefault="0032180B" w:rsidP="00385E71">
            <w:pPr>
              <w:rPr>
                <w:rFonts w:cs="Verdana"/>
                <w:color w:val="000000"/>
              </w:rPr>
            </w:pPr>
            <w:r w:rsidRPr="008D7A7E">
              <w:rPr>
                <w:rFonts w:cs="Verdana"/>
                <w:color w:val="000000"/>
              </w:rPr>
              <w:t>…</w:t>
            </w:r>
          </w:p>
        </w:tc>
        <w:tc>
          <w:tcPr>
            <w:tcW w:w="5190" w:type="dxa"/>
            <w:shd w:val="clear" w:color="auto" w:fill="auto"/>
            <w:vAlign w:val="center"/>
          </w:tcPr>
          <w:p w14:paraId="4D6BD580" w14:textId="77777777" w:rsidR="0032180B" w:rsidRPr="008D7A7E" w:rsidRDefault="0032180B" w:rsidP="00385E71">
            <w:pPr>
              <w:rPr>
                <w:rFonts w:cs="Verdana"/>
                <w:color w:val="000000"/>
              </w:rPr>
            </w:pPr>
            <w:r w:rsidRPr="008D7A7E">
              <w:rPr>
                <w:rFonts w:cs="Verdana"/>
                <w:color w:val="000000"/>
              </w:rPr>
              <w:t>…</w:t>
            </w:r>
          </w:p>
        </w:tc>
      </w:tr>
      <w:tr w:rsidR="0032180B" w:rsidRPr="00984868" w14:paraId="1016E746" w14:textId="77777777" w:rsidTr="00517C53">
        <w:trPr>
          <w:trHeight w:val="245"/>
        </w:trPr>
        <w:tc>
          <w:tcPr>
            <w:tcW w:w="3093" w:type="dxa"/>
            <w:shd w:val="clear" w:color="auto" w:fill="auto"/>
            <w:vAlign w:val="center"/>
          </w:tcPr>
          <w:p w14:paraId="0B44B8D6" w14:textId="77777777" w:rsidR="0032180B" w:rsidRPr="008D7A7E" w:rsidRDefault="0032180B" w:rsidP="00385E71">
            <w:pPr>
              <w:rPr>
                <w:rFonts w:cs="Verdana"/>
                <w:color w:val="000000"/>
              </w:rPr>
            </w:pPr>
            <w:r w:rsidRPr="008D7A7E">
              <w:rPr>
                <w:rFonts w:cs="Verdana"/>
                <w:color w:val="000000"/>
              </w:rPr>
              <w:t>Wegen</w:t>
            </w:r>
          </w:p>
        </w:tc>
        <w:tc>
          <w:tcPr>
            <w:tcW w:w="364" w:type="dxa"/>
            <w:shd w:val="clear" w:color="auto" w:fill="auto"/>
            <w:vAlign w:val="center"/>
          </w:tcPr>
          <w:p w14:paraId="6673A5D5" w14:textId="77777777" w:rsidR="0032180B" w:rsidRPr="008D7A7E" w:rsidRDefault="0032180B" w:rsidP="00385E71">
            <w:pPr>
              <w:rPr>
                <w:rFonts w:cs="Verdana"/>
                <w:color w:val="000000"/>
              </w:rPr>
            </w:pPr>
            <w:r w:rsidRPr="008D7A7E">
              <w:rPr>
                <w:rFonts w:cs="Verdana"/>
                <w:color w:val="000000"/>
              </w:rPr>
              <w:t>…</w:t>
            </w:r>
          </w:p>
        </w:tc>
        <w:tc>
          <w:tcPr>
            <w:tcW w:w="5190" w:type="dxa"/>
            <w:shd w:val="clear" w:color="auto" w:fill="auto"/>
            <w:vAlign w:val="center"/>
          </w:tcPr>
          <w:p w14:paraId="7DADD024" w14:textId="77777777" w:rsidR="0032180B" w:rsidRPr="008D7A7E" w:rsidRDefault="0032180B" w:rsidP="00385E71">
            <w:pPr>
              <w:rPr>
                <w:rFonts w:cs="Verdana"/>
                <w:color w:val="000000"/>
              </w:rPr>
            </w:pPr>
            <w:r w:rsidRPr="008D7A7E">
              <w:rPr>
                <w:rFonts w:cs="Verdana"/>
                <w:color w:val="000000"/>
              </w:rPr>
              <w:t>…</w:t>
            </w:r>
          </w:p>
        </w:tc>
      </w:tr>
      <w:tr w:rsidR="0032180B" w:rsidRPr="00984868" w14:paraId="3545347A" w14:textId="77777777" w:rsidTr="00517C53">
        <w:trPr>
          <w:trHeight w:val="322"/>
        </w:trPr>
        <w:tc>
          <w:tcPr>
            <w:tcW w:w="3093" w:type="dxa"/>
            <w:shd w:val="clear" w:color="auto" w:fill="auto"/>
            <w:vAlign w:val="center"/>
          </w:tcPr>
          <w:p w14:paraId="59B31503" w14:textId="77777777" w:rsidR="0032180B" w:rsidRPr="008D7A7E" w:rsidRDefault="0032180B" w:rsidP="00385E71">
            <w:pPr>
              <w:rPr>
                <w:rFonts w:cs="Verdana"/>
                <w:color w:val="000000"/>
              </w:rPr>
            </w:pPr>
            <w:r w:rsidRPr="008D7A7E">
              <w:rPr>
                <w:rFonts w:cs="Verdana"/>
                <w:color w:val="000000"/>
              </w:rPr>
              <w:t>Waterbouwkundige werken</w:t>
            </w:r>
          </w:p>
        </w:tc>
        <w:tc>
          <w:tcPr>
            <w:tcW w:w="364" w:type="dxa"/>
            <w:shd w:val="clear" w:color="auto" w:fill="auto"/>
            <w:vAlign w:val="center"/>
          </w:tcPr>
          <w:p w14:paraId="4639F0DA" w14:textId="77777777" w:rsidR="0032180B" w:rsidRPr="008D7A7E" w:rsidRDefault="0032180B" w:rsidP="00385E71">
            <w:pPr>
              <w:rPr>
                <w:rFonts w:cs="Verdana"/>
                <w:color w:val="000000"/>
              </w:rPr>
            </w:pPr>
            <w:r w:rsidRPr="008D7A7E">
              <w:rPr>
                <w:rFonts w:cs="Verdana"/>
                <w:color w:val="000000"/>
              </w:rPr>
              <w:t>…</w:t>
            </w:r>
          </w:p>
        </w:tc>
        <w:tc>
          <w:tcPr>
            <w:tcW w:w="5190" w:type="dxa"/>
            <w:shd w:val="clear" w:color="auto" w:fill="auto"/>
            <w:vAlign w:val="center"/>
          </w:tcPr>
          <w:p w14:paraId="37D9B017" w14:textId="77777777" w:rsidR="0032180B" w:rsidRPr="008D7A7E" w:rsidRDefault="0032180B" w:rsidP="00385E71">
            <w:pPr>
              <w:rPr>
                <w:rFonts w:cs="Verdana"/>
                <w:color w:val="000000"/>
              </w:rPr>
            </w:pPr>
            <w:r w:rsidRPr="008D7A7E">
              <w:rPr>
                <w:rFonts w:cs="Verdana"/>
                <w:color w:val="000000"/>
              </w:rPr>
              <w:t>…</w:t>
            </w:r>
          </w:p>
        </w:tc>
      </w:tr>
      <w:tr w:rsidR="0032180B" w:rsidRPr="00984868" w14:paraId="1D9BEA84" w14:textId="77777777" w:rsidTr="00517C53">
        <w:trPr>
          <w:trHeight w:val="367"/>
        </w:trPr>
        <w:tc>
          <w:tcPr>
            <w:tcW w:w="3093" w:type="dxa"/>
            <w:shd w:val="clear" w:color="auto" w:fill="auto"/>
            <w:vAlign w:val="center"/>
          </w:tcPr>
          <w:p w14:paraId="3AFB0928" w14:textId="77777777" w:rsidR="0032180B" w:rsidRPr="008D7A7E" w:rsidRDefault="0032180B" w:rsidP="00385E71">
            <w:pPr>
              <w:rPr>
                <w:rFonts w:cs="Verdana"/>
                <w:color w:val="000000"/>
              </w:rPr>
            </w:pPr>
            <w:r w:rsidRPr="008D7A7E">
              <w:rPr>
                <w:rFonts w:cs="Verdana"/>
                <w:color w:val="000000"/>
              </w:rPr>
              <w:t>Waterbouw</w:t>
            </w:r>
          </w:p>
        </w:tc>
        <w:tc>
          <w:tcPr>
            <w:tcW w:w="364" w:type="dxa"/>
            <w:shd w:val="clear" w:color="auto" w:fill="auto"/>
            <w:vAlign w:val="center"/>
          </w:tcPr>
          <w:p w14:paraId="4B9B1F65" w14:textId="77777777" w:rsidR="0032180B" w:rsidRPr="008D7A7E" w:rsidRDefault="0032180B" w:rsidP="00385E71">
            <w:pPr>
              <w:rPr>
                <w:rFonts w:cs="Verdana"/>
                <w:color w:val="000000"/>
              </w:rPr>
            </w:pPr>
            <w:r w:rsidRPr="008D7A7E">
              <w:rPr>
                <w:rFonts w:cs="Verdana"/>
                <w:color w:val="000000"/>
              </w:rPr>
              <w:t>…</w:t>
            </w:r>
          </w:p>
        </w:tc>
        <w:tc>
          <w:tcPr>
            <w:tcW w:w="5190" w:type="dxa"/>
            <w:shd w:val="clear" w:color="auto" w:fill="auto"/>
            <w:vAlign w:val="center"/>
          </w:tcPr>
          <w:p w14:paraId="191033B2" w14:textId="77777777" w:rsidR="0032180B" w:rsidRPr="008D7A7E" w:rsidRDefault="0032180B" w:rsidP="00385E71">
            <w:pPr>
              <w:rPr>
                <w:rFonts w:cs="Verdana"/>
                <w:color w:val="000000"/>
              </w:rPr>
            </w:pPr>
            <w:r w:rsidRPr="008D7A7E">
              <w:rPr>
                <w:rFonts w:cs="Verdana"/>
                <w:color w:val="000000"/>
              </w:rPr>
              <w:t>…</w:t>
            </w:r>
          </w:p>
        </w:tc>
      </w:tr>
      <w:tr w:rsidR="0032180B" w:rsidRPr="00984868" w14:paraId="07616629" w14:textId="77777777" w:rsidTr="00517C53">
        <w:trPr>
          <w:trHeight w:val="273"/>
        </w:trPr>
        <w:tc>
          <w:tcPr>
            <w:tcW w:w="3093" w:type="dxa"/>
            <w:shd w:val="clear" w:color="auto" w:fill="auto"/>
            <w:vAlign w:val="center"/>
          </w:tcPr>
          <w:p w14:paraId="01807BEF" w14:textId="77777777" w:rsidR="0032180B" w:rsidRPr="008D7A7E" w:rsidRDefault="0032180B" w:rsidP="00385E71">
            <w:pPr>
              <w:rPr>
                <w:rFonts w:cs="Verdana"/>
                <w:color w:val="000000"/>
              </w:rPr>
            </w:pPr>
            <w:r w:rsidRPr="008D7A7E">
              <w:rPr>
                <w:rFonts w:cs="Verdana"/>
                <w:color w:val="000000"/>
              </w:rPr>
              <w:t>Leefomgeving</w:t>
            </w:r>
          </w:p>
        </w:tc>
        <w:tc>
          <w:tcPr>
            <w:tcW w:w="364" w:type="dxa"/>
            <w:shd w:val="clear" w:color="auto" w:fill="auto"/>
            <w:vAlign w:val="center"/>
          </w:tcPr>
          <w:p w14:paraId="391F3938" w14:textId="77777777" w:rsidR="0032180B" w:rsidRPr="008D7A7E" w:rsidRDefault="0032180B" w:rsidP="00385E71">
            <w:pPr>
              <w:rPr>
                <w:rFonts w:cs="Verdana"/>
                <w:color w:val="000000"/>
              </w:rPr>
            </w:pPr>
            <w:r w:rsidRPr="008D7A7E">
              <w:rPr>
                <w:rFonts w:cs="Verdana"/>
                <w:color w:val="000000"/>
              </w:rPr>
              <w:t>…</w:t>
            </w:r>
          </w:p>
        </w:tc>
        <w:tc>
          <w:tcPr>
            <w:tcW w:w="5190" w:type="dxa"/>
            <w:shd w:val="clear" w:color="auto" w:fill="auto"/>
            <w:vAlign w:val="center"/>
          </w:tcPr>
          <w:p w14:paraId="7DE2F86D" w14:textId="77777777" w:rsidR="0032180B" w:rsidRPr="008D7A7E" w:rsidRDefault="0032180B" w:rsidP="00385E71">
            <w:pPr>
              <w:rPr>
                <w:rFonts w:cs="Verdana"/>
                <w:color w:val="000000"/>
              </w:rPr>
            </w:pPr>
            <w:r w:rsidRPr="008D7A7E">
              <w:rPr>
                <w:rFonts w:cs="Verdana"/>
                <w:color w:val="000000"/>
              </w:rPr>
              <w:t>…</w:t>
            </w:r>
          </w:p>
        </w:tc>
      </w:tr>
    </w:tbl>
    <w:p w14:paraId="0C4BCADB" w14:textId="77777777" w:rsidR="0032180B" w:rsidRPr="00DE08FD" w:rsidRDefault="0032180B" w:rsidP="0032180B">
      <w:pPr>
        <w:spacing w:line="240" w:lineRule="auto"/>
        <w:rPr>
          <w:rFonts w:eastAsia="Calibri"/>
          <w:szCs w:val="18"/>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gridCol w:w="124"/>
        <w:gridCol w:w="4129"/>
        <w:gridCol w:w="9"/>
      </w:tblGrid>
      <w:tr w:rsidR="0032180B" w:rsidRPr="00984868" w14:paraId="1B6956B4" w14:textId="77777777" w:rsidTr="00517C53">
        <w:trPr>
          <w:gridAfter w:val="1"/>
          <w:wAfter w:w="9" w:type="dxa"/>
        </w:trPr>
        <w:tc>
          <w:tcPr>
            <w:tcW w:w="8638" w:type="dxa"/>
            <w:gridSpan w:val="3"/>
            <w:tcBorders>
              <w:top w:val="single" w:sz="4" w:space="0" w:color="auto"/>
              <w:left w:val="single" w:sz="4" w:space="0" w:color="auto"/>
              <w:bottom w:val="single" w:sz="4" w:space="0" w:color="auto"/>
              <w:right w:val="single" w:sz="4" w:space="0" w:color="auto"/>
            </w:tcBorders>
          </w:tcPr>
          <w:p w14:paraId="52B1FDD0" w14:textId="77777777" w:rsidR="0032180B" w:rsidRDefault="0032180B" w:rsidP="00385E71">
            <w:pPr>
              <w:suppressAutoHyphens/>
              <w:jc w:val="center"/>
              <w:rPr>
                <w:rFonts w:cs="Verdana"/>
                <w:b/>
                <w:color w:val="000000"/>
              </w:rPr>
            </w:pPr>
            <w:r>
              <w:rPr>
                <w:rFonts w:cs="Verdana"/>
                <w:b/>
                <w:color w:val="000000"/>
              </w:rPr>
              <w:t xml:space="preserve">P1 </w:t>
            </w:r>
            <w:r w:rsidRPr="007A4576">
              <w:rPr>
                <w:rFonts w:cs="Verdana"/>
                <w:b/>
                <w:color w:val="000000"/>
              </w:rPr>
              <w:t>Ingenieursdiensten voor projecten en programma’s</w:t>
            </w:r>
            <w:r>
              <w:rPr>
                <w:rFonts w:cs="Verdana"/>
                <w:b/>
                <w:color w:val="000000"/>
              </w:rPr>
              <w:t>.</w:t>
            </w:r>
          </w:p>
          <w:p w14:paraId="1162EEA1" w14:textId="32E19EB4" w:rsidR="0032180B" w:rsidRPr="00984868" w:rsidRDefault="0032180B" w:rsidP="00385E71">
            <w:pPr>
              <w:suppressAutoHyphens/>
              <w:jc w:val="center"/>
              <w:rPr>
                <w:rFonts w:cs="Verdana"/>
                <w:b/>
                <w:bCs/>
                <w:color w:val="000000"/>
              </w:rPr>
            </w:pPr>
            <w:r>
              <w:rPr>
                <w:rFonts w:cs="Verdana"/>
                <w:b/>
                <w:color w:val="000000"/>
              </w:rPr>
              <w:t>… [vul</w:t>
            </w:r>
            <w:r w:rsidR="008D7A7E">
              <w:rPr>
                <w:rFonts w:cs="Verdana"/>
                <w:b/>
                <w:color w:val="000000"/>
              </w:rPr>
              <w:t xml:space="preserve"> </w:t>
            </w:r>
            <w:r w:rsidR="00350787">
              <w:rPr>
                <w:rFonts w:cs="Verdana"/>
                <w:b/>
                <w:color w:val="000000"/>
              </w:rPr>
              <w:t>‘</w:t>
            </w:r>
            <w:r w:rsidR="008D7A7E">
              <w:rPr>
                <w:rFonts w:cs="Verdana"/>
                <w:b/>
                <w:color w:val="000000"/>
              </w:rPr>
              <w:t xml:space="preserve">geschiktheidseis </w:t>
            </w:r>
            <w:r w:rsidR="00350787">
              <w:rPr>
                <w:rFonts w:cs="Verdana"/>
                <w:b/>
                <w:color w:val="000000"/>
              </w:rPr>
              <w:t xml:space="preserve">1 en 2’ </w:t>
            </w:r>
            <w:r w:rsidR="008D7A7E">
              <w:rPr>
                <w:rFonts w:cs="Verdana"/>
                <w:b/>
                <w:color w:val="000000"/>
              </w:rPr>
              <w:t>of</w:t>
            </w:r>
            <w:r>
              <w:rPr>
                <w:rFonts w:cs="Verdana"/>
                <w:b/>
                <w:color w:val="000000"/>
              </w:rPr>
              <w:t xml:space="preserve"> </w:t>
            </w:r>
            <w:r w:rsidR="00350787">
              <w:rPr>
                <w:rFonts w:cs="Verdana"/>
                <w:b/>
                <w:color w:val="000000"/>
              </w:rPr>
              <w:t xml:space="preserve">naam </w:t>
            </w:r>
            <w:r>
              <w:rPr>
                <w:rFonts w:cs="Verdana"/>
                <w:b/>
                <w:color w:val="000000"/>
              </w:rPr>
              <w:t>aandachtsgebied in]</w:t>
            </w:r>
          </w:p>
        </w:tc>
      </w:tr>
      <w:tr w:rsidR="0032180B" w:rsidRPr="00984868" w14:paraId="54264C38" w14:textId="77777777" w:rsidTr="00517C53">
        <w:trPr>
          <w:gridAfter w:val="1"/>
          <w:wAfter w:w="9" w:type="dxa"/>
        </w:trPr>
        <w:tc>
          <w:tcPr>
            <w:tcW w:w="8638" w:type="dxa"/>
            <w:gridSpan w:val="3"/>
            <w:tcBorders>
              <w:top w:val="single" w:sz="4" w:space="0" w:color="auto"/>
              <w:left w:val="single" w:sz="4" w:space="0" w:color="auto"/>
              <w:bottom w:val="single" w:sz="4" w:space="0" w:color="auto"/>
              <w:right w:val="single" w:sz="4" w:space="0" w:color="auto"/>
            </w:tcBorders>
          </w:tcPr>
          <w:p w14:paraId="3330046B" w14:textId="77777777" w:rsidR="0032180B" w:rsidRPr="00984868" w:rsidRDefault="0032180B" w:rsidP="00385E71">
            <w:pPr>
              <w:suppressAutoHyphens/>
              <w:jc w:val="center"/>
              <w:rPr>
                <w:rFonts w:cs="Verdana"/>
                <w:b/>
                <w:bCs/>
                <w:color w:val="000000"/>
              </w:rPr>
            </w:pPr>
            <w:r>
              <w:rPr>
                <w:rFonts w:cs="Verdana"/>
                <w:b/>
                <w:bCs/>
                <w:color w:val="000000"/>
              </w:rPr>
              <w:t>REFERENTIEOPDRACHT</w:t>
            </w:r>
            <w:r w:rsidRPr="00984868">
              <w:rPr>
                <w:rFonts w:cs="Verdana"/>
                <w:b/>
                <w:bCs/>
                <w:color w:val="000000"/>
              </w:rPr>
              <w:t xml:space="preserve"> NR: …</w:t>
            </w:r>
          </w:p>
        </w:tc>
      </w:tr>
      <w:tr w:rsidR="0032180B" w:rsidRPr="00984868" w14:paraId="20F140C5" w14:textId="77777777" w:rsidTr="00517C53">
        <w:trPr>
          <w:gridAfter w:val="1"/>
          <w:wAfter w:w="9" w:type="dxa"/>
        </w:trPr>
        <w:tc>
          <w:tcPr>
            <w:tcW w:w="4385" w:type="dxa"/>
            <w:tcBorders>
              <w:top w:val="single" w:sz="4" w:space="0" w:color="auto"/>
              <w:left w:val="single" w:sz="4" w:space="0" w:color="auto"/>
              <w:bottom w:val="single" w:sz="4" w:space="0" w:color="auto"/>
              <w:right w:val="single" w:sz="4" w:space="0" w:color="auto"/>
            </w:tcBorders>
            <w:vAlign w:val="center"/>
          </w:tcPr>
          <w:p w14:paraId="5C46E7E5" w14:textId="77777777" w:rsidR="0032180B" w:rsidRPr="00984868" w:rsidRDefault="0032180B" w:rsidP="00385E71">
            <w:pPr>
              <w:rPr>
                <w:rFonts w:cs="Verdana"/>
                <w:color w:val="000000"/>
              </w:rPr>
            </w:pPr>
            <w:r w:rsidRPr="00984868">
              <w:rPr>
                <w:rFonts w:cs="Verdana"/>
                <w:color w:val="000000"/>
              </w:rPr>
              <w:t xml:space="preserve">Naam van de ondernemer die de </w:t>
            </w:r>
            <w:r>
              <w:rPr>
                <w:rFonts w:cs="Verdana"/>
                <w:color w:val="000000"/>
              </w:rPr>
              <w:t>referentieopdracht</w:t>
            </w:r>
            <w:r w:rsidRPr="00984868">
              <w:rPr>
                <w:rFonts w:cs="Verdana"/>
                <w:color w:val="000000"/>
              </w:rPr>
              <w:t xml:space="preserve"> heeft uitgevoerd</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273B1715" w14:textId="77777777" w:rsidR="0032180B" w:rsidRPr="00984868" w:rsidRDefault="0032180B" w:rsidP="00385E71">
            <w:pPr>
              <w:rPr>
                <w:rFonts w:cs="Verdana"/>
                <w:color w:val="000000"/>
              </w:rPr>
            </w:pPr>
            <w:r w:rsidRPr="00984868">
              <w:rPr>
                <w:color w:val="000000"/>
              </w:rPr>
              <w:t>…</w:t>
            </w:r>
          </w:p>
        </w:tc>
      </w:tr>
      <w:tr w:rsidR="0032180B" w:rsidRPr="00984868" w14:paraId="4F3A4A65" w14:textId="77777777" w:rsidTr="00517C53">
        <w:trPr>
          <w:gridAfter w:val="1"/>
          <w:wAfter w:w="9" w:type="dxa"/>
        </w:trPr>
        <w:tc>
          <w:tcPr>
            <w:tcW w:w="4385" w:type="dxa"/>
            <w:tcBorders>
              <w:top w:val="single" w:sz="4" w:space="0" w:color="auto"/>
              <w:left w:val="single" w:sz="4" w:space="0" w:color="auto"/>
              <w:bottom w:val="single" w:sz="4" w:space="0" w:color="auto"/>
              <w:right w:val="single" w:sz="4" w:space="0" w:color="auto"/>
            </w:tcBorders>
            <w:vAlign w:val="center"/>
          </w:tcPr>
          <w:p w14:paraId="624E8B9F" w14:textId="77777777" w:rsidR="0032180B" w:rsidRPr="00984868" w:rsidRDefault="0032180B" w:rsidP="00385E71">
            <w:pPr>
              <w:rPr>
                <w:rFonts w:cs="Verdana"/>
                <w:color w:val="000000"/>
              </w:rPr>
            </w:pPr>
            <w:r w:rsidRPr="00984868">
              <w:rPr>
                <w:rFonts w:cs="Verdana"/>
                <w:color w:val="000000"/>
              </w:rPr>
              <w:t xml:space="preserve">Naam van de </w:t>
            </w:r>
            <w:r>
              <w:rPr>
                <w:rFonts w:cs="Verdana"/>
                <w:color w:val="000000"/>
              </w:rPr>
              <w:t>referentieopdracht</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A4F4C98" w14:textId="77777777" w:rsidR="0032180B" w:rsidRPr="00984868" w:rsidRDefault="0032180B" w:rsidP="00385E71">
            <w:pPr>
              <w:rPr>
                <w:rFonts w:cs="Verdana"/>
                <w:color w:val="000000"/>
              </w:rPr>
            </w:pPr>
            <w:r w:rsidRPr="00984868">
              <w:rPr>
                <w:color w:val="000000"/>
              </w:rPr>
              <w:t>…</w:t>
            </w:r>
          </w:p>
        </w:tc>
      </w:tr>
      <w:tr w:rsidR="0032180B" w:rsidRPr="00984868" w14:paraId="22B752E1" w14:textId="77777777" w:rsidTr="00517C53">
        <w:trPr>
          <w:gridAfter w:val="1"/>
          <w:wAfter w:w="9" w:type="dxa"/>
        </w:trPr>
        <w:tc>
          <w:tcPr>
            <w:tcW w:w="4385" w:type="dxa"/>
            <w:tcBorders>
              <w:top w:val="single" w:sz="4" w:space="0" w:color="auto"/>
              <w:left w:val="single" w:sz="4" w:space="0" w:color="auto"/>
              <w:bottom w:val="single" w:sz="4" w:space="0" w:color="auto"/>
              <w:right w:val="single" w:sz="4" w:space="0" w:color="auto"/>
            </w:tcBorders>
            <w:vAlign w:val="center"/>
          </w:tcPr>
          <w:p w14:paraId="0A44E32E" w14:textId="77777777" w:rsidR="0032180B" w:rsidRPr="00984868" w:rsidRDefault="0032180B" w:rsidP="00385E71">
            <w:pPr>
              <w:rPr>
                <w:rFonts w:cs="Verdana"/>
                <w:color w:val="000000"/>
              </w:rPr>
            </w:pPr>
            <w:r w:rsidRPr="00984868">
              <w:rPr>
                <w:rFonts w:cs="Verdana"/>
                <w:color w:val="000000"/>
              </w:rPr>
              <w:t>Naam en adres van de opdrachtgever</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0FCC1110" w14:textId="77777777" w:rsidR="0032180B" w:rsidRPr="00984868" w:rsidRDefault="0032180B" w:rsidP="00385E71">
            <w:pPr>
              <w:rPr>
                <w:color w:val="000000"/>
              </w:rPr>
            </w:pPr>
            <w:r w:rsidRPr="00984868">
              <w:rPr>
                <w:color w:val="000000"/>
              </w:rPr>
              <w:t>…</w:t>
            </w:r>
          </w:p>
        </w:tc>
      </w:tr>
      <w:tr w:rsidR="0032180B" w:rsidRPr="00984868" w14:paraId="43BE0D2F" w14:textId="77777777" w:rsidTr="00517C53">
        <w:trPr>
          <w:gridAfter w:val="1"/>
          <w:wAfter w:w="9" w:type="dxa"/>
        </w:trPr>
        <w:tc>
          <w:tcPr>
            <w:tcW w:w="4385" w:type="dxa"/>
            <w:tcBorders>
              <w:top w:val="single" w:sz="4" w:space="0" w:color="auto"/>
              <w:left w:val="single" w:sz="4" w:space="0" w:color="auto"/>
              <w:bottom w:val="single" w:sz="4" w:space="0" w:color="auto"/>
              <w:right w:val="single" w:sz="4" w:space="0" w:color="auto"/>
            </w:tcBorders>
            <w:vAlign w:val="center"/>
          </w:tcPr>
          <w:p w14:paraId="6DF340D3" w14:textId="77777777" w:rsidR="0032180B" w:rsidRPr="00984868" w:rsidRDefault="0032180B" w:rsidP="00385E71">
            <w:pPr>
              <w:rPr>
                <w:rFonts w:cs="Verdana"/>
                <w:color w:val="000000"/>
              </w:rPr>
            </w:pPr>
            <w:r w:rsidRPr="00984868">
              <w:rPr>
                <w:rFonts w:cs="Verdana"/>
                <w:color w:val="000000"/>
              </w:rPr>
              <w:t>Overeengekomen bedrag</w:t>
            </w:r>
            <w:r>
              <w:rPr>
                <w:rFonts w:cs="Verdana"/>
                <w:color w:val="000000"/>
              </w:rPr>
              <w:t xml:space="preserve"> </w:t>
            </w:r>
            <w:r w:rsidRPr="00984868">
              <w:rPr>
                <w:rFonts w:cs="Verdana"/>
                <w:color w:val="000000"/>
              </w:rPr>
              <w:t>(aannemingssom) (excl. omzetbelasting)</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280ADC9C"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3E316FB3" w14:textId="77777777" w:rsidTr="00517C53">
        <w:trPr>
          <w:gridAfter w:val="1"/>
          <w:wAfter w:w="9" w:type="dxa"/>
        </w:trPr>
        <w:tc>
          <w:tcPr>
            <w:tcW w:w="4385" w:type="dxa"/>
            <w:tcBorders>
              <w:top w:val="single" w:sz="4" w:space="0" w:color="auto"/>
              <w:left w:val="single" w:sz="4" w:space="0" w:color="auto"/>
              <w:bottom w:val="single" w:sz="4" w:space="0" w:color="auto"/>
              <w:right w:val="single" w:sz="4" w:space="0" w:color="auto"/>
            </w:tcBorders>
            <w:vAlign w:val="center"/>
          </w:tcPr>
          <w:p w14:paraId="6D0CACF9" w14:textId="77777777" w:rsidR="0032180B" w:rsidRPr="00984868" w:rsidRDefault="0032180B" w:rsidP="00385E71">
            <w:pPr>
              <w:rPr>
                <w:rFonts w:cs="Verdana"/>
                <w:color w:val="000000"/>
              </w:rPr>
            </w:pPr>
            <w:r w:rsidRPr="00984868">
              <w:rPr>
                <w:rFonts w:cs="Verdana"/>
                <w:color w:val="000000"/>
              </w:rPr>
              <w:t>Gefactureerd bedrag (excl. omzetbelasting)</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A54B1B0"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30A4D709" w14:textId="77777777" w:rsidTr="00517C53">
        <w:trPr>
          <w:gridAfter w:val="1"/>
          <w:wAfter w:w="9" w:type="dxa"/>
        </w:trPr>
        <w:tc>
          <w:tcPr>
            <w:tcW w:w="4385" w:type="dxa"/>
            <w:tcBorders>
              <w:top w:val="single" w:sz="4" w:space="0" w:color="auto"/>
              <w:left w:val="single" w:sz="4" w:space="0" w:color="auto"/>
              <w:bottom w:val="single" w:sz="4" w:space="0" w:color="auto"/>
              <w:right w:val="single" w:sz="4" w:space="0" w:color="auto"/>
            </w:tcBorders>
            <w:vAlign w:val="center"/>
          </w:tcPr>
          <w:p w14:paraId="0996F9CD" w14:textId="77777777" w:rsidR="0032180B" w:rsidRPr="00984868" w:rsidRDefault="0032180B" w:rsidP="00385E71">
            <w:pPr>
              <w:rPr>
                <w:rFonts w:cs="Verdana"/>
                <w:color w:val="000000"/>
              </w:rPr>
            </w:pPr>
            <w:r w:rsidRPr="00984868">
              <w:rPr>
                <w:rFonts w:cs="Verdana"/>
                <w:color w:val="000000"/>
              </w:rPr>
              <w:t>Datum van de opdrachtverlening</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FF9E3CB" w14:textId="77777777" w:rsidR="0032180B" w:rsidRPr="00984868" w:rsidRDefault="0032180B" w:rsidP="00385E71">
            <w:pPr>
              <w:rPr>
                <w:rFonts w:cs="Verdana"/>
                <w:color w:val="000000"/>
              </w:rPr>
            </w:pPr>
            <w:r w:rsidRPr="00984868">
              <w:rPr>
                <w:color w:val="000000"/>
              </w:rPr>
              <w:t>…</w:t>
            </w:r>
          </w:p>
        </w:tc>
      </w:tr>
      <w:tr w:rsidR="0032180B" w:rsidRPr="00984868" w14:paraId="0096B21C" w14:textId="77777777" w:rsidTr="00517C53">
        <w:trPr>
          <w:gridAfter w:val="1"/>
          <w:wAfter w:w="9" w:type="dxa"/>
        </w:trPr>
        <w:tc>
          <w:tcPr>
            <w:tcW w:w="4385" w:type="dxa"/>
            <w:tcBorders>
              <w:top w:val="single" w:sz="4" w:space="0" w:color="auto"/>
              <w:left w:val="single" w:sz="4" w:space="0" w:color="auto"/>
              <w:bottom w:val="single" w:sz="4" w:space="0" w:color="auto"/>
              <w:right w:val="single" w:sz="4" w:space="0" w:color="auto"/>
            </w:tcBorders>
            <w:vAlign w:val="center"/>
          </w:tcPr>
          <w:p w14:paraId="3EDA4A83" w14:textId="77777777" w:rsidR="0032180B" w:rsidRPr="00984868" w:rsidRDefault="0032180B" w:rsidP="00385E71">
            <w:pPr>
              <w:rPr>
                <w:rFonts w:cs="Verdana"/>
                <w:color w:val="000000"/>
              </w:rPr>
            </w:pPr>
            <w:r w:rsidRPr="00984868">
              <w:rPr>
                <w:rFonts w:cs="Verdana"/>
                <w:color w:val="000000"/>
              </w:rPr>
              <w:t>Overeengekomen uitvoeringsduur</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769600D" w14:textId="77777777" w:rsidR="0032180B" w:rsidRPr="00984868" w:rsidRDefault="0032180B" w:rsidP="00385E71">
            <w:pPr>
              <w:rPr>
                <w:rFonts w:cs="Verdana"/>
                <w:color w:val="000000"/>
              </w:rPr>
            </w:pPr>
            <w:r w:rsidRPr="00984868">
              <w:rPr>
                <w:color w:val="000000"/>
              </w:rPr>
              <w:t>…</w:t>
            </w:r>
          </w:p>
        </w:tc>
      </w:tr>
      <w:tr w:rsidR="0032180B" w:rsidRPr="00984868" w14:paraId="7EAE54EA" w14:textId="77777777" w:rsidTr="00517C53">
        <w:trPr>
          <w:gridAfter w:val="1"/>
          <w:wAfter w:w="9" w:type="dxa"/>
        </w:trPr>
        <w:tc>
          <w:tcPr>
            <w:tcW w:w="4385" w:type="dxa"/>
            <w:tcBorders>
              <w:top w:val="single" w:sz="4" w:space="0" w:color="auto"/>
              <w:left w:val="single" w:sz="4" w:space="0" w:color="auto"/>
              <w:bottom w:val="single" w:sz="4" w:space="0" w:color="auto"/>
              <w:right w:val="single" w:sz="4" w:space="0" w:color="auto"/>
            </w:tcBorders>
            <w:vAlign w:val="center"/>
          </w:tcPr>
          <w:p w14:paraId="303B986A" w14:textId="77777777" w:rsidR="0032180B" w:rsidRPr="00984868" w:rsidRDefault="0032180B" w:rsidP="00385E71">
            <w:pPr>
              <w:rPr>
                <w:rFonts w:cs="Verdana"/>
                <w:color w:val="000000"/>
              </w:rPr>
            </w:pPr>
            <w:r w:rsidRPr="00984868">
              <w:rPr>
                <w:rFonts w:cs="Verdana"/>
                <w:color w:val="000000"/>
              </w:rPr>
              <w:t>Datum van oplevering</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952F5D8" w14:textId="77777777" w:rsidR="0032180B" w:rsidRPr="00984868" w:rsidRDefault="0032180B" w:rsidP="00385E71">
            <w:pPr>
              <w:rPr>
                <w:rFonts w:cs="Verdana"/>
                <w:color w:val="000000"/>
              </w:rPr>
            </w:pPr>
            <w:r w:rsidRPr="00984868">
              <w:rPr>
                <w:color w:val="000000"/>
              </w:rPr>
              <w:t>…</w:t>
            </w:r>
          </w:p>
        </w:tc>
      </w:tr>
      <w:tr w:rsidR="0032180B" w:rsidRPr="00984868" w14:paraId="763CBB9E" w14:textId="77777777" w:rsidTr="00517C53">
        <w:trPr>
          <w:gridAfter w:val="1"/>
          <w:wAfter w:w="9" w:type="dxa"/>
          <w:trHeight w:val="295"/>
        </w:trPr>
        <w:tc>
          <w:tcPr>
            <w:tcW w:w="8638" w:type="dxa"/>
            <w:gridSpan w:val="3"/>
            <w:tcBorders>
              <w:top w:val="single" w:sz="4" w:space="0" w:color="auto"/>
              <w:left w:val="single" w:sz="4" w:space="0" w:color="auto"/>
              <w:bottom w:val="single" w:sz="4" w:space="0" w:color="auto"/>
              <w:right w:val="single" w:sz="4" w:space="0" w:color="auto"/>
            </w:tcBorders>
            <w:vAlign w:val="center"/>
          </w:tcPr>
          <w:p w14:paraId="00FC9DC2" w14:textId="77777777" w:rsidR="0032180B" w:rsidRPr="00984868" w:rsidRDefault="0032180B" w:rsidP="00385E71">
            <w:pPr>
              <w:rPr>
                <w:rFonts w:cs="Verdana"/>
                <w:color w:val="000000"/>
              </w:rPr>
            </w:pPr>
            <w:r w:rsidRPr="00984868">
              <w:rPr>
                <w:rFonts w:cs="Verdana"/>
                <w:color w:val="000000"/>
              </w:rPr>
              <w:t xml:space="preserve">Indien de </w:t>
            </w:r>
            <w:r>
              <w:rPr>
                <w:rFonts w:cs="Verdana"/>
                <w:color w:val="000000"/>
              </w:rPr>
              <w:t>referentieopdracht</w:t>
            </w:r>
            <w:r w:rsidRPr="00984868">
              <w:rPr>
                <w:rFonts w:cs="Verdana"/>
                <w:color w:val="000000"/>
              </w:rPr>
              <w:t xml:space="preserve"> is uitgevoerd door een </w:t>
            </w:r>
            <w:r w:rsidRPr="00984868">
              <w:rPr>
                <w:rFonts w:cs="V&amp;W Syntax (Adobe)"/>
                <w:color w:val="000000"/>
              </w:rPr>
              <w:t>samenwerkingsverband van ondernemers</w:t>
            </w:r>
            <w:r w:rsidRPr="00984868">
              <w:rPr>
                <w:rFonts w:cs="Verdana"/>
                <w:color w:val="000000"/>
              </w:rPr>
              <w:t xml:space="preserve"> (combinatie)</w:t>
            </w:r>
          </w:p>
        </w:tc>
      </w:tr>
      <w:tr w:rsidR="0032180B" w:rsidRPr="00984868" w14:paraId="58F9BE22" w14:textId="77777777" w:rsidTr="00517C53">
        <w:tc>
          <w:tcPr>
            <w:tcW w:w="4509" w:type="dxa"/>
            <w:gridSpan w:val="2"/>
            <w:tcBorders>
              <w:top w:val="single" w:sz="4" w:space="0" w:color="auto"/>
              <w:left w:val="single" w:sz="4" w:space="0" w:color="auto"/>
              <w:bottom w:val="single" w:sz="4" w:space="0" w:color="auto"/>
              <w:right w:val="single" w:sz="4" w:space="0" w:color="auto"/>
            </w:tcBorders>
            <w:vAlign w:val="center"/>
          </w:tcPr>
          <w:p w14:paraId="12F699AF" w14:textId="77777777" w:rsidR="0032180B" w:rsidRPr="00984868" w:rsidRDefault="0032180B" w:rsidP="00385E71">
            <w:pPr>
              <w:rPr>
                <w:rFonts w:cs="Verdana"/>
                <w:color w:val="000000"/>
              </w:rPr>
            </w:pPr>
            <w:r w:rsidRPr="00984868">
              <w:rPr>
                <w:rFonts w:cs="Verdana"/>
                <w:color w:val="000000"/>
              </w:rPr>
              <w:t xml:space="preserve">De namen van de overige participanten in het </w:t>
            </w:r>
            <w:r w:rsidRPr="00984868">
              <w:rPr>
                <w:rFonts w:cs="V&amp;W Syntax (Adobe)"/>
                <w:color w:val="000000"/>
              </w:rPr>
              <w:t>samenwerkingsverband van ondernemers</w:t>
            </w:r>
            <w:r w:rsidRPr="00984868">
              <w:rPr>
                <w:rFonts w:cs="Verdana"/>
                <w:color w:val="000000"/>
              </w:rPr>
              <w:t xml:space="preserve"> (combinatie)</w:t>
            </w:r>
          </w:p>
        </w:tc>
        <w:tc>
          <w:tcPr>
            <w:tcW w:w="4138" w:type="dxa"/>
            <w:gridSpan w:val="2"/>
            <w:tcBorders>
              <w:top w:val="single" w:sz="4" w:space="0" w:color="auto"/>
              <w:left w:val="single" w:sz="4" w:space="0" w:color="auto"/>
              <w:bottom w:val="single" w:sz="4" w:space="0" w:color="auto"/>
              <w:right w:val="single" w:sz="4" w:space="0" w:color="auto"/>
            </w:tcBorders>
            <w:vAlign w:val="center"/>
          </w:tcPr>
          <w:p w14:paraId="19728234" w14:textId="77777777" w:rsidR="0032180B" w:rsidRPr="00CF23B0" w:rsidRDefault="0032180B" w:rsidP="00385E71">
            <w:pPr>
              <w:pStyle w:val="Broodtekst"/>
              <w:rPr>
                <w:rStyle w:val="Verborgentekst"/>
                <w:b w:val="0"/>
                <w:i w:val="0"/>
                <w:vanish w:val="0"/>
                <w:color w:val="000000"/>
              </w:rPr>
            </w:pPr>
            <w:r w:rsidRPr="00CF23B0">
              <w:rPr>
                <w:rStyle w:val="Verborgentekst"/>
                <w:b w:val="0"/>
                <w:i w:val="0"/>
                <w:color w:val="000000"/>
              </w:rPr>
              <w:t>…</w:t>
            </w:r>
          </w:p>
        </w:tc>
      </w:tr>
      <w:tr w:rsidR="0032180B" w:rsidRPr="00984868" w14:paraId="0685650E" w14:textId="77777777" w:rsidTr="00517C53">
        <w:tc>
          <w:tcPr>
            <w:tcW w:w="4509" w:type="dxa"/>
            <w:gridSpan w:val="2"/>
            <w:tcBorders>
              <w:top w:val="single" w:sz="4" w:space="0" w:color="auto"/>
              <w:left w:val="single" w:sz="4" w:space="0" w:color="auto"/>
              <w:bottom w:val="single" w:sz="4" w:space="0" w:color="auto"/>
              <w:right w:val="single" w:sz="4" w:space="0" w:color="auto"/>
            </w:tcBorders>
            <w:vAlign w:val="center"/>
          </w:tcPr>
          <w:p w14:paraId="000015DE" w14:textId="77777777" w:rsidR="0032180B" w:rsidRPr="00984868" w:rsidRDefault="0032180B" w:rsidP="00385E71">
            <w:pPr>
              <w:rPr>
                <w:rFonts w:cs="Verdana"/>
                <w:color w:val="000000"/>
              </w:rPr>
            </w:pPr>
            <w:r w:rsidRPr="00984868">
              <w:rPr>
                <w:rFonts w:cs="Verdana"/>
                <w:color w:val="000000"/>
              </w:rPr>
              <w:t>De juridische participatieverhouding</w:t>
            </w:r>
          </w:p>
        </w:tc>
        <w:tc>
          <w:tcPr>
            <w:tcW w:w="4138" w:type="dxa"/>
            <w:gridSpan w:val="2"/>
            <w:tcBorders>
              <w:top w:val="single" w:sz="4" w:space="0" w:color="auto"/>
              <w:left w:val="single" w:sz="4" w:space="0" w:color="auto"/>
              <w:bottom w:val="single" w:sz="4" w:space="0" w:color="auto"/>
              <w:right w:val="single" w:sz="4" w:space="0" w:color="auto"/>
            </w:tcBorders>
            <w:vAlign w:val="center"/>
          </w:tcPr>
          <w:p w14:paraId="1E538E43" w14:textId="77777777" w:rsidR="0032180B" w:rsidRPr="00CF23B0" w:rsidRDefault="0032180B" w:rsidP="00385E71">
            <w:pPr>
              <w:pStyle w:val="Broodtekst"/>
              <w:rPr>
                <w:rStyle w:val="Verborgentekst"/>
                <w:b w:val="0"/>
                <w:i w:val="0"/>
                <w:vanish w:val="0"/>
                <w:color w:val="000000"/>
              </w:rPr>
            </w:pPr>
            <w:r w:rsidRPr="00CF23B0">
              <w:rPr>
                <w:rStyle w:val="Verborgentekst"/>
                <w:b w:val="0"/>
                <w:i w:val="0"/>
                <w:color w:val="000000"/>
              </w:rPr>
              <w:t>…</w:t>
            </w:r>
          </w:p>
        </w:tc>
      </w:tr>
      <w:tr w:rsidR="0032180B" w:rsidRPr="00984868" w14:paraId="3AB25133" w14:textId="77777777" w:rsidTr="00517C53">
        <w:tc>
          <w:tcPr>
            <w:tcW w:w="4509" w:type="dxa"/>
            <w:gridSpan w:val="2"/>
            <w:tcBorders>
              <w:top w:val="single" w:sz="4" w:space="0" w:color="auto"/>
              <w:left w:val="single" w:sz="4" w:space="0" w:color="auto"/>
              <w:bottom w:val="single" w:sz="4" w:space="0" w:color="auto"/>
              <w:right w:val="single" w:sz="4" w:space="0" w:color="auto"/>
            </w:tcBorders>
            <w:vAlign w:val="center"/>
          </w:tcPr>
          <w:p w14:paraId="46827AA4" w14:textId="77777777" w:rsidR="0032180B" w:rsidRPr="00984868" w:rsidRDefault="0032180B" w:rsidP="00385E71">
            <w:pPr>
              <w:spacing w:line="240" w:lineRule="auto"/>
              <w:rPr>
                <w:rFonts w:cs="Verdana"/>
                <w:color w:val="000000"/>
              </w:rPr>
            </w:pPr>
            <w:r w:rsidRPr="00984868">
              <w:rPr>
                <w:rFonts w:cs="Verdana"/>
                <w:color w:val="000000"/>
              </w:rPr>
              <w:t xml:space="preserve">Percentage aandeel van iedere participant in het </w:t>
            </w:r>
            <w:r w:rsidRPr="00984868">
              <w:rPr>
                <w:rFonts w:cs="V&amp;W Syntax (Adobe)"/>
                <w:color w:val="000000"/>
              </w:rPr>
              <w:t>samenwerkingsverband van ondernemers</w:t>
            </w:r>
            <w:r w:rsidRPr="00984868">
              <w:rPr>
                <w:rFonts w:cs="Verdana"/>
                <w:color w:val="000000"/>
              </w:rPr>
              <w:t xml:space="preserve"> (combinatie)</w:t>
            </w:r>
          </w:p>
        </w:tc>
        <w:tc>
          <w:tcPr>
            <w:tcW w:w="4138" w:type="dxa"/>
            <w:gridSpan w:val="2"/>
            <w:tcBorders>
              <w:top w:val="single" w:sz="4" w:space="0" w:color="auto"/>
              <w:left w:val="single" w:sz="4" w:space="0" w:color="auto"/>
              <w:bottom w:val="single" w:sz="4" w:space="0" w:color="auto"/>
              <w:right w:val="single" w:sz="4" w:space="0" w:color="auto"/>
            </w:tcBorders>
            <w:vAlign w:val="center"/>
          </w:tcPr>
          <w:p w14:paraId="16A7B408" w14:textId="77777777" w:rsidR="0032180B" w:rsidRPr="00984868" w:rsidRDefault="0032180B" w:rsidP="00385E71">
            <w:pPr>
              <w:rPr>
                <w:rFonts w:cs="Verdana"/>
                <w:color w:val="000000"/>
                <w:sz w:val="16"/>
                <w:szCs w:val="16"/>
              </w:rPr>
            </w:pPr>
            <w:r w:rsidRPr="00984868">
              <w:rPr>
                <w:rFonts w:cs="Verdana"/>
                <w:color w:val="000000"/>
                <w:sz w:val="16"/>
                <w:szCs w:val="16"/>
              </w:rPr>
              <w:t>…</w:t>
            </w:r>
          </w:p>
        </w:tc>
      </w:tr>
      <w:tr w:rsidR="0032180B" w:rsidRPr="00984868" w14:paraId="28E0F1DF" w14:textId="77777777" w:rsidTr="00517C53">
        <w:tc>
          <w:tcPr>
            <w:tcW w:w="8647" w:type="dxa"/>
            <w:gridSpan w:val="4"/>
            <w:tcBorders>
              <w:top w:val="single" w:sz="4" w:space="0" w:color="auto"/>
              <w:left w:val="single" w:sz="4" w:space="0" w:color="auto"/>
              <w:bottom w:val="single" w:sz="4" w:space="0" w:color="auto"/>
              <w:right w:val="single" w:sz="4" w:space="0" w:color="auto"/>
            </w:tcBorders>
            <w:vAlign w:val="center"/>
          </w:tcPr>
          <w:p w14:paraId="65E1F781" w14:textId="3C515823" w:rsidR="0032180B" w:rsidRPr="00984868" w:rsidRDefault="0032180B" w:rsidP="00385E71">
            <w:pPr>
              <w:rPr>
                <w:rFonts w:cs="Verdana"/>
                <w:color w:val="000000"/>
              </w:rPr>
            </w:pPr>
            <w:r w:rsidRPr="00984868">
              <w:rPr>
                <w:rFonts w:cs="Verdana"/>
                <w:color w:val="000000"/>
              </w:rPr>
              <w:t xml:space="preserve">Toelichting op de gevraagde technische bekwaamheid opgedaan in deze </w:t>
            </w:r>
            <w:r>
              <w:rPr>
                <w:rFonts w:cs="Verdana"/>
                <w:color w:val="000000"/>
              </w:rPr>
              <w:t>referentieopdracht</w:t>
            </w:r>
            <w:r w:rsidRPr="00984868">
              <w:rPr>
                <w:rFonts w:cs="Verdana"/>
                <w:color w:val="000000"/>
              </w:rPr>
              <w:t xml:space="preserve"> (maximaal </w:t>
            </w:r>
            <w:r w:rsidR="00F77B72">
              <w:rPr>
                <w:rFonts w:cs="Verdana"/>
                <w:color w:val="000000"/>
              </w:rPr>
              <w:t xml:space="preserve">500 woorden voor geschiktheidseis 1 en 2, en maximaal </w:t>
            </w:r>
            <w:r w:rsidR="009C52BC">
              <w:rPr>
                <w:rFonts w:cs="Verdana"/>
                <w:color w:val="000000"/>
              </w:rPr>
              <w:t>2</w:t>
            </w:r>
            <w:r w:rsidRPr="00984868">
              <w:rPr>
                <w:rFonts w:cs="Verdana"/>
                <w:color w:val="000000"/>
              </w:rPr>
              <w:t>50 woorden</w:t>
            </w:r>
            <w:r w:rsidR="00F77B72">
              <w:rPr>
                <w:rFonts w:cs="Verdana"/>
                <w:color w:val="000000"/>
              </w:rPr>
              <w:t xml:space="preserve"> voor een aandachtsgebied</w:t>
            </w:r>
            <w:r w:rsidRPr="00984868">
              <w:rPr>
                <w:rFonts w:cs="Verdana"/>
                <w:color w:val="000000"/>
              </w:rPr>
              <w:t>)</w:t>
            </w:r>
            <w:r>
              <w:rPr>
                <w:rFonts w:cs="Verdana"/>
                <w:color w:val="000000"/>
              </w:rPr>
              <w:t>.</w:t>
            </w:r>
          </w:p>
        </w:tc>
      </w:tr>
      <w:tr w:rsidR="0032180B" w:rsidRPr="00984868" w14:paraId="53CF7697" w14:textId="77777777" w:rsidTr="007A562A">
        <w:trPr>
          <w:trHeight w:val="1324"/>
        </w:trPr>
        <w:tc>
          <w:tcPr>
            <w:tcW w:w="8647" w:type="dxa"/>
            <w:gridSpan w:val="4"/>
            <w:tcBorders>
              <w:top w:val="single" w:sz="4" w:space="0" w:color="auto"/>
              <w:left w:val="single" w:sz="4" w:space="0" w:color="auto"/>
              <w:bottom w:val="single" w:sz="4" w:space="0" w:color="auto"/>
              <w:right w:val="single" w:sz="4" w:space="0" w:color="auto"/>
            </w:tcBorders>
            <w:vAlign w:val="center"/>
          </w:tcPr>
          <w:p w14:paraId="58ABC1F7" w14:textId="77777777" w:rsidR="0032180B" w:rsidRDefault="0032180B" w:rsidP="00385E71">
            <w:pPr>
              <w:rPr>
                <w:rFonts w:cs="Verdana"/>
                <w:color w:val="000000"/>
              </w:rPr>
            </w:pPr>
            <w:r>
              <w:rPr>
                <w:rFonts w:cs="Verdana"/>
                <w:color w:val="000000"/>
              </w:rPr>
              <w:t>Toelichting op geschiktheidseis nr.:</w:t>
            </w:r>
          </w:p>
          <w:p w14:paraId="503D0549" w14:textId="77777777" w:rsidR="0032180B" w:rsidRPr="00984868" w:rsidRDefault="0032180B" w:rsidP="00385E71">
            <w:pPr>
              <w:rPr>
                <w:rFonts w:cs="Verdana"/>
                <w:color w:val="000000"/>
              </w:rPr>
            </w:pPr>
          </w:p>
          <w:p w14:paraId="50009237" w14:textId="77777777" w:rsidR="0032180B" w:rsidRDefault="0032180B" w:rsidP="00385E71">
            <w:pPr>
              <w:rPr>
                <w:rFonts w:cs="Verdana"/>
                <w:color w:val="000000"/>
              </w:rPr>
            </w:pPr>
          </w:p>
          <w:p w14:paraId="40F639DF" w14:textId="77777777" w:rsidR="0032180B" w:rsidRDefault="0032180B" w:rsidP="00385E71">
            <w:pPr>
              <w:rPr>
                <w:rFonts w:cs="Verdana"/>
                <w:color w:val="000000"/>
              </w:rPr>
            </w:pPr>
          </w:p>
          <w:p w14:paraId="4116FD73" w14:textId="77777777" w:rsidR="0032180B" w:rsidRDefault="0032180B" w:rsidP="00385E71">
            <w:pPr>
              <w:rPr>
                <w:rFonts w:cs="Verdana"/>
                <w:color w:val="000000"/>
              </w:rPr>
            </w:pPr>
          </w:p>
          <w:p w14:paraId="402E85CA" w14:textId="77777777" w:rsidR="0032180B" w:rsidRPr="00984868" w:rsidRDefault="0032180B" w:rsidP="00385E71">
            <w:pPr>
              <w:rPr>
                <w:rFonts w:cs="Verdana"/>
                <w:color w:val="000000"/>
              </w:rPr>
            </w:pPr>
          </w:p>
        </w:tc>
      </w:tr>
    </w:tbl>
    <w:p w14:paraId="59056163" w14:textId="77777777" w:rsidR="0032180B" w:rsidRPr="00DE08FD" w:rsidRDefault="0032180B" w:rsidP="0032180B">
      <w:pPr>
        <w:spacing w:line="240" w:lineRule="auto"/>
        <w:rPr>
          <w:rFonts w:eastAsia="Calibri"/>
          <w:szCs w:val="18"/>
          <w:lang w:eastAsia="en-US"/>
        </w:rPr>
      </w:pPr>
    </w:p>
    <w:p w14:paraId="3E75E756" w14:textId="77777777" w:rsidR="0032180B" w:rsidRPr="00DE08FD" w:rsidRDefault="0032180B" w:rsidP="0032180B">
      <w:pPr>
        <w:spacing w:line="240" w:lineRule="auto"/>
        <w:rPr>
          <w:rFonts w:eastAsia="Calibri"/>
          <w:szCs w:val="18"/>
          <w:lang w:eastAsia="en-US"/>
        </w:rPr>
      </w:pPr>
    </w:p>
    <w:p w14:paraId="31DD5E99" w14:textId="77777777" w:rsidR="0032180B" w:rsidRPr="0032180B" w:rsidRDefault="0032180B" w:rsidP="0032180B">
      <w:pPr>
        <w:spacing w:line="240" w:lineRule="auto"/>
        <w:rPr>
          <w:rFonts w:eastAsia="Calibri"/>
          <w:b/>
          <w:bCs/>
          <w:sz w:val="20"/>
          <w:szCs w:val="20"/>
          <w:lang w:eastAsia="en-US"/>
        </w:rPr>
      </w:pPr>
      <w:r w:rsidRPr="0032180B">
        <w:rPr>
          <w:rFonts w:eastAsia="Calibri"/>
          <w:b/>
          <w:bCs/>
          <w:sz w:val="20"/>
          <w:szCs w:val="20"/>
          <w:lang w:eastAsia="en-US"/>
        </w:rPr>
        <w:t>Perceel 2: Technisch Advies</w:t>
      </w:r>
    </w:p>
    <w:p w14:paraId="1482ECD3" w14:textId="77777777" w:rsidR="0032180B" w:rsidRPr="00497BB6" w:rsidRDefault="0032180B" w:rsidP="0032180B">
      <w:pPr>
        <w:spacing w:line="240" w:lineRule="auto"/>
        <w:rPr>
          <w:rFonts w:ascii="Calibri" w:eastAsia="Calibri" w:hAnsi="Calibri"/>
          <w:sz w:val="22"/>
          <w:szCs w:val="22"/>
          <w:lang w:eastAsia="en-US"/>
        </w:rPr>
      </w:pPr>
    </w:p>
    <w:p w14:paraId="7DC41AF0" w14:textId="77777777" w:rsidR="0032180B" w:rsidRPr="0032180B" w:rsidRDefault="0032180B" w:rsidP="0032180B">
      <w:pPr>
        <w:pStyle w:val="Broodtekst"/>
        <w:rPr>
          <w:u w:val="single"/>
        </w:rPr>
      </w:pPr>
      <w:r w:rsidRPr="0032180B">
        <w:rPr>
          <w:u w:val="single"/>
        </w:rPr>
        <w:t>Geschiktheidseisen en selectiecriteria per kennisveld</w:t>
      </w:r>
    </w:p>
    <w:p w14:paraId="674A638B" w14:textId="66B96E18" w:rsidR="0032180B" w:rsidRDefault="0032180B" w:rsidP="0032180B">
      <w:pPr>
        <w:spacing w:line="240" w:lineRule="auto"/>
        <w:rPr>
          <w:rFonts w:eastAsia="Calibri"/>
          <w:szCs w:val="18"/>
          <w:lang w:eastAsia="en-US"/>
        </w:rPr>
      </w:pPr>
      <w:r w:rsidRPr="0078286A">
        <w:rPr>
          <w:rFonts w:eastAsia="Calibri"/>
          <w:szCs w:val="18"/>
          <w:lang w:eastAsia="en-US"/>
        </w:rPr>
        <w:t xml:space="preserve">Met betrekking tot de technische bekwaamheid van perceel </w:t>
      </w:r>
      <w:r>
        <w:rPr>
          <w:rFonts w:eastAsia="Calibri"/>
          <w:szCs w:val="18"/>
          <w:lang w:eastAsia="en-US"/>
        </w:rPr>
        <w:t>2</w:t>
      </w:r>
      <w:r w:rsidRPr="0078286A">
        <w:rPr>
          <w:rFonts w:eastAsia="Calibri"/>
          <w:szCs w:val="18"/>
          <w:lang w:eastAsia="en-US"/>
        </w:rPr>
        <w:t xml:space="preserve"> </w:t>
      </w:r>
      <w:r w:rsidR="00517C53">
        <w:rPr>
          <w:rFonts w:eastAsia="Calibri"/>
          <w:szCs w:val="18"/>
          <w:lang w:eastAsia="en-US"/>
        </w:rPr>
        <w:t>Technisch Advies</w:t>
      </w:r>
      <w:r w:rsidRPr="0078286A">
        <w:rPr>
          <w:rFonts w:eastAsia="Calibri"/>
          <w:szCs w:val="18"/>
          <w:lang w:eastAsia="en-US"/>
        </w:rPr>
        <w:t xml:space="preserve"> </w:t>
      </w:r>
      <w:r>
        <w:rPr>
          <w:rFonts w:eastAsia="Calibri"/>
          <w:szCs w:val="18"/>
          <w:lang w:eastAsia="en-US"/>
        </w:rPr>
        <w:t>zijn</w:t>
      </w:r>
      <w:r w:rsidRPr="0078286A">
        <w:rPr>
          <w:rFonts w:eastAsia="Calibri"/>
          <w:szCs w:val="18"/>
          <w:lang w:eastAsia="en-US"/>
        </w:rPr>
        <w:t xml:space="preserve"> </w:t>
      </w:r>
      <w:r>
        <w:rPr>
          <w:rFonts w:eastAsia="Calibri"/>
          <w:szCs w:val="18"/>
          <w:lang w:eastAsia="en-US"/>
        </w:rPr>
        <w:t xml:space="preserve">voor </w:t>
      </w:r>
      <w:r w:rsidRPr="0078286A">
        <w:rPr>
          <w:rFonts w:eastAsia="Calibri"/>
          <w:szCs w:val="18"/>
          <w:lang w:eastAsia="en-US"/>
        </w:rPr>
        <w:t xml:space="preserve">de </w:t>
      </w:r>
      <w:r>
        <w:rPr>
          <w:rFonts w:eastAsia="Calibri"/>
          <w:szCs w:val="18"/>
          <w:lang w:eastAsia="en-US"/>
        </w:rPr>
        <w:t>kennisvelden vastgoed, assetmanagement, wegenbouw, wegontwerp en verkeersveiligheid, waterveiligheid en (oppervlakte)</w:t>
      </w:r>
      <w:r w:rsidR="00517C53">
        <w:rPr>
          <w:rFonts w:eastAsia="Calibri"/>
          <w:szCs w:val="18"/>
          <w:lang w:eastAsia="en-US"/>
        </w:rPr>
        <w:t xml:space="preserve"> </w:t>
      </w:r>
      <w:r>
        <w:rPr>
          <w:rFonts w:eastAsia="Calibri"/>
          <w:szCs w:val="18"/>
          <w:lang w:eastAsia="en-US"/>
        </w:rPr>
        <w:t xml:space="preserve">waterbeheer, grondwater- en bodembeheer, klimaatadaptatie per kennisveld de volgende </w:t>
      </w:r>
      <w:r w:rsidRPr="0078286A">
        <w:rPr>
          <w:rFonts w:eastAsia="Calibri"/>
          <w:szCs w:val="18"/>
          <w:lang w:eastAsia="en-US"/>
        </w:rPr>
        <w:t xml:space="preserve">geschiktheidseisen </w:t>
      </w:r>
      <w:r>
        <w:rPr>
          <w:rFonts w:eastAsia="Calibri"/>
          <w:szCs w:val="18"/>
          <w:lang w:eastAsia="en-US"/>
        </w:rPr>
        <w:t xml:space="preserve">en selectiecriteria </w:t>
      </w:r>
      <w:r w:rsidRPr="0078286A">
        <w:rPr>
          <w:rFonts w:eastAsia="Calibri"/>
          <w:szCs w:val="18"/>
          <w:lang w:eastAsia="en-US"/>
        </w:rPr>
        <w:t>gesteld</w:t>
      </w:r>
      <w:r>
        <w:rPr>
          <w:rFonts w:eastAsia="Calibri"/>
          <w:szCs w:val="18"/>
          <w:lang w:eastAsia="en-US"/>
        </w:rPr>
        <w:t>:</w:t>
      </w:r>
    </w:p>
    <w:p w14:paraId="2BD9BD2A" w14:textId="77777777" w:rsidR="0032180B" w:rsidRDefault="0032180B" w:rsidP="0032180B">
      <w:pPr>
        <w:spacing w:line="240" w:lineRule="auto"/>
        <w:rPr>
          <w:rFonts w:eastAsia="Calibri"/>
          <w:szCs w:val="18"/>
          <w:lang w:eastAsia="en-US"/>
        </w:rPr>
      </w:pPr>
    </w:p>
    <w:tbl>
      <w:tblPr>
        <w:tblStyle w:val="Tabelraster"/>
        <w:tblW w:w="0" w:type="auto"/>
        <w:tblBorders>
          <w:insideH w:val="none" w:sz="0" w:space="0" w:color="auto"/>
          <w:insideV w:val="none" w:sz="0" w:space="0" w:color="auto"/>
        </w:tblBorders>
        <w:tblLook w:val="04A0" w:firstRow="1" w:lastRow="0" w:firstColumn="1" w:lastColumn="0" w:noHBand="0" w:noVBand="1"/>
      </w:tblPr>
      <w:tblGrid>
        <w:gridCol w:w="8296"/>
      </w:tblGrid>
      <w:tr w:rsidR="0032180B" w:rsidRPr="00517C53" w14:paraId="4A187CD7" w14:textId="77777777" w:rsidTr="00517C53">
        <w:trPr>
          <w:cnfStyle w:val="100000000000" w:firstRow="1" w:lastRow="0" w:firstColumn="0" w:lastColumn="0" w:oddVBand="0" w:evenVBand="0" w:oddHBand="0" w:evenHBand="0" w:firstRowFirstColumn="0" w:firstRowLastColumn="0" w:lastRowFirstColumn="0" w:lastRowLastColumn="0"/>
        </w:trPr>
        <w:tc>
          <w:tcPr>
            <w:tcW w:w="9060" w:type="dxa"/>
          </w:tcPr>
          <w:p w14:paraId="5B3ABCC9" w14:textId="77777777" w:rsidR="0032180B" w:rsidRPr="00517C53" w:rsidRDefault="0032180B" w:rsidP="00385E71">
            <w:pPr>
              <w:spacing w:line="240" w:lineRule="auto"/>
              <w:rPr>
                <w:szCs w:val="18"/>
              </w:rPr>
            </w:pPr>
            <w:r w:rsidRPr="00517C53">
              <w:rPr>
                <w:szCs w:val="18"/>
              </w:rPr>
              <w:t>Kennisveld: Vastgoed</w:t>
            </w:r>
          </w:p>
          <w:p w14:paraId="776964A0" w14:textId="641A5EE5" w:rsidR="0032180B" w:rsidRPr="00517C53" w:rsidRDefault="0032180B" w:rsidP="00385E71">
            <w:pPr>
              <w:spacing w:line="240" w:lineRule="auto"/>
              <w:rPr>
                <w:b w:val="0"/>
                <w:bCs/>
                <w:szCs w:val="18"/>
              </w:rPr>
            </w:pPr>
            <w:r w:rsidRPr="00517C53">
              <w:rPr>
                <w:b w:val="0"/>
                <w:bCs/>
                <w:szCs w:val="18"/>
              </w:rPr>
              <w:t xml:space="preserve">Betreft kennis en </w:t>
            </w:r>
            <w:r w:rsidR="00B34C58">
              <w:rPr>
                <w:b w:val="0"/>
                <w:bCs/>
                <w:szCs w:val="18"/>
              </w:rPr>
              <w:t>expertise</w:t>
            </w:r>
            <w:r w:rsidRPr="00517C53">
              <w:rPr>
                <w:b w:val="0"/>
                <w:bCs/>
                <w:szCs w:val="18"/>
              </w:rPr>
              <w:t xml:space="preserve"> m.b.t. adviseren en uitvoeren van voor </w:t>
            </w:r>
            <w:r w:rsidR="00517C53">
              <w:rPr>
                <w:b w:val="0"/>
                <w:bCs/>
                <w:szCs w:val="18"/>
              </w:rPr>
              <w:t>Aanbesteder</w:t>
            </w:r>
            <w:r w:rsidRPr="00517C53">
              <w:rPr>
                <w:b w:val="0"/>
                <w:bCs/>
                <w:szCs w:val="18"/>
              </w:rPr>
              <w:t xml:space="preserve"> relevante gebouwenbeheer, waarbij te denken valt aan kantoren, wegen- en watersteunpunten, verkeerscentrales, vuurtorens.</w:t>
            </w:r>
          </w:p>
          <w:p w14:paraId="214646C3" w14:textId="77777777" w:rsidR="0032180B" w:rsidRPr="00517C53" w:rsidRDefault="0032180B" w:rsidP="00385E71">
            <w:pPr>
              <w:spacing w:line="240" w:lineRule="auto"/>
              <w:rPr>
                <w:rFonts w:eastAsia="Calibri"/>
                <w:szCs w:val="18"/>
              </w:rPr>
            </w:pPr>
          </w:p>
          <w:p w14:paraId="20156B67" w14:textId="77777777" w:rsidR="0032180B" w:rsidRPr="00517C53" w:rsidRDefault="0032180B" w:rsidP="00517C53">
            <w:pPr>
              <w:spacing w:line="240" w:lineRule="auto"/>
              <w:ind w:left="22"/>
              <w:rPr>
                <w:szCs w:val="18"/>
              </w:rPr>
            </w:pPr>
            <w:r w:rsidRPr="00517C53">
              <w:rPr>
                <w:szCs w:val="18"/>
              </w:rPr>
              <w:t>Geschiktheidseisen:</w:t>
            </w:r>
          </w:p>
          <w:p w14:paraId="70C6099C" w14:textId="1CC8B4A7" w:rsidR="0032180B" w:rsidRPr="00517C53" w:rsidRDefault="0032180B" w:rsidP="008E6CE0">
            <w:pPr>
              <w:pStyle w:val="Lijstalinea"/>
              <w:numPr>
                <w:ilvl w:val="3"/>
                <w:numId w:val="36"/>
              </w:numPr>
              <w:spacing w:before="60" w:after="60" w:line="240" w:lineRule="auto"/>
              <w:ind w:left="447"/>
              <w:rPr>
                <w:b w:val="0"/>
                <w:bCs/>
                <w:szCs w:val="18"/>
              </w:rPr>
            </w:pPr>
            <w:r w:rsidRPr="00517C53">
              <w:rPr>
                <w:b w:val="0"/>
                <w:bCs/>
                <w:szCs w:val="18"/>
              </w:rPr>
              <w:t>Ontwerp renovatie of nieuwbouw:</w:t>
            </w:r>
            <w:r w:rsidRPr="00517C53">
              <w:rPr>
                <w:b w:val="0"/>
                <w:bCs/>
                <w:szCs w:val="18"/>
              </w:rPr>
              <w:br/>
              <w:t xml:space="preserve">Kennis en ervaring met het ontwerpen (bouwkundig, constructief, installaties, inrichting) van renovatie of nieuwbouw van utiliteitsgebouwen met een kantoorfunctie van minimaal 100m2 vloeroppervlakte en een industriefunctie. In de fasen: haalbaarheid, projectdefinitie, structuurontwerp t/m </w:t>
            </w:r>
            <w:proofErr w:type="spellStart"/>
            <w:r w:rsidRPr="00517C53">
              <w:rPr>
                <w:b w:val="0"/>
                <w:bCs/>
                <w:szCs w:val="18"/>
              </w:rPr>
              <w:t>uitvoeringsgereed</w:t>
            </w:r>
            <w:proofErr w:type="spellEnd"/>
            <w:r w:rsidRPr="00517C53">
              <w:rPr>
                <w:b w:val="0"/>
                <w:bCs/>
                <w:szCs w:val="18"/>
              </w:rPr>
              <w:t xml:space="preserve"> ontwerp, directievoering;</w:t>
            </w:r>
          </w:p>
          <w:p w14:paraId="786B928A" w14:textId="66A37374" w:rsidR="0032180B" w:rsidRPr="00517C53" w:rsidRDefault="0032180B" w:rsidP="008E6CE0">
            <w:pPr>
              <w:pStyle w:val="Lijstalinea"/>
              <w:numPr>
                <w:ilvl w:val="3"/>
                <w:numId w:val="36"/>
              </w:numPr>
              <w:spacing w:before="60" w:after="60" w:line="240" w:lineRule="auto"/>
              <w:ind w:left="447"/>
              <w:contextualSpacing w:val="0"/>
              <w:rPr>
                <w:rFonts w:eastAsia="Calibri"/>
                <w:b w:val="0"/>
                <w:bCs/>
                <w:szCs w:val="18"/>
              </w:rPr>
            </w:pPr>
            <w:r w:rsidRPr="00517C53">
              <w:rPr>
                <w:b w:val="0"/>
                <w:bCs/>
                <w:szCs w:val="18"/>
              </w:rPr>
              <w:t xml:space="preserve">Onderhoudsmanagement: </w:t>
            </w:r>
            <w:r w:rsidRPr="00517C53">
              <w:rPr>
                <w:b w:val="0"/>
                <w:bCs/>
                <w:szCs w:val="18"/>
              </w:rPr>
              <w:br/>
              <w:t>Ervaring met het opstellen van onderhoudsbeleid, uitvoeren van inspecties volgens de NEN2767 bouwkundig en installaties, opstellen van meerjarig onderhoudsplanen, directievoering voor utiliteitsgebouwen.</w:t>
            </w:r>
          </w:p>
          <w:p w14:paraId="51E1B57D" w14:textId="77777777" w:rsidR="0032180B" w:rsidRPr="00517C53" w:rsidRDefault="0032180B" w:rsidP="00385E71">
            <w:pPr>
              <w:spacing w:line="240" w:lineRule="auto"/>
              <w:rPr>
                <w:rFonts w:eastAsia="Calibri"/>
                <w:b w:val="0"/>
                <w:szCs w:val="18"/>
              </w:rPr>
            </w:pPr>
          </w:p>
          <w:p w14:paraId="5AFC51E7" w14:textId="77777777" w:rsidR="0032180B" w:rsidRPr="00517C53" w:rsidRDefault="0032180B" w:rsidP="00517C53">
            <w:pPr>
              <w:spacing w:line="240" w:lineRule="auto"/>
              <w:ind w:left="22"/>
              <w:rPr>
                <w:rFonts w:eastAsia="Calibri"/>
                <w:szCs w:val="18"/>
              </w:rPr>
            </w:pPr>
            <w:r w:rsidRPr="00517C53">
              <w:rPr>
                <w:rFonts w:eastAsia="Calibri"/>
                <w:szCs w:val="18"/>
              </w:rPr>
              <w:t>Selectiecriteria:</w:t>
            </w:r>
          </w:p>
          <w:p w14:paraId="1CDEEE6D" w14:textId="4ECD4A0B" w:rsidR="0032180B" w:rsidRPr="00517C53" w:rsidRDefault="0032180B" w:rsidP="008E6CE0">
            <w:pPr>
              <w:pStyle w:val="Lijstalinea"/>
              <w:numPr>
                <w:ilvl w:val="3"/>
                <w:numId w:val="37"/>
              </w:numPr>
              <w:spacing w:before="60" w:line="240" w:lineRule="auto"/>
              <w:ind w:left="447"/>
              <w:rPr>
                <w:b w:val="0"/>
                <w:szCs w:val="18"/>
              </w:rPr>
            </w:pPr>
            <w:r w:rsidRPr="00517C53">
              <w:rPr>
                <w:b w:val="0"/>
                <w:szCs w:val="18"/>
              </w:rPr>
              <w:t xml:space="preserve">M.b.t. onderhoudsmanagement: </w:t>
            </w:r>
            <w:r w:rsidRPr="00517C53">
              <w:rPr>
                <w:b w:val="0"/>
                <w:szCs w:val="18"/>
              </w:rPr>
              <w:br/>
              <w:t>kennis en ervaring met het uitvoeren van integrale inspecties volgens BOEI methodiek van het Rijksvastgoedbedrijf;</w:t>
            </w:r>
          </w:p>
          <w:p w14:paraId="2F6D8777" w14:textId="52518293" w:rsidR="0032180B" w:rsidRPr="00517C53" w:rsidRDefault="0032180B" w:rsidP="008E6CE0">
            <w:pPr>
              <w:pStyle w:val="Lijstalinea"/>
              <w:numPr>
                <w:ilvl w:val="3"/>
                <w:numId w:val="37"/>
              </w:numPr>
              <w:spacing w:before="60" w:line="240" w:lineRule="auto"/>
              <w:ind w:left="447"/>
              <w:rPr>
                <w:b w:val="0"/>
                <w:szCs w:val="18"/>
              </w:rPr>
            </w:pPr>
            <w:r w:rsidRPr="00517C53">
              <w:rPr>
                <w:b w:val="0"/>
                <w:szCs w:val="18"/>
              </w:rPr>
              <w:t>Kennis en ervaring met het ontwerp van renovatie/nieuwbouw van een utiliteitsgebouw met een 24/7 bedrijf kritische functie van minimaal 1.000 m2 vloeroppervlakte;</w:t>
            </w:r>
          </w:p>
          <w:p w14:paraId="17F2BF18" w14:textId="78CC3D72" w:rsidR="0032180B" w:rsidRPr="00517C53" w:rsidRDefault="0032180B" w:rsidP="008E6CE0">
            <w:pPr>
              <w:pStyle w:val="Lijstalinea"/>
              <w:numPr>
                <w:ilvl w:val="3"/>
                <w:numId w:val="37"/>
              </w:numPr>
              <w:spacing w:before="60" w:line="240" w:lineRule="auto"/>
              <w:ind w:left="447"/>
              <w:rPr>
                <w:b w:val="0"/>
                <w:szCs w:val="18"/>
              </w:rPr>
            </w:pPr>
            <w:r w:rsidRPr="00517C53">
              <w:rPr>
                <w:b w:val="0"/>
                <w:szCs w:val="18"/>
              </w:rPr>
              <w:t>Kennis en ervaring met renovatie van een utiliteitsgebouw met de status Rijksmonument;</w:t>
            </w:r>
          </w:p>
          <w:p w14:paraId="5699AD8C" w14:textId="5B725999" w:rsidR="0032180B" w:rsidRPr="00517C53" w:rsidRDefault="0032180B" w:rsidP="008E6CE0">
            <w:pPr>
              <w:pStyle w:val="Lijstalinea"/>
              <w:numPr>
                <w:ilvl w:val="3"/>
                <w:numId w:val="37"/>
              </w:numPr>
              <w:spacing w:before="60" w:line="240" w:lineRule="auto"/>
              <w:ind w:left="447"/>
              <w:rPr>
                <w:b w:val="0"/>
                <w:szCs w:val="18"/>
              </w:rPr>
            </w:pPr>
            <w:r w:rsidRPr="00517C53">
              <w:rPr>
                <w:b w:val="0"/>
                <w:szCs w:val="18"/>
              </w:rPr>
              <w:t>M.b.t. onderhoudsmanagement:</w:t>
            </w:r>
            <w:r w:rsidRPr="00517C53">
              <w:rPr>
                <w:b w:val="0"/>
                <w:szCs w:val="18"/>
              </w:rPr>
              <w:br/>
            </w:r>
            <w:r w:rsidR="00D063C2" w:rsidRPr="00517C53">
              <w:rPr>
                <w:b w:val="0"/>
                <w:szCs w:val="18"/>
              </w:rPr>
              <w:t>Ondernemer</w:t>
            </w:r>
            <w:r w:rsidRPr="00517C53">
              <w:rPr>
                <w:b w:val="0"/>
                <w:szCs w:val="18"/>
              </w:rPr>
              <w:t xml:space="preserve"> beschikt over minimaal één onderhoudsdeskundige inspecteur BOEI die in het bezit is van een bij </w:t>
            </w:r>
            <w:hyperlink r:id="rId12" w:history="1">
              <w:proofErr w:type="spellStart"/>
              <w:r w:rsidRPr="00517C53">
                <w:rPr>
                  <w:b w:val="0"/>
                  <w:szCs w:val="18"/>
                </w:rPr>
                <w:t>Sertum</w:t>
              </w:r>
              <w:proofErr w:type="spellEnd"/>
            </w:hyperlink>
            <w:r w:rsidRPr="00517C53">
              <w:rPr>
                <w:b w:val="0"/>
                <w:szCs w:val="18"/>
              </w:rPr>
              <w:t xml:space="preserve"> in het register opgenomen geldig </w:t>
            </w:r>
            <w:hyperlink r:id="rId13" w:history="1">
              <w:proofErr w:type="spellStart"/>
              <w:r w:rsidRPr="00517C53">
                <w:rPr>
                  <w:b w:val="0"/>
                  <w:szCs w:val="18"/>
                </w:rPr>
                <w:t>Hobeon</w:t>
              </w:r>
              <w:proofErr w:type="spellEnd"/>
              <w:r w:rsidRPr="00517C53">
                <w:rPr>
                  <w:b w:val="0"/>
                  <w:szCs w:val="18"/>
                </w:rPr>
                <w:t xml:space="preserve"> persoonscertificaat</w:t>
              </w:r>
            </w:hyperlink>
            <w:r w:rsidRPr="00517C53">
              <w:rPr>
                <w:b w:val="0"/>
                <w:szCs w:val="18"/>
              </w:rPr>
              <w:t xml:space="preserve"> voor de specialisaties: </w:t>
            </w:r>
          </w:p>
          <w:p w14:paraId="60A3A5AE" w14:textId="7A90E29E" w:rsidR="0032180B" w:rsidRPr="00517C53" w:rsidRDefault="00517C53" w:rsidP="00517C53">
            <w:pPr>
              <w:spacing w:line="240" w:lineRule="auto"/>
              <w:ind w:left="589" w:hanging="142"/>
              <w:rPr>
                <w:b w:val="0"/>
                <w:szCs w:val="18"/>
              </w:rPr>
            </w:pPr>
            <w:r>
              <w:rPr>
                <w:b w:val="0"/>
                <w:szCs w:val="18"/>
              </w:rPr>
              <w:t xml:space="preserve">a. </w:t>
            </w:r>
            <w:r>
              <w:rPr>
                <w:b w:val="0"/>
                <w:szCs w:val="18"/>
              </w:rPr>
              <w:tab/>
            </w:r>
            <w:r w:rsidR="0032180B" w:rsidRPr="00517C53">
              <w:rPr>
                <w:b w:val="0"/>
                <w:szCs w:val="18"/>
              </w:rPr>
              <w:t xml:space="preserve">Bouwkunde, </w:t>
            </w:r>
          </w:p>
          <w:p w14:paraId="0117EB8B" w14:textId="77777777" w:rsidR="0032180B" w:rsidRPr="00517C53" w:rsidRDefault="0032180B" w:rsidP="008E6CE0">
            <w:pPr>
              <w:numPr>
                <w:ilvl w:val="1"/>
                <w:numId w:val="37"/>
              </w:numPr>
              <w:spacing w:line="240" w:lineRule="auto"/>
              <w:ind w:left="589" w:hanging="142"/>
              <w:rPr>
                <w:b w:val="0"/>
                <w:szCs w:val="18"/>
              </w:rPr>
            </w:pPr>
            <w:r w:rsidRPr="00517C53">
              <w:rPr>
                <w:b w:val="0"/>
                <w:szCs w:val="18"/>
              </w:rPr>
              <w:t xml:space="preserve">Elektrotechniek, </w:t>
            </w:r>
          </w:p>
          <w:p w14:paraId="0DB3D31F" w14:textId="77777777" w:rsidR="0032180B" w:rsidRPr="00517C53" w:rsidRDefault="0032180B" w:rsidP="008E6CE0">
            <w:pPr>
              <w:numPr>
                <w:ilvl w:val="1"/>
                <w:numId w:val="37"/>
              </w:numPr>
              <w:spacing w:line="240" w:lineRule="auto"/>
              <w:ind w:left="589" w:hanging="142"/>
              <w:rPr>
                <w:rFonts w:eastAsia="Calibri"/>
                <w:b w:val="0"/>
                <w:szCs w:val="18"/>
              </w:rPr>
            </w:pPr>
            <w:r w:rsidRPr="00517C53">
              <w:rPr>
                <w:b w:val="0"/>
                <w:szCs w:val="18"/>
              </w:rPr>
              <w:t>Werktuigbouwkunde.</w:t>
            </w:r>
          </w:p>
          <w:p w14:paraId="737E29DA" w14:textId="16DF2E34" w:rsidR="0032180B" w:rsidRPr="00EC2CD8" w:rsidRDefault="00517C53" w:rsidP="00EC2CD8">
            <w:pPr>
              <w:spacing w:before="60" w:after="60" w:line="240" w:lineRule="auto"/>
              <w:ind w:left="447" w:hanging="283"/>
              <w:rPr>
                <w:rFonts w:eastAsia="Calibri"/>
                <w:b w:val="0"/>
                <w:bCs/>
                <w:szCs w:val="18"/>
              </w:rPr>
            </w:pPr>
            <w:r w:rsidRPr="00784365">
              <w:rPr>
                <w:b w:val="0"/>
                <w:bCs/>
                <w:szCs w:val="18"/>
              </w:rPr>
              <w:t xml:space="preserve">5. </w:t>
            </w:r>
            <w:r w:rsidR="00784365">
              <w:rPr>
                <w:b w:val="0"/>
                <w:bCs/>
                <w:szCs w:val="18"/>
              </w:rPr>
              <w:tab/>
            </w:r>
            <w:r w:rsidR="0032180B" w:rsidRPr="00784365">
              <w:rPr>
                <w:b w:val="0"/>
                <w:bCs/>
                <w:szCs w:val="18"/>
              </w:rPr>
              <w:t xml:space="preserve">M.b.t. onderhoudsmanagement: </w:t>
            </w:r>
            <w:r w:rsidR="0032180B" w:rsidRPr="00784365">
              <w:rPr>
                <w:b w:val="0"/>
                <w:bCs/>
                <w:szCs w:val="18"/>
              </w:rPr>
              <w:br/>
            </w:r>
            <w:r w:rsidR="00D063C2" w:rsidRPr="00784365">
              <w:rPr>
                <w:b w:val="0"/>
                <w:bCs/>
                <w:szCs w:val="18"/>
              </w:rPr>
              <w:t>Ondernemer</w:t>
            </w:r>
            <w:r w:rsidR="0032180B" w:rsidRPr="00784365">
              <w:rPr>
                <w:b w:val="0"/>
                <w:bCs/>
                <w:szCs w:val="18"/>
              </w:rPr>
              <w:t xml:space="preserve"> beschikt over minimaal twee onderhoudsdeskundige adviseurs BOEI die in het bezit zijn  van een bij </w:t>
            </w:r>
            <w:hyperlink r:id="rId14" w:history="1">
              <w:proofErr w:type="spellStart"/>
              <w:r w:rsidR="0032180B" w:rsidRPr="00784365">
                <w:rPr>
                  <w:b w:val="0"/>
                  <w:bCs/>
                  <w:szCs w:val="18"/>
                </w:rPr>
                <w:t>Sertum</w:t>
              </w:r>
              <w:proofErr w:type="spellEnd"/>
            </w:hyperlink>
            <w:r w:rsidR="0032180B" w:rsidRPr="00784365">
              <w:rPr>
                <w:b w:val="0"/>
                <w:bCs/>
                <w:szCs w:val="18"/>
              </w:rPr>
              <w:t xml:space="preserve"> in het register opgenomen geldig </w:t>
            </w:r>
            <w:hyperlink r:id="rId15" w:history="1">
              <w:proofErr w:type="spellStart"/>
              <w:r w:rsidR="0032180B" w:rsidRPr="00784365">
                <w:rPr>
                  <w:b w:val="0"/>
                  <w:bCs/>
                  <w:szCs w:val="18"/>
                </w:rPr>
                <w:t>Hobeon</w:t>
              </w:r>
              <w:proofErr w:type="spellEnd"/>
              <w:r w:rsidR="0032180B" w:rsidRPr="00784365">
                <w:rPr>
                  <w:b w:val="0"/>
                  <w:bCs/>
                  <w:szCs w:val="18"/>
                </w:rPr>
                <w:t xml:space="preserve"> persoonscertificaat</w:t>
              </w:r>
            </w:hyperlink>
            <w:r w:rsidR="0032180B" w:rsidRPr="00784365">
              <w:rPr>
                <w:b w:val="0"/>
                <w:bCs/>
                <w:szCs w:val="18"/>
              </w:rPr>
              <w:t>.</w:t>
            </w:r>
          </w:p>
        </w:tc>
      </w:tr>
    </w:tbl>
    <w:p w14:paraId="287A2CA2" w14:textId="77777777" w:rsidR="0032180B" w:rsidRDefault="0032180B" w:rsidP="0032180B">
      <w:pPr>
        <w:spacing w:line="240" w:lineRule="auto"/>
        <w:rPr>
          <w:rFonts w:eastAsia="Calibri"/>
          <w:szCs w:val="18"/>
          <w:lang w:eastAsia="en-US"/>
        </w:rPr>
      </w:pPr>
    </w:p>
    <w:tbl>
      <w:tblPr>
        <w:tblStyle w:val="Tabelraster"/>
        <w:tblW w:w="0" w:type="auto"/>
        <w:tblLook w:val="04A0" w:firstRow="1" w:lastRow="0" w:firstColumn="1" w:lastColumn="0" w:noHBand="0" w:noVBand="1"/>
      </w:tblPr>
      <w:tblGrid>
        <w:gridCol w:w="8296"/>
      </w:tblGrid>
      <w:tr w:rsidR="0032180B" w:rsidRPr="00EC2CD8" w14:paraId="11189D83" w14:textId="77777777" w:rsidTr="00385E71">
        <w:trPr>
          <w:cnfStyle w:val="100000000000" w:firstRow="1" w:lastRow="0" w:firstColumn="0" w:lastColumn="0" w:oddVBand="0" w:evenVBand="0" w:oddHBand="0" w:evenHBand="0" w:firstRowFirstColumn="0" w:firstRowLastColumn="0" w:lastRowFirstColumn="0" w:lastRowLastColumn="0"/>
        </w:trPr>
        <w:tc>
          <w:tcPr>
            <w:tcW w:w="9060" w:type="dxa"/>
          </w:tcPr>
          <w:p w14:paraId="4548CC74" w14:textId="77777777" w:rsidR="0032180B" w:rsidRPr="00EC2CD8" w:rsidRDefault="0032180B" w:rsidP="00385E71">
            <w:pPr>
              <w:spacing w:line="240" w:lineRule="auto"/>
              <w:rPr>
                <w:rFonts w:eastAsia="Calibri"/>
                <w:szCs w:val="18"/>
              </w:rPr>
            </w:pPr>
            <w:r w:rsidRPr="00EC2CD8">
              <w:rPr>
                <w:rFonts w:eastAsia="Calibri"/>
                <w:szCs w:val="18"/>
              </w:rPr>
              <w:lastRenderedPageBreak/>
              <w:t>Kennisveld: Assetmanagement</w:t>
            </w:r>
          </w:p>
          <w:p w14:paraId="14D84926" w14:textId="191DFEDB" w:rsidR="0032180B" w:rsidRPr="00EC2CD8" w:rsidRDefault="0032180B" w:rsidP="00385E71">
            <w:pPr>
              <w:spacing w:line="240" w:lineRule="auto"/>
              <w:rPr>
                <w:b w:val="0"/>
                <w:bCs/>
                <w:szCs w:val="18"/>
              </w:rPr>
            </w:pPr>
            <w:r w:rsidRPr="00EC2CD8">
              <w:rPr>
                <w:b w:val="0"/>
                <w:bCs/>
                <w:szCs w:val="18"/>
              </w:rPr>
              <w:t>Betreft kennis en expertise door het leveren van advies en dienstverlening m.b.t. de ontwikkeling, de implementatie, het beheer en de continue verbetering van het Assetmanagement van de hoofdinfrastructuurnetwerken.</w:t>
            </w:r>
          </w:p>
          <w:p w14:paraId="487AE376" w14:textId="77777777" w:rsidR="0032180B" w:rsidRPr="00EC2CD8" w:rsidRDefault="0032180B" w:rsidP="00385E71">
            <w:pPr>
              <w:spacing w:line="240" w:lineRule="auto"/>
              <w:rPr>
                <w:rFonts w:eastAsia="Calibri"/>
                <w:bCs/>
                <w:szCs w:val="18"/>
              </w:rPr>
            </w:pPr>
          </w:p>
          <w:p w14:paraId="2D750999" w14:textId="77777777" w:rsidR="0032180B" w:rsidRPr="00EC2CD8" w:rsidRDefault="0032180B" w:rsidP="00EC2CD8">
            <w:pPr>
              <w:spacing w:line="240" w:lineRule="auto"/>
              <w:rPr>
                <w:b w:val="0"/>
                <w:bCs/>
                <w:szCs w:val="18"/>
              </w:rPr>
            </w:pPr>
            <w:r w:rsidRPr="00EC2CD8">
              <w:rPr>
                <w:bCs/>
                <w:szCs w:val="18"/>
              </w:rPr>
              <w:t>Geschiktheidseisen:</w:t>
            </w:r>
          </w:p>
          <w:p w14:paraId="7DFE035A" w14:textId="77777777" w:rsidR="0032180B" w:rsidRPr="00EC2CD8" w:rsidRDefault="0032180B" w:rsidP="008E6CE0">
            <w:pPr>
              <w:numPr>
                <w:ilvl w:val="0"/>
                <w:numId w:val="22"/>
              </w:numPr>
              <w:spacing w:line="240" w:lineRule="auto"/>
              <w:ind w:left="447" w:hanging="425"/>
              <w:rPr>
                <w:b w:val="0"/>
                <w:bCs/>
                <w:szCs w:val="18"/>
              </w:rPr>
            </w:pPr>
            <w:r w:rsidRPr="00EC2CD8">
              <w:rPr>
                <w:b w:val="0"/>
                <w:bCs/>
                <w:szCs w:val="18"/>
              </w:rPr>
              <w:t xml:space="preserve">Kennis en ervaring met het geven van advies op het gebied van Assetmanagement m.b.t. infrastructurele netwerken in het publieke domein, volgens de norm ISO 55001 op de volgende onderwerpen: </w:t>
            </w:r>
          </w:p>
          <w:p w14:paraId="14D38C8F" w14:textId="77777777" w:rsidR="0032180B" w:rsidRPr="00EC2CD8" w:rsidRDefault="0032180B" w:rsidP="00EC2CD8">
            <w:pPr>
              <w:spacing w:line="240" w:lineRule="auto"/>
              <w:ind w:left="731" w:hanging="284"/>
              <w:rPr>
                <w:b w:val="0"/>
                <w:bCs/>
                <w:szCs w:val="18"/>
              </w:rPr>
            </w:pPr>
            <w:r w:rsidRPr="00EC2CD8">
              <w:rPr>
                <w:b w:val="0"/>
                <w:bCs/>
                <w:szCs w:val="18"/>
              </w:rPr>
              <w:t>•</w:t>
            </w:r>
            <w:r w:rsidRPr="00EC2CD8">
              <w:rPr>
                <w:b w:val="0"/>
                <w:bCs/>
                <w:szCs w:val="18"/>
              </w:rPr>
              <w:tab/>
              <w:t xml:space="preserve">Ontwikkeling; </w:t>
            </w:r>
          </w:p>
          <w:p w14:paraId="12C3FCFA" w14:textId="77777777" w:rsidR="0032180B" w:rsidRPr="00EC2CD8" w:rsidRDefault="0032180B" w:rsidP="00EC2CD8">
            <w:pPr>
              <w:spacing w:line="240" w:lineRule="auto"/>
              <w:ind w:left="731" w:hanging="284"/>
              <w:rPr>
                <w:b w:val="0"/>
                <w:bCs/>
                <w:szCs w:val="18"/>
              </w:rPr>
            </w:pPr>
            <w:r w:rsidRPr="00EC2CD8">
              <w:rPr>
                <w:b w:val="0"/>
                <w:bCs/>
                <w:szCs w:val="18"/>
              </w:rPr>
              <w:t>•</w:t>
            </w:r>
            <w:r w:rsidRPr="00EC2CD8">
              <w:rPr>
                <w:b w:val="0"/>
                <w:bCs/>
                <w:szCs w:val="18"/>
              </w:rPr>
              <w:tab/>
              <w:t>De implementatie;</w:t>
            </w:r>
          </w:p>
          <w:p w14:paraId="03CCD10D" w14:textId="77777777" w:rsidR="0032180B" w:rsidRPr="00EC2CD8" w:rsidRDefault="0032180B" w:rsidP="00EC2CD8">
            <w:pPr>
              <w:spacing w:line="240" w:lineRule="auto"/>
              <w:ind w:left="731" w:hanging="284"/>
              <w:rPr>
                <w:b w:val="0"/>
                <w:bCs/>
                <w:szCs w:val="18"/>
              </w:rPr>
            </w:pPr>
            <w:r w:rsidRPr="00EC2CD8">
              <w:rPr>
                <w:b w:val="0"/>
                <w:bCs/>
                <w:szCs w:val="18"/>
              </w:rPr>
              <w:t>•</w:t>
            </w:r>
            <w:r w:rsidRPr="00EC2CD8">
              <w:rPr>
                <w:b w:val="0"/>
                <w:bCs/>
                <w:szCs w:val="18"/>
              </w:rPr>
              <w:tab/>
              <w:t>Beheer;</w:t>
            </w:r>
          </w:p>
          <w:p w14:paraId="637C851C" w14:textId="77777777" w:rsidR="0032180B" w:rsidRPr="00EC2CD8" w:rsidRDefault="0032180B" w:rsidP="00EC2CD8">
            <w:pPr>
              <w:spacing w:line="240" w:lineRule="auto"/>
              <w:ind w:left="731" w:hanging="284"/>
              <w:rPr>
                <w:rFonts w:eastAsia="Calibri"/>
                <w:b w:val="0"/>
                <w:bCs/>
                <w:szCs w:val="18"/>
              </w:rPr>
            </w:pPr>
            <w:r w:rsidRPr="00EC2CD8">
              <w:rPr>
                <w:b w:val="0"/>
                <w:bCs/>
                <w:szCs w:val="18"/>
              </w:rPr>
              <w:t>•</w:t>
            </w:r>
            <w:r w:rsidRPr="00EC2CD8">
              <w:rPr>
                <w:b w:val="0"/>
                <w:bCs/>
                <w:szCs w:val="18"/>
              </w:rPr>
              <w:tab/>
              <w:t>Continue verbetering, o.a. door middel van geven van trainingen.</w:t>
            </w:r>
          </w:p>
          <w:p w14:paraId="3B0B7583" w14:textId="77777777" w:rsidR="0032180B" w:rsidRPr="00EC2CD8" w:rsidRDefault="0032180B" w:rsidP="00385E71">
            <w:pPr>
              <w:spacing w:line="240" w:lineRule="auto"/>
              <w:ind w:left="360"/>
              <w:rPr>
                <w:rFonts w:eastAsia="Calibri"/>
                <w:szCs w:val="18"/>
              </w:rPr>
            </w:pPr>
          </w:p>
          <w:p w14:paraId="41A80379" w14:textId="77777777" w:rsidR="0032180B" w:rsidRPr="00EC2CD8" w:rsidRDefault="0032180B" w:rsidP="00EC2CD8">
            <w:pPr>
              <w:spacing w:line="240" w:lineRule="auto"/>
              <w:rPr>
                <w:rFonts w:eastAsia="Calibri"/>
                <w:b w:val="0"/>
                <w:bCs/>
                <w:szCs w:val="18"/>
              </w:rPr>
            </w:pPr>
            <w:r w:rsidRPr="00EC2CD8">
              <w:rPr>
                <w:rFonts w:eastAsia="Calibri"/>
                <w:bCs/>
                <w:szCs w:val="18"/>
              </w:rPr>
              <w:t>Selectiecriteria:</w:t>
            </w:r>
          </w:p>
          <w:p w14:paraId="659A0D79" w14:textId="720A5B76" w:rsidR="0032180B" w:rsidRPr="00EC2CD8" w:rsidRDefault="0032180B" w:rsidP="008E6CE0">
            <w:pPr>
              <w:numPr>
                <w:ilvl w:val="0"/>
                <w:numId w:val="23"/>
              </w:numPr>
              <w:spacing w:before="60" w:after="60" w:line="240" w:lineRule="auto"/>
              <w:ind w:left="447" w:hanging="425"/>
              <w:rPr>
                <w:b w:val="0"/>
                <w:bCs/>
                <w:szCs w:val="18"/>
              </w:rPr>
            </w:pPr>
            <w:r w:rsidRPr="00EC2CD8">
              <w:rPr>
                <w:rFonts w:cs="Calibri"/>
                <w:b w:val="0"/>
                <w:bCs/>
                <w:szCs w:val="18"/>
              </w:rPr>
              <w:t xml:space="preserve">Kennis en ervaring met de ontwikkeling en implementatie van Assetmanagement en de diverse onderdelen van het assetmanagementsysteem volgens ISO 55001, waaronder Informatie Voorziening (IV), </w:t>
            </w:r>
            <w:proofErr w:type="spellStart"/>
            <w:r w:rsidRPr="00EC2CD8">
              <w:rPr>
                <w:rFonts w:cs="Calibri"/>
                <w:b w:val="0"/>
                <w:bCs/>
                <w:szCs w:val="18"/>
              </w:rPr>
              <w:t>Governance</w:t>
            </w:r>
            <w:proofErr w:type="spellEnd"/>
            <w:r w:rsidRPr="00EC2CD8">
              <w:rPr>
                <w:rFonts w:cs="Calibri"/>
                <w:b w:val="0"/>
                <w:bCs/>
                <w:szCs w:val="18"/>
              </w:rPr>
              <w:t>, Planvorming, Processen, bij beheerders van infrastructurele netwerken in het publieke domein</w:t>
            </w:r>
            <w:r w:rsidR="00EC2CD8">
              <w:rPr>
                <w:rFonts w:cs="Calibri"/>
                <w:b w:val="0"/>
                <w:bCs/>
                <w:szCs w:val="18"/>
              </w:rPr>
              <w:t>.</w:t>
            </w:r>
          </w:p>
          <w:p w14:paraId="6203D6F6" w14:textId="54751692" w:rsidR="0032180B" w:rsidRPr="00EC2CD8" w:rsidRDefault="0032180B" w:rsidP="008E6CE0">
            <w:pPr>
              <w:numPr>
                <w:ilvl w:val="0"/>
                <w:numId w:val="23"/>
              </w:numPr>
              <w:spacing w:before="60" w:after="60" w:line="240" w:lineRule="auto"/>
              <w:ind w:left="447" w:hanging="425"/>
              <w:rPr>
                <w:b w:val="0"/>
                <w:bCs/>
                <w:szCs w:val="18"/>
              </w:rPr>
            </w:pPr>
            <w:r w:rsidRPr="00EC2CD8">
              <w:rPr>
                <w:rFonts w:cs="Calibri"/>
                <w:b w:val="0"/>
                <w:bCs/>
                <w:szCs w:val="18"/>
              </w:rPr>
              <w:t xml:space="preserve">Kennis en ervaring met: </w:t>
            </w:r>
            <w:r w:rsidRPr="00EC2CD8">
              <w:rPr>
                <w:rFonts w:cs="Calibri"/>
                <w:b w:val="0"/>
                <w:bCs/>
                <w:szCs w:val="18"/>
              </w:rPr>
              <w:br/>
              <w:t>a.) data en IV ondersteuning en</w:t>
            </w:r>
            <w:r w:rsidR="00EC2CD8">
              <w:rPr>
                <w:rFonts w:cs="Calibri"/>
                <w:b w:val="0"/>
                <w:bCs/>
                <w:szCs w:val="18"/>
              </w:rPr>
              <w:t>;</w:t>
            </w:r>
            <w:r w:rsidRPr="00EC2CD8">
              <w:rPr>
                <w:rFonts w:cs="Calibri"/>
                <w:b w:val="0"/>
                <w:bCs/>
                <w:szCs w:val="18"/>
              </w:rPr>
              <w:br/>
              <w:t xml:space="preserve">b.) </w:t>
            </w:r>
            <w:r w:rsidRPr="00EC2CD8">
              <w:rPr>
                <w:rFonts w:cs="Calibri"/>
                <w:b w:val="0"/>
                <w:bCs/>
                <w:color w:val="000000" w:themeColor="text1"/>
                <w:szCs w:val="18"/>
              </w:rPr>
              <w:t xml:space="preserve">kwaliteitsmanagement van assetmanagement volgens ISO 55001 bij beheerders van infrastructurele netwerken </w:t>
            </w:r>
            <w:r w:rsidRPr="00EC2CD8">
              <w:rPr>
                <w:rFonts w:cs="Calibri"/>
                <w:b w:val="0"/>
                <w:bCs/>
                <w:szCs w:val="18"/>
              </w:rPr>
              <w:t>in het publiek domein</w:t>
            </w:r>
            <w:r w:rsidR="00EC2CD8">
              <w:rPr>
                <w:rFonts w:cs="Calibri"/>
                <w:b w:val="0"/>
                <w:bCs/>
                <w:szCs w:val="18"/>
              </w:rPr>
              <w:t>.</w:t>
            </w:r>
          </w:p>
          <w:p w14:paraId="485A8CCF" w14:textId="4D99731C" w:rsidR="0032180B" w:rsidRPr="00EC2CD8" w:rsidRDefault="0032180B" w:rsidP="008E6CE0">
            <w:pPr>
              <w:numPr>
                <w:ilvl w:val="0"/>
                <w:numId w:val="23"/>
              </w:numPr>
              <w:spacing w:before="60" w:after="60" w:line="240" w:lineRule="auto"/>
              <w:ind w:left="447" w:hanging="425"/>
              <w:rPr>
                <w:b w:val="0"/>
                <w:bCs/>
                <w:szCs w:val="18"/>
              </w:rPr>
            </w:pPr>
            <w:r w:rsidRPr="00EC2CD8">
              <w:rPr>
                <w:rFonts w:cs="Calibri"/>
                <w:b w:val="0"/>
                <w:bCs/>
                <w:szCs w:val="18"/>
              </w:rPr>
              <w:t>Kennis en ervaring met het monitoren d.m.v. audits en andere vormen van monitoring van assetmanagement volgens ISO 55001 en kennis en ervaring in het ondersteunen van de continue verbetering van het assetmanagement bij beheerders van infrastructurele netwerken in het publieke domein</w:t>
            </w:r>
            <w:r w:rsidR="00EC2CD8">
              <w:rPr>
                <w:rFonts w:cs="Calibri"/>
                <w:b w:val="0"/>
                <w:bCs/>
                <w:szCs w:val="18"/>
              </w:rPr>
              <w:t>.</w:t>
            </w:r>
          </w:p>
          <w:p w14:paraId="1992000C" w14:textId="50ACF927" w:rsidR="0032180B" w:rsidRPr="00EC2CD8" w:rsidRDefault="0032180B" w:rsidP="008E6CE0">
            <w:pPr>
              <w:numPr>
                <w:ilvl w:val="0"/>
                <w:numId w:val="23"/>
              </w:numPr>
              <w:spacing w:before="60" w:after="60" w:line="240" w:lineRule="auto"/>
              <w:ind w:left="447" w:hanging="425"/>
              <w:rPr>
                <w:rFonts w:eastAsia="Calibri"/>
                <w:b w:val="0"/>
                <w:bCs/>
                <w:szCs w:val="18"/>
              </w:rPr>
            </w:pPr>
            <w:r w:rsidRPr="00EC2CD8">
              <w:rPr>
                <w:rFonts w:cs="Calibri"/>
                <w:b w:val="0"/>
                <w:bCs/>
                <w:szCs w:val="18"/>
              </w:rPr>
              <w:t>Kennis en ervaring met het geven van trainingen, waarbij didactische kennis en kunde wordt aangetoond, op het gebied van assetmanagement volgens ISO 55001, bij beheerders van infrastructurele netwerken in het publieke domein.</w:t>
            </w:r>
          </w:p>
        </w:tc>
      </w:tr>
    </w:tbl>
    <w:p w14:paraId="7C07B699" w14:textId="77777777" w:rsidR="0032180B" w:rsidRDefault="0032180B" w:rsidP="0032180B">
      <w:pPr>
        <w:spacing w:line="240" w:lineRule="auto"/>
        <w:rPr>
          <w:rFonts w:eastAsia="Calibri"/>
          <w:szCs w:val="18"/>
          <w:lang w:eastAsia="en-US"/>
        </w:rPr>
      </w:pPr>
    </w:p>
    <w:tbl>
      <w:tblPr>
        <w:tblStyle w:val="Tabelraster"/>
        <w:tblW w:w="0" w:type="auto"/>
        <w:tblLook w:val="04A0" w:firstRow="1" w:lastRow="0" w:firstColumn="1" w:lastColumn="0" w:noHBand="0" w:noVBand="1"/>
      </w:tblPr>
      <w:tblGrid>
        <w:gridCol w:w="8296"/>
      </w:tblGrid>
      <w:tr w:rsidR="0032180B" w:rsidRPr="00EC2CD8" w14:paraId="54A35C98" w14:textId="77777777" w:rsidTr="00385E71">
        <w:trPr>
          <w:cnfStyle w:val="100000000000" w:firstRow="1" w:lastRow="0" w:firstColumn="0" w:lastColumn="0" w:oddVBand="0" w:evenVBand="0" w:oddHBand="0" w:evenHBand="0" w:firstRowFirstColumn="0" w:firstRowLastColumn="0" w:lastRowFirstColumn="0" w:lastRowLastColumn="0"/>
        </w:trPr>
        <w:tc>
          <w:tcPr>
            <w:tcW w:w="9060" w:type="dxa"/>
          </w:tcPr>
          <w:p w14:paraId="2753CC7A" w14:textId="77777777" w:rsidR="0032180B" w:rsidRPr="00EC2CD8" w:rsidRDefault="0032180B" w:rsidP="00385E71">
            <w:pPr>
              <w:spacing w:line="240" w:lineRule="auto"/>
              <w:rPr>
                <w:szCs w:val="18"/>
              </w:rPr>
            </w:pPr>
            <w:r w:rsidRPr="00EC2CD8">
              <w:rPr>
                <w:rFonts w:cs="Calibri"/>
                <w:szCs w:val="18"/>
              </w:rPr>
              <w:t>Kennisveld: Wegenbouw</w:t>
            </w:r>
          </w:p>
          <w:p w14:paraId="54D83ED5" w14:textId="7F76C895" w:rsidR="0032180B" w:rsidRPr="00EC2CD8" w:rsidRDefault="0032180B" w:rsidP="00385E71">
            <w:pPr>
              <w:spacing w:line="240" w:lineRule="auto"/>
              <w:rPr>
                <w:szCs w:val="18"/>
              </w:rPr>
            </w:pPr>
            <w:r w:rsidRPr="00EC2CD8">
              <w:rPr>
                <w:b w:val="0"/>
                <w:bCs/>
                <w:szCs w:val="18"/>
              </w:rPr>
              <w:t>Betreft kennis en expertise m.b.t. het civieltechnische aspect van aanleg en onderhoud van wegen, e.g. opbouw, constructies, materialen, draagkracht</w:t>
            </w:r>
            <w:r w:rsidR="00EC2CD8">
              <w:rPr>
                <w:bCs/>
                <w:szCs w:val="18"/>
              </w:rPr>
              <w:t>.</w:t>
            </w:r>
          </w:p>
          <w:p w14:paraId="06EF5B68" w14:textId="77777777" w:rsidR="0032180B" w:rsidRPr="00EC2CD8" w:rsidRDefault="0032180B" w:rsidP="00385E71">
            <w:pPr>
              <w:spacing w:line="240" w:lineRule="auto"/>
              <w:rPr>
                <w:szCs w:val="18"/>
              </w:rPr>
            </w:pPr>
          </w:p>
          <w:p w14:paraId="27925915" w14:textId="77777777" w:rsidR="0032180B" w:rsidRPr="00EC2CD8" w:rsidRDefault="0032180B" w:rsidP="00EC2CD8">
            <w:pPr>
              <w:spacing w:line="240" w:lineRule="auto"/>
              <w:rPr>
                <w:szCs w:val="18"/>
              </w:rPr>
            </w:pPr>
            <w:r w:rsidRPr="00EC2CD8">
              <w:rPr>
                <w:szCs w:val="18"/>
              </w:rPr>
              <w:t>Geschiktheidseisen:</w:t>
            </w:r>
          </w:p>
          <w:p w14:paraId="34704C3A" w14:textId="5980BF63" w:rsidR="0032180B" w:rsidRPr="00EC2CD8" w:rsidRDefault="0032180B" w:rsidP="008E6CE0">
            <w:pPr>
              <w:numPr>
                <w:ilvl w:val="0"/>
                <w:numId w:val="25"/>
              </w:numPr>
              <w:spacing w:before="60" w:after="60" w:line="240" w:lineRule="auto"/>
              <w:ind w:left="447" w:hanging="357"/>
              <w:rPr>
                <w:b w:val="0"/>
                <w:bCs/>
                <w:szCs w:val="18"/>
              </w:rPr>
            </w:pPr>
            <w:r w:rsidRPr="00EC2CD8">
              <w:rPr>
                <w:b w:val="0"/>
                <w:bCs/>
                <w:szCs w:val="18"/>
              </w:rPr>
              <w:t>Kennis en ervaring op het geven van advies over toepassingen op gebied van wegenbouw</w:t>
            </w:r>
            <w:r w:rsidR="00EC2CD8">
              <w:rPr>
                <w:b w:val="0"/>
                <w:bCs/>
                <w:szCs w:val="18"/>
              </w:rPr>
              <w:t>.</w:t>
            </w:r>
          </w:p>
          <w:p w14:paraId="53291F7E" w14:textId="63DFFF6C" w:rsidR="0032180B" w:rsidRPr="00EC2CD8" w:rsidRDefault="0032180B" w:rsidP="008E6CE0">
            <w:pPr>
              <w:numPr>
                <w:ilvl w:val="0"/>
                <w:numId w:val="25"/>
              </w:numPr>
              <w:spacing w:before="60" w:after="60" w:line="240" w:lineRule="auto"/>
              <w:ind w:left="447" w:hanging="357"/>
              <w:rPr>
                <w:b w:val="0"/>
                <w:bCs/>
                <w:szCs w:val="18"/>
              </w:rPr>
            </w:pPr>
            <w:r w:rsidRPr="00EC2CD8">
              <w:rPr>
                <w:b w:val="0"/>
                <w:bCs/>
                <w:szCs w:val="18"/>
              </w:rPr>
              <w:t>Kennis en ervaring van wegenbouwmaterialen en/of constructies met betrekking tot het hoofdwegennet (incl. N-wegen welke zijn aangemerkt als stroomweg)</w:t>
            </w:r>
            <w:r w:rsidR="00EC2CD8">
              <w:rPr>
                <w:b w:val="0"/>
                <w:bCs/>
                <w:szCs w:val="18"/>
              </w:rPr>
              <w:t>.</w:t>
            </w:r>
          </w:p>
          <w:p w14:paraId="6BA9F71E" w14:textId="77777777" w:rsidR="0032180B" w:rsidRPr="00EC2CD8" w:rsidRDefault="0032180B" w:rsidP="008E6CE0">
            <w:pPr>
              <w:pStyle w:val="Lijstalinea"/>
              <w:numPr>
                <w:ilvl w:val="0"/>
                <w:numId w:val="25"/>
              </w:numPr>
              <w:spacing w:before="60" w:after="60" w:line="240" w:lineRule="auto"/>
              <w:ind w:left="447" w:hanging="357"/>
              <w:contextualSpacing w:val="0"/>
              <w:rPr>
                <w:rFonts w:eastAsia="Calibri"/>
                <w:b w:val="0"/>
                <w:bCs/>
                <w:szCs w:val="18"/>
              </w:rPr>
            </w:pPr>
            <w:r w:rsidRPr="00EC2CD8">
              <w:rPr>
                <w:b w:val="0"/>
                <w:bCs/>
                <w:szCs w:val="18"/>
              </w:rPr>
              <w:t>Kennis en ervaring op minimaal één van de volgende fasen: ontwerp, onderhoud, herontwerp.</w:t>
            </w:r>
          </w:p>
          <w:p w14:paraId="727A2BA3" w14:textId="77777777" w:rsidR="0032180B" w:rsidRPr="00EC2CD8" w:rsidRDefault="0032180B" w:rsidP="00385E71">
            <w:pPr>
              <w:spacing w:line="240" w:lineRule="auto"/>
              <w:rPr>
                <w:rFonts w:eastAsia="Calibri"/>
                <w:szCs w:val="18"/>
              </w:rPr>
            </w:pPr>
          </w:p>
          <w:p w14:paraId="53E9023A" w14:textId="77777777" w:rsidR="0032180B" w:rsidRPr="00EC2CD8" w:rsidRDefault="0032180B" w:rsidP="00EC2CD8">
            <w:pPr>
              <w:spacing w:line="240" w:lineRule="auto"/>
              <w:rPr>
                <w:szCs w:val="18"/>
              </w:rPr>
            </w:pPr>
            <w:r w:rsidRPr="00EC2CD8">
              <w:rPr>
                <w:szCs w:val="18"/>
              </w:rPr>
              <w:t>Selectiecriteria</w:t>
            </w:r>
          </w:p>
          <w:p w14:paraId="2D074835" w14:textId="4F7BA1EB" w:rsidR="0032180B" w:rsidRPr="00EC2CD8" w:rsidRDefault="0032180B" w:rsidP="008E6CE0">
            <w:pPr>
              <w:numPr>
                <w:ilvl w:val="0"/>
                <w:numId w:val="24"/>
              </w:numPr>
              <w:spacing w:before="60" w:after="60" w:line="240" w:lineRule="auto"/>
              <w:ind w:left="447" w:hanging="357"/>
              <w:rPr>
                <w:b w:val="0"/>
                <w:bCs/>
                <w:szCs w:val="18"/>
              </w:rPr>
            </w:pPr>
            <w:r w:rsidRPr="00EC2CD8">
              <w:rPr>
                <w:b w:val="0"/>
                <w:bCs/>
                <w:szCs w:val="18"/>
              </w:rPr>
              <w:t>Kennis en ervaring met het doen van Constructief (her)ontwerpen conform Structureel Ontwerp en Analyse (SOA)</w:t>
            </w:r>
            <w:r w:rsidR="00EC2CD8">
              <w:rPr>
                <w:b w:val="0"/>
                <w:bCs/>
                <w:szCs w:val="18"/>
              </w:rPr>
              <w:t>.</w:t>
            </w:r>
          </w:p>
          <w:p w14:paraId="0B69EAA1" w14:textId="6BB1B745" w:rsidR="0032180B" w:rsidRPr="00EC2CD8" w:rsidRDefault="0032180B" w:rsidP="008E6CE0">
            <w:pPr>
              <w:numPr>
                <w:ilvl w:val="0"/>
                <w:numId w:val="24"/>
              </w:numPr>
              <w:spacing w:before="60" w:after="60" w:line="240" w:lineRule="auto"/>
              <w:ind w:left="447" w:hanging="357"/>
              <w:rPr>
                <w:b w:val="0"/>
                <w:bCs/>
                <w:szCs w:val="18"/>
              </w:rPr>
            </w:pPr>
            <w:r w:rsidRPr="00EC2CD8">
              <w:rPr>
                <w:b w:val="0"/>
                <w:bCs/>
                <w:szCs w:val="18"/>
              </w:rPr>
              <w:t>Kennis en ervaring met het werken met CROW Ontwerpinstrumentarium asfalt (OIA)</w:t>
            </w:r>
            <w:r w:rsidR="00EC2CD8">
              <w:rPr>
                <w:b w:val="0"/>
                <w:bCs/>
                <w:szCs w:val="18"/>
              </w:rPr>
              <w:t>.</w:t>
            </w:r>
          </w:p>
          <w:p w14:paraId="795AE000" w14:textId="31429F4D" w:rsidR="0032180B" w:rsidRPr="00EC2CD8" w:rsidRDefault="0032180B" w:rsidP="008E6CE0">
            <w:pPr>
              <w:numPr>
                <w:ilvl w:val="0"/>
                <w:numId w:val="24"/>
              </w:numPr>
              <w:spacing w:before="60" w:after="60" w:line="240" w:lineRule="auto"/>
              <w:ind w:left="447" w:hanging="357"/>
              <w:rPr>
                <w:b w:val="0"/>
                <w:bCs/>
                <w:szCs w:val="18"/>
              </w:rPr>
            </w:pPr>
            <w:r w:rsidRPr="00EC2CD8">
              <w:rPr>
                <w:b w:val="0"/>
                <w:bCs/>
                <w:szCs w:val="18"/>
              </w:rPr>
              <w:t>Kennis en ervaring met het herkennen van toegepaste wegenbouwmaterialen met relevantie voor het hoofdwegennet</w:t>
            </w:r>
            <w:r w:rsidR="00EC2CD8">
              <w:rPr>
                <w:b w:val="0"/>
                <w:bCs/>
                <w:szCs w:val="18"/>
              </w:rPr>
              <w:t>.</w:t>
            </w:r>
          </w:p>
          <w:p w14:paraId="5D425428" w14:textId="5AA2913F" w:rsidR="0032180B" w:rsidRPr="00EC2CD8" w:rsidRDefault="0032180B" w:rsidP="008E6CE0">
            <w:pPr>
              <w:numPr>
                <w:ilvl w:val="0"/>
                <w:numId w:val="24"/>
              </w:numPr>
              <w:spacing w:before="60" w:after="60" w:line="240" w:lineRule="auto"/>
              <w:ind w:left="447" w:hanging="357"/>
              <w:rPr>
                <w:b w:val="0"/>
                <w:bCs/>
                <w:szCs w:val="18"/>
              </w:rPr>
            </w:pPr>
            <w:r w:rsidRPr="00EC2CD8">
              <w:rPr>
                <w:b w:val="0"/>
                <w:bCs/>
                <w:szCs w:val="18"/>
              </w:rPr>
              <w:t>Kennis en ervaring heeft met het herkennen van schadebeelden conform het CROW Certificaat Visueel Inspecteur Wegen.</w:t>
            </w:r>
          </w:p>
        </w:tc>
      </w:tr>
    </w:tbl>
    <w:p w14:paraId="1A2419CC" w14:textId="77777777" w:rsidR="0032180B" w:rsidRDefault="0032180B" w:rsidP="0032180B">
      <w:pPr>
        <w:spacing w:line="240" w:lineRule="auto"/>
        <w:rPr>
          <w:rFonts w:eastAsia="Calibri"/>
          <w:szCs w:val="18"/>
          <w:lang w:eastAsia="en-US"/>
        </w:rPr>
      </w:pPr>
    </w:p>
    <w:p w14:paraId="75FE7422" w14:textId="77777777" w:rsidR="0032180B" w:rsidRDefault="0032180B" w:rsidP="0032180B">
      <w:pPr>
        <w:spacing w:line="240" w:lineRule="auto"/>
        <w:rPr>
          <w:rFonts w:eastAsia="Calibri"/>
          <w:szCs w:val="18"/>
          <w:lang w:eastAsia="en-US"/>
        </w:rPr>
      </w:pPr>
    </w:p>
    <w:p w14:paraId="3DBA3210" w14:textId="77777777" w:rsidR="0032180B" w:rsidRDefault="0032180B" w:rsidP="0032180B">
      <w:pPr>
        <w:spacing w:line="240" w:lineRule="auto"/>
        <w:rPr>
          <w:rFonts w:eastAsia="Calibri"/>
          <w:szCs w:val="18"/>
          <w:lang w:eastAsia="en-US"/>
        </w:rPr>
      </w:pPr>
      <w:r>
        <w:rPr>
          <w:rFonts w:eastAsia="Calibri"/>
          <w:szCs w:val="18"/>
          <w:lang w:eastAsia="en-US"/>
        </w:rPr>
        <w:br w:type="page"/>
      </w:r>
    </w:p>
    <w:tbl>
      <w:tblPr>
        <w:tblStyle w:val="Tabelraster"/>
        <w:tblW w:w="0" w:type="auto"/>
        <w:tblLook w:val="04A0" w:firstRow="1" w:lastRow="0" w:firstColumn="1" w:lastColumn="0" w:noHBand="0" w:noVBand="1"/>
      </w:tblPr>
      <w:tblGrid>
        <w:gridCol w:w="8296"/>
      </w:tblGrid>
      <w:tr w:rsidR="0032180B" w:rsidRPr="00352C6C" w14:paraId="217E88D7" w14:textId="77777777" w:rsidTr="00385E71">
        <w:trPr>
          <w:cnfStyle w:val="100000000000" w:firstRow="1" w:lastRow="0" w:firstColumn="0" w:lastColumn="0" w:oddVBand="0" w:evenVBand="0" w:oddHBand="0" w:evenHBand="0" w:firstRowFirstColumn="0" w:firstRowLastColumn="0" w:lastRowFirstColumn="0" w:lastRowLastColumn="0"/>
        </w:trPr>
        <w:tc>
          <w:tcPr>
            <w:tcW w:w="9060" w:type="dxa"/>
          </w:tcPr>
          <w:p w14:paraId="7135E58B" w14:textId="77777777" w:rsidR="0032180B" w:rsidRPr="00352C6C" w:rsidRDefault="0032180B" w:rsidP="00385E71">
            <w:pPr>
              <w:spacing w:line="240" w:lineRule="auto"/>
              <w:rPr>
                <w:szCs w:val="18"/>
              </w:rPr>
            </w:pPr>
            <w:r w:rsidRPr="00352C6C">
              <w:rPr>
                <w:rFonts w:eastAsia="Calibri"/>
                <w:szCs w:val="18"/>
              </w:rPr>
              <w:lastRenderedPageBreak/>
              <w:t xml:space="preserve">Kennisveld: </w:t>
            </w:r>
            <w:r w:rsidRPr="00352C6C">
              <w:rPr>
                <w:szCs w:val="18"/>
              </w:rPr>
              <w:t>Wegontwerp en verkeersveiligheid</w:t>
            </w:r>
          </w:p>
          <w:p w14:paraId="3BB3E7E1" w14:textId="1534F4DE" w:rsidR="0032180B" w:rsidRPr="00352C6C" w:rsidRDefault="0032180B" w:rsidP="00385E71">
            <w:pPr>
              <w:spacing w:line="240" w:lineRule="auto"/>
              <w:rPr>
                <w:b w:val="0"/>
                <w:bCs/>
                <w:szCs w:val="18"/>
              </w:rPr>
            </w:pPr>
            <w:r w:rsidRPr="00352C6C">
              <w:rPr>
                <w:b w:val="0"/>
                <w:bCs/>
                <w:szCs w:val="18"/>
              </w:rPr>
              <w:t>Het betreft kennis en expertise op het gebied van de functie en de vormgeving en inrichting van de weg vanaf het eerste onderzoek tot realisatie en beheer en onderhoud</w:t>
            </w:r>
            <w:r w:rsidR="00352C6C">
              <w:rPr>
                <w:b w:val="0"/>
                <w:bCs/>
                <w:szCs w:val="18"/>
              </w:rPr>
              <w:t>.</w:t>
            </w:r>
          </w:p>
          <w:p w14:paraId="7FD3693E" w14:textId="77777777" w:rsidR="0032180B" w:rsidRPr="00352C6C" w:rsidRDefault="0032180B" w:rsidP="00385E71">
            <w:pPr>
              <w:tabs>
                <w:tab w:val="left" w:pos="227"/>
                <w:tab w:val="left" w:pos="454"/>
                <w:tab w:val="left" w:pos="680"/>
              </w:tabs>
              <w:autoSpaceDE w:val="0"/>
              <w:autoSpaceDN w:val="0"/>
              <w:adjustRightInd w:val="0"/>
              <w:spacing w:line="240" w:lineRule="auto"/>
              <w:rPr>
                <w:b w:val="0"/>
                <w:bCs/>
                <w:szCs w:val="18"/>
              </w:rPr>
            </w:pPr>
          </w:p>
          <w:p w14:paraId="6C796CCD" w14:textId="77777777" w:rsidR="0032180B" w:rsidRPr="00352C6C" w:rsidRDefault="0032180B" w:rsidP="00352C6C">
            <w:pPr>
              <w:spacing w:line="240" w:lineRule="auto"/>
              <w:rPr>
                <w:szCs w:val="18"/>
              </w:rPr>
            </w:pPr>
            <w:r w:rsidRPr="00352C6C">
              <w:rPr>
                <w:szCs w:val="18"/>
              </w:rPr>
              <w:t>Geschiktheidseisen:</w:t>
            </w:r>
          </w:p>
          <w:p w14:paraId="094FE94A" w14:textId="38C49456" w:rsidR="0032180B" w:rsidRPr="00352C6C" w:rsidRDefault="0032180B" w:rsidP="008E6CE0">
            <w:pPr>
              <w:numPr>
                <w:ilvl w:val="0"/>
                <w:numId w:val="19"/>
              </w:numPr>
              <w:spacing w:before="60" w:after="60" w:line="240" w:lineRule="auto"/>
              <w:ind w:left="447" w:hanging="357"/>
              <w:rPr>
                <w:b w:val="0"/>
                <w:bCs/>
                <w:szCs w:val="18"/>
              </w:rPr>
            </w:pPr>
            <w:r w:rsidRPr="00352C6C">
              <w:rPr>
                <w:b w:val="0"/>
                <w:bCs/>
                <w:szCs w:val="18"/>
              </w:rPr>
              <w:t xml:space="preserve">Kennis en ervaring </w:t>
            </w:r>
            <w:r w:rsidR="003623AA">
              <w:rPr>
                <w:b w:val="0"/>
                <w:bCs/>
                <w:szCs w:val="18"/>
              </w:rPr>
              <w:t>met</w:t>
            </w:r>
            <w:r w:rsidRPr="00352C6C">
              <w:rPr>
                <w:b w:val="0"/>
                <w:bCs/>
                <w:szCs w:val="18"/>
              </w:rPr>
              <w:t xml:space="preserve"> het geven van advies over toepassingen op het gebied van wegontwerp- en inrichting;</w:t>
            </w:r>
          </w:p>
          <w:p w14:paraId="59B57640" w14:textId="77777777" w:rsidR="0032180B" w:rsidRPr="00352C6C" w:rsidRDefault="0032180B" w:rsidP="008E6CE0">
            <w:pPr>
              <w:numPr>
                <w:ilvl w:val="0"/>
                <w:numId w:val="19"/>
              </w:numPr>
              <w:spacing w:before="60" w:after="60" w:line="240" w:lineRule="auto"/>
              <w:ind w:left="447" w:hanging="357"/>
              <w:rPr>
                <w:b w:val="0"/>
                <w:bCs/>
                <w:szCs w:val="18"/>
              </w:rPr>
            </w:pPr>
            <w:r w:rsidRPr="00352C6C">
              <w:rPr>
                <w:b w:val="0"/>
                <w:bCs/>
                <w:szCs w:val="18"/>
              </w:rPr>
              <w:t>Kennis en ervaring met een multidisciplinaire opdracht op het gebied van wegontwerp en - inrichting van het hoofdwegennet  betreft, die:</w:t>
            </w:r>
          </w:p>
          <w:p w14:paraId="21866233" w14:textId="1EEE13C4" w:rsidR="0032180B" w:rsidRPr="00352C6C" w:rsidRDefault="0032180B" w:rsidP="008E6CE0">
            <w:pPr>
              <w:numPr>
                <w:ilvl w:val="0"/>
                <w:numId w:val="7"/>
              </w:numPr>
              <w:autoSpaceDE w:val="0"/>
              <w:autoSpaceDN w:val="0"/>
              <w:adjustRightInd w:val="0"/>
              <w:spacing w:line="240" w:lineRule="auto"/>
              <w:ind w:left="731" w:hanging="357"/>
              <w:rPr>
                <w:b w:val="0"/>
                <w:bCs/>
                <w:szCs w:val="18"/>
              </w:rPr>
            </w:pPr>
            <w:r w:rsidRPr="00352C6C">
              <w:rPr>
                <w:b w:val="0"/>
                <w:bCs/>
                <w:szCs w:val="18"/>
              </w:rPr>
              <w:t>Voor ten minste 50K</w:t>
            </w:r>
            <w:r w:rsidR="00352C6C">
              <w:rPr>
                <w:b w:val="0"/>
                <w:bCs/>
                <w:szCs w:val="18"/>
              </w:rPr>
              <w:t xml:space="preserve"> </w:t>
            </w:r>
            <w:r w:rsidRPr="00352C6C">
              <w:rPr>
                <w:b w:val="0"/>
                <w:bCs/>
                <w:szCs w:val="18"/>
              </w:rPr>
              <w:t>euro bestaat uit het opstellen van een geometrisch ontwerp en</w:t>
            </w:r>
            <w:r w:rsidR="00352C6C">
              <w:rPr>
                <w:b w:val="0"/>
                <w:bCs/>
                <w:szCs w:val="18"/>
              </w:rPr>
              <w:t>;</w:t>
            </w:r>
          </w:p>
          <w:p w14:paraId="3B71F60D" w14:textId="77777777" w:rsidR="0032180B" w:rsidRPr="00352C6C" w:rsidRDefault="0032180B" w:rsidP="008E6CE0">
            <w:pPr>
              <w:numPr>
                <w:ilvl w:val="0"/>
                <w:numId w:val="7"/>
              </w:numPr>
              <w:autoSpaceDE w:val="0"/>
              <w:autoSpaceDN w:val="0"/>
              <w:adjustRightInd w:val="0"/>
              <w:spacing w:line="240" w:lineRule="auto"/>
              <w:ind w:left="731" w:hanging="357"/>
              <w:rPr>
                <w:b w:val="0"/>
                <w:bCs/>
                <w:szCs w:val="18"/>
              </w:rPr>
            </w:pPr>
            <w:r w:rsidRPr="00352C6C">
              <w:rPr>
                <w:b w:val="0"/>
                <w:bCs/>
                <w:szCs w:val="18"/>
              </w:rPr>
              <w:t>Voor het restant aan werkzaamheden bestaat uit één van de volgende onderwerpen: Werk in uitvoering, Bermbeveiliging, Bebakening en markering, Bebording en bewegwijzering, Verlichting, Verzorgingsplaatsen, Spitsstroken.</w:t>
            </w:r>
          </w:p>
          <w:p w14:paraId="1DF91B0E" w14:textId="77777777" w:rsidR="0032180B" w:rsidRPr="00352C6C" w:rsidRDefault="0032180B" w:rsidP="00385E71">
            <w:pPr>
              <w:spacing w:line="240" w:lineRule="auto"/>
              <w:rPr>
                <w:rFonts w:eastAsia="Calibri"/>
                <w:b w:val="0"/>
                <w:bCs/>
                <w:szCs w:val="18"/>
              </w:rPr>
            </w:pPr>
          </w:p>
          <w:p w14:paraId="788FA2C0" w14:textId="77777777" w:rsidR="0032180B" w:rsidRPr="00352C6C" w:rsidRDefault="0032180B" w:rsidP="00352C6C">
            <w:pPr>
              <w:spacing w:line="240" w:lineRule="auto"/>
              <w:rPr>
                <w:szCs w:val="18"/>
              </w:rPr>
            </w:pPr>
            <w:r w:rsidRPr="00352C6C">
              <w:rPr>
                <w:szCs w:val="18"/>
              </w:rPr>
              <w:t>Selectiecriteria</w:t>
            </w:r>
          </w:p>
          <w:p w14:paraId="3963A892" w14:textId="77777777" w:rsidR="0032180B" w:rsidRPr="00352C6C" w:rsidRDefault="0032180B" w:rsidP="008E6CE0">
            <w:pPr>
              <w:numPr>
                <w:ilvl w:val="0"/>
                <w:numId w:val="20"/>
              </w:numPr>
              <w:spacing w:before="60" w:line="240" w:lineRule="auto"/>
              <w:ind w:left="447" w:hanging="357"/>
              <w:rPr>
                <w:b w:val="0"/>
                <w:bCs/>
                <w:szCs w:val="18"/>
              </w:rPr>
            </w:pPr>
            <w:r w:rsidRPr="00352C6C">
              <w:rPr>
                <w:b w:val="0"/>
                <w:bCs/>
                <w:szCs w:val="18"/>
              </w:rPr>
              <w:t xml:space="preserve">Werk in Uitvoering: </w:t>
            </w:r>
            <w:r w:rsidRPr="00352C6C">
              <w:rPr>
                <w:b w:val="0"/>
                <w:bCs/>
                <w:szCs w:val="18"/>
              </w:rPr>
              <w:br/>
              <w:t xml:space="preserve">Kennis en ervaring bij werk in uitvoering van: </w:t>
            </w:r>
          </w:p>
          <w:p w14:paraId="3F46B697" w14:textId="77777777" w:rsidR="0032180B" w:rsidRPr="00352C6C" w:rsidRDefault="0032180B" w:rsidP="008E6CE0">
            <w:pPr>
              <w:numPr>
                <w:ilvl w:val="1"/>
                <w:numId w:val="20"/>
              </w:numPr>
              <w:spacing w:line="240" w:lineRule="auto"/>
              <w:ind w:left="731" w:hanging="284"/>
              <w:rPr>
                <w:b w:val="0"/>
                <w:bCs/>
                <w:szCs w:val="18"/>
              </w:rPr>
            </w:pPr>
            <w:r w:rsidRPr="00352C6C">
              <w:rPr>
                <w:b w:val="0"/>
                <w:bCs/>
                <w:szCs w:val="18"/>
              </w:rPr>
              <w:t xml:space="preserve">Vigerende richtlijnen en/of, </w:t>
            </w:r>
          </w:p>
          <w:p w14:paraId="16D7989F" w14:textId="77777777" w:rsidR="0032180B" w:rsidRPr="00352C6C" w:rsidRDefault="0032180B" w:rsidP="008E6CE0">
            <w:pPr>
              <w:numPr>
                <w:ilvl w:val="1"/>
                <w:numId w:val="20"/>
              </w:numPr>
              <w:spacing w:line="240" w:lineRule="auto"/>
              <w:ind w:left="731" w:hanging="284"/>
              <w:rPr>
                <w:b w:val="0"/>
                <w:bCs/>
                <w:szCs w:val="18"/>
              </w:rPr>
            </w:pPr>
            <w:r w:rsidRPr="00352C6C">
              <w:rPr>
                <w:b w:val="0"/>
                <w:bCs/>
                <w:szCs w:val="18"/>
              </w:rPr>
              <w:t>Verkeersmaatregelen op autosnelwegen en/of,</w:t>
            </w:r>
          </w:p>
          <w:p w14:paraId="6806D677" w14:textId="77777777" w:rsidR="0032180B" w:rsidRPr="00352C6C" w:rsidRDefault="0032180B" w:rsidP="008E6CE0">
            <w:pPr>
              <w:numPr>
                <w:ilvl w:val="1"/>
                <w:numId w:val="20"/>
              </w:numPr>
              <w:spacing w:line="240" w:lineRule="auto"/>
              <w:ind w:left="731" w:hanging="284"/>
              <w:rPr>
                <w:b w:val="0"/>
                <w:bCs/>
                <w:szCs w:val="18"/>
              </w:rPr>
            </w:pPr>
            <w:r w:rsidRPr="00352C6C">
              <w:rPr>
                <w:b w:val="0"/>
                <w:bCs/>
                <w:szCs w:val="18"/>
              </w:rPr>
              <w:t>Toepassing materiaal en materieel.</w:t>
            </w:r>
          </w:p>
          <w:p w14:paraId="695E70BD" w14:textId="748A9D4D" w:rsidR="0032180B" w:rsidRPr="00352C6C" w:rsidRDefault="0032180B" w:rsidP="008E6CE0">
            <w:pPr>
              <w:numPr>
                <w:ilvl w:val="0"/>
                <w:numId w:val="20"/>
              </w:numPr>
              <w:spacing w:before="60" w:after="60" w:line="240" w:lineRule="auto"/>
              <w:ind w:left="447" w:hanging="357"/>
              <w:rPr>
                <w:b w:val="0"/>
                <w:bCs/>
                <w:szCs w:val="18"/>
              </w:rPr>
            </w:pPr>
            <w:r w:rsidRPr="00352C6C">
              <w:rPr>
                <w:b w:val="0"/>
                <w:bCs/>
                <w:szCs w:val="18"/>
              </w:rPr>
              <w:t>Spitsstroken:</w:t>
            </w:r>
            <w:r w:rsidRPr="00352C6C">
              <w:rPr>
                <w:b w:val="0"/>
                <w:bCs/>
                <w:szCs w:val="18"/>
              </w:rPr>
              <w:br/>
              <w:t>Kennis en ervaring van vigerende richtlijnen op autosnelwegen m.b.t. spitsstroken</w:t>
            </w:r>
            <w:r w:rsidR="00352C6C">
              <w:rPr>
                <w:b w:val="0"/>
                <w:bCs/>
                <w:szCs w:val="18"/>
              </w:rPr>
              <w:t>.</w:t>
            </w:r>
          </w:p>
          <w:p w14:paraId="6717F6DF" w14:textId="77777777" w:rsidR="0032180B" w:rsidRPr="00352C6C" w:rsidRDefault="0032180B" w:rsidP="008E6CE0">
            <w:pPr>
              <w:numPr>
                <w:ilvl w:val="0"/>
                <w:numId w:val="20"/>
              </w:numPr>
              <w:spacing w:before="60" w:line="240" w:lineRule="auto"/>
              <w:ind w:left="447" w:hanging="357"/>
              <w:rPr>
                <w:b w:val="0"/>
                <w:bCs/>
                <w:szCs w:val="18"/>
              </w:rPr>
            </w:pPr>
            <w:r w:rsidRPr="00352C6C">
              <w:rPr>
                <w:b w:val="0"/>
                <w:bCs/>
                <w:szCs w:val="18"/>
              </w:rPr>
              <w:t xml:space="preserve">Bermbeveiliging: </w:t>
            </w:r>
            <w:r w:rsidRPr="00352C6C">
              <w:rPr>
                <w:b w:val="0"/>
                <w:bCs/>
                <w:szCs w:val="18"/>
              </w:rPr>
              <w:br/>
              <w:t xml:space="preserve">Kennis en ervaring van: </w:t>
            </w:r>
          </w:p>
          <w:p w14:paraId="1D66BEA7" w14:textId="77777777" w:rsidR="0032180B" w:rsidRPr="00352C6C" w:rsidRDefault="0032180B" w:rsidP="008E6CE0">
            <w:pPr>
              <w:numPr>
                <w:ilvl w:val="1"/>
                <w:numId w:val="20"/>
              </w:numPr>
              <w:spacing w:line="240" w:lineRule="auto"/>
              <w:ind w:left="731" w:hanging="284"/>
              <w:rPr>
                <w:b w:val="0"/>
                <w:bCs/>
                <w:szCs w:val="18"/>
              </w:rPr>
            </w:pPr>
            <w:r w:rsidRPr="00352C6C">
              <w:rPr>
                <w:b w:val="0"/>
                <w:bCs/>
                <w:szCs w:val="18"/>
              </w:rPr>
              <w:t>Vigerende richtlijnen specifiek gericht op positionering dwarsprofiel (ROA VIB) en/of,</w:t>
            </w:r>
          </w:p>
          <w:p w14:paraId="09ACC6E4" w14:textId="77777777" w:rsidR="0032180B" w:rsidRPr="00352C6C" w:rsidRDefault="0032180B" w:rsidP="008E6CE0">
            <w:pPr>
              <w:numPr>
                <w:ilvl w:val="1"/>
                <w:numId w:val="20"/>
              </w:numPr>
              <w:spacing w:line="240" w:lineRule="auto"/>
              <w:ind w:left="731" w:hanging="284"/>
              <w:rPr>
                <w:b w:val="0"/>
                <w:bCs/>
                <w:szCs w:val="18"/>
              </w:rPr>
            </w:pPr>
            <w:r w:rsidRPr="00352C6C">
              <w:rPr>
                <w:b w:val="0"/>
                <w:bCs/>
                <w:szCs w:val="18"/>
              </w:rPr>
              <w:t>Technische werking en eisen, technische Europese regelgeving (NEN(EN)1317, NEN(EN)12767).</w:t>
            </w:r>
          </w:p>
          <w:p w14:paraId="4456D179" w14:textId="77777777" w:rsidR="0032180B" w:rsidRPr="00352C6C" w:rsidRDefault="0032180B" w:rsidP="008E6CE0">
            <w:pPr>
              <w:numPr>
                <w:ilvl w:val="0"/>
                <w:numId w:val="20"/>
              </w:numPr>
              <w:spacing w:before="60" w:line="240" w:lineRule="auto"/>
              <w:ind w:left="447" w:hanging="357"/>
              <w:rPr>
                <w:b w:val="0"/>
                <w:bCs/>
                <w:szCs w:val="18"/>
              </w:rPr>
            </w:pPr>
            <w:r w:rsidRPr="00352C6C">
              <w:rPr>
                <w:b w:val="0"/>
                <w:bCs/>
                <w:szCs w:val="18"/>
              </w:rPr>
              <w:t xml:space="preserve">Verkeersveiligheid:  </w:t>
            </w:r>
            <w:r w:rsidRPr="00352C6C">
              <w:rPr>
                <w:b w:val="0"/>
                <w:bCs/>
                <w:szCs w:val="18"/>
              </w:rPr>
              <w:br/>
              <w:t>Kennis en ervaring van:</w:t>
            </w:r>
          </w:p>
          <w:p w14:paraId="51AEF515" w14:textId="0CE548F7" w:rsidR="0032180B" w:rsidRPr="00352C6C" w:rsidRDefault="0032180B" w:rsidP="008E6CE0">
            <w:pPr>
              <w:numPr>
                <w:ilvl w:val="1"/>
                <w:numId w:val="20"/>
              </w:numPr>
              <w:spacing w:line="240" w:lineRule="auto"/>
              <w:ind w:left="731" w:hanging="284"/>
              <w:rPr>
                <w:b w:val="0"/>
                <w:bCs/>
                <w:szCs w:val="18"/>
              </w:rPr>
            </w:pPr>
            <w:r w:rsidRPr="00352C6C">
              <w:rPr>
                <w:b w:val="0"/>
                <w:bCs/>
                <w:szCs w:val="18"/>
              </w:rPr>
              <w:t>Het destilleren van verkeersveiligheidsrisico’s uit een wegontwerp aan de hand van de handreiking Verkeersveilig Ontwerp Auto(snel)wegen (rittenanalyse) zoals opgenomen in het kader Verkeersveiligheid 3.0 en/of</w:t>
            </w:r>
            <w:r w:rsidR="00352C6C">
              <w:rPr>
                <w:b w:val="0"/>
                <w:bCs/>
                <w:szCs w:val="18"/>
              </w:rPr>
              <w:t>;</w:t>
            </w:r>
          </w:p>
          <w:p w14:paraId="3FFD1692" w14:textId="77777777" w:rsidR="0032180B" w:rsidRPr="00352C6C" w:rsidRDefault="0032180B" w:rsidP="008E6CE0">
            <w:pPr>
              <w:numPr>
                <w:ilvl w:val="1"/>
                <w:numId w:val="20"/>
              </w:numPr>
              <w:spacing w:line="240" w:lineRule="auto"/>
              <w:ind w:left="731" w:hanging="284"/>
              <w:rPr>
                <w:b w:val="0"/>
                <w:bCs/>
                <w:szCs w:val="18"/>
              </w:rPr>
            </w:pPr>
            <w:r w:rsidRPr="00352C6C">
              <w:rPr>
                <w:b w:val="0"/>
                <w:bCs/>
                <w:szCs w:val="18"/>
              </w:rPr>
              <w:t>Het kwantificeren van verkeersveiligheidsrisico’s verbonden aan ontwerpelementen.</w:t>
            </w:r>
          </w:p>
          <w:p w14:paraId="6B57C71D" w14:textId="77777777" w:rsidR="0032180B" w:rsidRPr="00352C6C" w:rsidRDefault="0032180B" w:rsidP="00385E71">
            <w:pPr>
              <w:spacing w:line="240" w:lineRule="auto"/>
              <w:rPr>
                <w:rFonts w:eastAsia="Calibri"/>
                <w:szCs w:val="18"/>
              </w:rPr>
            </w:pPr>
          </w:p>
        </w:tc>
      </w:tr>
    </w:tbl>
    <w:p w14:paraId="0E5469C3" w14:textId="77777777" w:rsidR="0032180B" w:rsidRPr="00B04F6C" w:rsidRDefault="0032180B" w:rsidP="0032180B">
      <w:pPr>
        <w:spacing w:line="240" w:lineRule="auto"/>
        <w:rPr>
          <w:rFonts w:eastAsia="Calibri"/>
          <w:sz w:val="16"/>
          <w:szCs w:val="16"/>
          <w:lang w:eastAsia="en-US"/>
        </w:rPr>
      </w:pPr>
    </w:p>
    <w:tbl>
      <w:tblPr>
        <w:tblStyle w:val="Tabelraster"/>
        <w:tblW w:w="0" w:type="auto"/>
        <w:tblLook w:val="04A0" w:firstRow="1" w:lastRow="0" w:firstColumn="1" w:lastColumn="0" w:noHBand="0" w:noVBand="1"/>
      </w:tblPr>
      <w:tblGrid>
        <w:gridCol w:w="8296"/>
      </w:tblGrid>
      <w:tr w:rsidR="0032180B" w:rsidRPr="00352C6C" w14:paraId="53D29332" w14:textId="77777777" w:rsidTr="00385E71">
        <w:trPr>
          <w:cnfStyle w:val="100000000000" w:firstRow="1" w:lastRow="0" w:firstColumn="0" w:lastColumn="0" w:oddVBand="0" w:evenVBand="0" w:oddHBand="0" w:evenHBand="0" w:firstRowFirstColumn="0" w:firstRowLastColumn="0" w:lastRowFirstColumn="0" w:lastRowLastColumn="0"/>
        </w:trPr>
        <w:tc>
          <w:tcPr>
            <w:tcW w:w="9060" w:type="dxa"/>
          </w:tcPr>
          <w:p w14:paraId="576A2685" w14:textId="77777777" w:rsidR="0032180B" w:rsidRPr="00352C6C" w:rsidRDefault="0032180B" w:rsidP="00385E71">
            <w:pPr>
              <w:spacing w:line="240" w:lineRule="auto"/>
              <w:rPr>
                <w:rFonts w:eastAsia="Calibri"/>
                <w:bCs/>
                <w:szCs w:val="18"/>
              </w:rPr>
            </w:pPr>
            <w:bookmarkStart w:id="3" w:name="_Hlk178252061"/>
            <w:r w:rsidRPr="00352C6C">
              <w:rPr>
                <w:rFonts w:eastAsia="Calibri"/>
                <w:bCs/>
                <w:szCs w:val="18"/>
              </w:rPr>
              <w:lastRenderedPageBreak/>
              <w:t>Kennisveld: Waterveiligheid en (oppervlakte)Waterbeheer</w:t>
            </w:r>
          </w:p>
          <w:bookmarkEnd w:id="3"/>
          <w:p w14:paraId="1E549D80" w14:textId="17A58024" w:rsidR="0032180B" w:rsidRPr="00352C6C" w:rsidRDefault="0032180B" w:rsidP="00385E71">
            <w:pPr>
              <w:spacing w:line="240" w:lineRule="auto"/>
              <w:rPr>
                <w:rFonts w:eastAsia="Calibri"/>
                <w:b w:val="0"/>
                <w:szCs w:val="18"/>
              </w:rPr>
            </w:pPr>
            <w:r w:rsidRPr="00352C6C">
              <w:rPr>
                <w:rFonts w:eastAsia="Calibri"/>
                <w:b w:val="0"/>
                <w:szCs w:val="18"/>
              </w:rPr>
              <w:t>Betreft kennis en expertise middels technisch advies ten behoeve van beleid en beheer. Voor waterveiligheid valt te denken aan diensten m.b.t. de volgende onderwerpen: wettelijke beoordeling en beheervraagstukken van waterkeringen, hydrodynamica, (kust- en rivier) morfologie en geologie. Voor waterbeheer valt te denken aan diensten m.b.t. de volgende onderwerpen waterverdeling, zoetwatervoorziening vanuit het grond- en oppervlaktewater systeem, impact op zoetwatergebruiksfuncties, zoetwatermaatregelen, verzilting en waterbeschikbaarheid</w:t>
            </w:r>
            <w:r w:rsidR="00352C6C">
              <w:rPr>
                <w:rFonts w:eastAsia="Calibri"/>
                <w:b w:val="0"/>
                <w:szCs w:val="18"/>
              </w:rPr>
              <w:t>.</w:t>
            </w:r>
          </w:p>
          <w:p w14:paraId="2F2B0188" w14:textId="77777777" w:rsidR="0032180B" w:rsidRPr="00352C6C" w:rsidRDefault="0032180B" w:rsidP="00385E71">
            <w:pPr>
              <w:spacing w:line="240" w:lineRule="auto"/>
              <w:rPr>
                <w:rFonts w:eastAsia="Calibri"/>
                <w:bCs/>
                <w:szCs w:val="18"/>
              </w:rPr>
            </w:pPr>
          </w:p>
          <w:p w14:paraId="1FE68391" w14:textId="77777777" w:rsidR="0032180B" w:rsidRPr="00352C6C" w:rsidRDefault="0032180B" w:rsidP="00385E71">
            <w:pPr>
              <w:spacing w:line="240" w:lineRule="auto"/>
              <w:rPr>
                <w:rFonts w:eastAsia="Calibri"/>
                <w:bCs/>
                <w:szCs w:val="18"/>
              </w:rPr>
            </w:pPr>
            <w:r w:rsidRPr="00352C6C">
              <w:rPr>
                <w:rFonts w:eastAsia="Calibri"/>
                <w:bCs/>
                <w:szCs w:val="18"/>
              </w:rPr>
              <w:t>Geschiktheidseisen:</w:t>
            </w:r>
          </w:p>
          <w:p w14:paraId="69521E40" w14:textId="77777777" w:rsidR="0032180B" w:rsidRPr="00352C6C" w:rsidRDefault="0032180B" w:rsidP="008E6CE0">
            <w:pPr>
              <w:numPr>
                <w:ilvl w:val="0"/>
                <w:numId w:val="26"/>
              </w:numPr>
              <w:spacing w:line="240" w:lineRule="auto"/>
              <w:ind w:left="447" w:hanging="425"/>
              <w:rPr>
                <w:b w:val="0"/>
                <w:bCs/>
                <w:szCs w:val="18"/>
              </w:rPr>
            </w:pPr>
            <w:bookmarkStart w:id="4" w:name="_Hlk178252025"/>
            <w:r w:rsidRPr="00352C6C">
              <w:rPr>
                <w:b w:val="0"/>
                <w:bCs/>
                <w:szCs w:val="18"/>
              </w:rPr>
              <w:t>Kennis en ervaring met beleid- en beheervraagstukken en/of de inrichting en samenhang van het Nederlands watersysteem, op tenminste één van de volgende onderwerpen:</w:t>
            </w:r>
          </w:p>
          <w:p w14:paraId="0E5F6F85" w14:textId="77777777" w:rsidR="0032180B" w:rsidRPr="00352C6C" w:rsidRDefault="0032180B" w:rsidP="008E6CE0">
            <w:pPr>
              <w:pStyle w:val="Lijstalinea"/>
              <w:numPr>
                <w:ilvl w:val="0"/>
                <w:numId w:val="27"/>
              </w:numPr>
              <w:spacing w:before="60" w:after="60" w:line="240" w:lineRule="auto"/>
              <w:ind w:left="731" w:hanging="284"/>
              <w:contextualSpacing w:val="0"/>
              <w:rPr>
                <w:rFonts w:eastAsia="Calibri"/>
                <w:b w:val="0"/>
                <w:bCs/>
                <w:szCs w:val="18"/>
              </w:rPr>
            </w:pPr>
            <w:r w:rsidRPr="00352C6C">
              <w:rPr>
                <w:rFonts w:eastAsia="Calibri"/>
                <w:b w:val="0"/>
                <w:bCs/>
                <w:szCs w:val="18"/>
              </w:rPr>
              <w:t>Hydrodynamiek en/of hydrologie en/of hydraulische belastingen, waaronder: analyseren en toepassen hydraulische databases, de interactie tussen grond- en oppervlaktewater en verziltingsprocessen (via grond- en oppervlaktewater), open- en gesloten overgangen met zee;</w:t>
            </w:r>
          </w:p>
          <w:p w14:paraId="7E45F4DD" w14:textId="77777777" w:rsidR="0032180B" w:rsidRPr="00352C6C" w:rsidRDefault="0032180B" w:rsidP="008E6CE0">
            <w:pPr>
              <w:pStyle w:val="Lijstalinea"/>
              <w:numPr>
                <w:ilvl w:val="0"/>
                <w:numId w:val="27"/>
              </w:numPr>
              <w:spacing w:before="60" w:after="60" w:line="240" w:lineRule="auto"/>
              <w:ind w:left="731" w:hanging="284"/>
              <w:contextualSpacing w:val="0"/>
              <w:rPr>
                <w:rFonts w:eastAsia="Calibri"/>
                <w:b w:val="0"/>
                <w:bCs/>
                <w:szCs w:val="18"/>
              </w:rPr>
            </w:pPr>
            <w:r w:rsidRPr="00352C6C">
              <w:rPr>
                <w:rFonts w:eastAsia="Calibri"/>
                <w:b w:val="0"/>
                <w:bCs/>
                <w:szCs w:val="18"/>
              </w:rPr>
              <w:t xml:space="preserve">Focus op integrale benadering vanuit gebruiksfuncties ten behoeve van: waterbeheer en/of waterverdeling en/of verzilting; </w:t>
            </w:r>
          </w:p>
          <w:p w14:paraId="5CCFC14A" w14:textId="77777777" w:rsidR="0032180B" w:rsidRPr="00352C6C" w:rsidRDefault="0032180B" w:rsidP="008E6CE0">
            <w:pPr>
              <w:pStyle w:val="Lijstalinea"/>
              <w:numPr>
                <w:ilvl w:val="0"/>
                <w:numId w:val="27"/>
              </w:numPr>
              <w:spacing w:before="60" w:after="60" w:line="240" w:lineRule="auto"/>
              <w:ind w:left="731" w:hanging="284"/>
              <w:contextualSpacing w:val="0"/>
              <w:rPr>
                <w:rFonts w:eastAsia="Calibri"/>
                <w:b w:val="0"/>
                <w:bCs/>
                <w:szCs w:val="18"/>
              </w:rPr>
            </w:pPr>
            <w:r w:rsidRPr="00352C6C">
              <w:rPr>
                <w:rFonts w:eastAsia="Calibri"/>
                <w:b w:val="0"/>
                <w:bCs/>
                <w:szCs w:val="18"/>
              </w:rPr>
              <w:t>Rivier- en/of kustbeheer en/of morfologie; of Basiskustlijn;</w:t>
            </w:r>
          </w:p>
          <w:p w14:paraId="2937093A" w14:textId="77777777" w:rsidR="0032180B" w:rsidRPr="00352C6C" w:rsidRDefault="0032180B" w:rsidP="008E6CE0">
            <w:pPr>
              <w:pStyle w:val="Lijstalinea"/>
              <w:numPr>
                <w:ilvl w:val="0"/>
                <w:numId w:val="27"/>
              </w:numPr>
              <w:spacing w:before="60" w:after="60" w:line="240" w:lineRule="auto"/>
              <w:ind w:left="731" w:hanging="284"/>
              <w:contextualSpacing w:val="0"/>
              <w:rPr>
                <w:rFonts w:eastAsia="Calibri"/>
                <w:b w:val="0"/>
                <w:bCs/>
                <w:szCs w:val="18"/>
              </w:rPr>
            </w:pPr>
            <w:r w:rsidRPr="00352C6C">
              <w:rPr>
                <w:rFonts w:eastAsia="Calibri"/>
                <w:b w:val="0"/>
                <w:bCs/>
                <w:szCs w:val="18"/>
              </w:rPr>
              <w:t>Sterkte en/of beheer van waterkeringen, meer specifiek geotechniek en/of geologie en/of duinerosie en/of waterkerende kunstwerken;</w:t>
            </w:r>
          </w:p>
          <w:p w14:paraId="3F69CBA4" w14:textId="77777777" w:rsidR="0032180B" w:rsidRPr="00352C6C" w:rsidRDefault="0032180B" w:rsidP="008E6CE0">
            <w:pPr>
              <w:pStyle w:val="Lijstalinea"/>
              <w:numPr>
                <w:ilvl w:val="0"/>
                <w:numId w:val="27"/>
              </w:numPr>
              <w:spacing w:before="60" w:after="60" w:line="240" w:lineRule="auto"/>
              <w:ind w:left="731" w:hanging="284"/>
              <w:contextualSpacing w:val="0"/>
              <w:rPr>
                <w:rFonts w:eastAsia="Calibri"/>
                <w:b w:val="0"/>
                <w:bCs/>
                <w:szCs w:val="18"/>
              </w:rPr>
            </w:pPr>
            <w:r w:rsidRPr="00352C6C">
              <w:rPr>
                <w:rFonts w:eastAsia="Calibri"/>
                <w:b w:val="0"/>
                <w:bCs/>
                <w:szCs w:val="18"/>
              </w:rPr>
              <w:t>Probabilistisch rekenen voor hoog- en/of laagwater situaties en het toepassen van dergelijke probabilistische modellen;</w:t>
            </w:r>
          </w:p>
          <w:p w14:paraId="58B616B0" w14:textId="77777777" w:rsidR="0032180B" w:rsidRPr="00352C6C" w:rsidRDefault="0032180B" w:rsidP="008E6CE0">
            <w:pPr>
              <w:pStyle w:val="Lijstalinea"/>
              <w:numPr>
                <w:ilvl w:val="0"/>
                <w:numId w:val="27"/>
              </w:numPr>
              <w:spacing w:before="60" w:after="60" w:line="240" w:lineRule="auto"/>
              <w:ind w:left="731" w:hanging="284"/>
              <w:contextualSpacing w:val="0"/>
              <w:rPr>
                <w:rFonts w:eastAsia="Calibri"/>
                <w:b w:val="0"/>
                <w:bCs/>
                <w:szCs w:val="18"/>
              </w:rPr>
            </w:pPr>
            <w:r w:rsidRPr="00352C6C">
              <w:rPr>
                <w:rFonts w:eastAsia="Calibri"/>
                <w:b w:val="0"/>
                <w:bCs/>
                <w:szCs w:val="18"/>
              </w:rPr>
              <w:t xml:space="preserve">Werking en functioneren waterkerende en </w:t>
            </w:r>
            <w:proofErr w:type="spellStart"/>
            <w:r w:rsidRPr="00352C6C">
              <w:rPr>
                <w:rFonts w:eastAsia="Calibri"/>
                <w:b w:val="0"/>
                <w:bCs/>
                <w:szCs w:val="18"/>
              </w:rPr>
              <w:t>watersturende</w:t>
            </w:r>
            <w:proofErr w:type="spellEnd"/>
            <w:r w:rsidRPr="00352C6C">
              <w:rPr>
                <w:rFonts w:eastAsia="Calibri"/>
                <w:b w:val="0"/>
                <w:bCs/>
                <w:szCs w:val="18"/>
              </w:rPr>
              <w:t xml:space="preserve"> kunstwerken, zowel in de koude, lauwe als warme (calamiteiten)fase;</w:t>
            </w:r>
          </w:p>
          <w:p w14:paraId="5C913C0C" w14:textId="77777777" w:rsidR="0032180B" w:rsidRPr="00352C6C" w:rsidRDefault="0032180B" w:rsidP="008E6CE0">
            <w:pPr>
              <w:pStyle w:val="Lijstalinea"/>
              <w:numPr>
                <w:ilvl w:val="0"/>
                <w:numId w:val="27"/>
              </w:numPr>
              <w:spacing w:before="60" w:after="60" w:line="240" w:lineRule="auto"/>
              <w:ind w:left="731" w:hanging="284"/>
              <w:contextualSpacing w:val="0"/>
              <w:rPr>
                <w:rFonts w:eastAsia="Calibri"/>
                <w:b w:val="0"/>
                <w:bCs/>
                <w:szCs w:val="18"/>
              </w:rPr>
            </w:pPr>
            <w:r w:rsidRPr="00352C6C">
              <w:rPr>
                <w:rFonts w:eastAsia="Calibri"/>
                <w:b w:val="0"/>
                <w:bCs/>
                <w:szCs w:val="18"/>
              </w:rPr>
              <w:t>Methodieken om vraagstukken m.b.t. de toekomst onder invloed van o.a. klimatologische en socio-economische ontwikkelingen te adresseren binnen het specificeerde werkveld (bijv. adaptief deltamanagement).</w:t>
            </w:r>
          </w:p>
          <w:bookmarkEnd w:id="4"/>
          <w:p w14:paraId="4AB97798" w14:textId="77777777" w:rsidR="0032180B" w:rsidRPr="00352C6C" w:rsidRDefault="0032180B" w:rsidP="00385E71">
            <w:pPr>
              <w:spacing w:line="240" w:lineRule="auto"/>
              <w:rPr>
                <w:rFonts w:eastAsia="Calibri"/>
                <w:b w:val="0"/>
                <w:szCs w:val="18"/>
              </w:rPr>
            </w:pPr>
          </w:p>
          <w:p w14:paraId="482DD6E3" w14:textId="77777777" w:rsidR="0032180B" w:rsidRPr="00352C6C" w:rsidRDefault="0032180B" w:rsidP="00385E71">
            <w:pPr>
              <w:spacing w:line="240" w:lineRule="auto"/>
              <w:rPr>
                <w:rFonts w:eastAsia="Calibri"/>
                <w:bCs/>
                <w:szCs w:val="18"/>
              </w:rPr>
            </w:pPr>
            <w:r w:rsidRPr="00352C6C">
              <w:rPr>
                <w:rFonts w:eastAsia="Calibri"/>
                <w:bCs/>
                <w:szCs w:val="18"/>
              </w:rPr>
              <w:t>Selectiecriteria</w:t>
            </w:r>
          </w:p>
          <w:p w14:paraId="2199A60C" w14:textId="287E57DD" w:rsidR="0032180B" w:rsidRPr="00352C6C" w:rsidRDefault="0032180B" w:rsidP="008E6CE0">
            <w:pPr>
              <w:pStyle w:val="Lijstalinea"/>
              <w:numPr>
                <w:ilvl w:val="0"/>
                <w:numId w:val="28"/>
              </w:numPr>
              <w:spacing w:before="60" w:after="60" w:line="240" w:lineRule="auto"/>
              <w:ind w:left="447" w:hanging="425"/>
              <w:contextualSpacing w:val="0"/>
              <w:rPr>
                <w:rFonts w:eastAsia="Calibri"/>
                <w:b w:val="0"/>
                <w:bCs/>
                <w:szCs w:val="18"/>
              </w:rPr>
            </w:pPr>
            <w:r w:rsidRPr="00352C6C">
              <w:rPr>
                <w:rFonts w:eastAsia="Calibri"/>
                <w:b w:val="0"/>
                <w:bCs/>
                <w:szCs w:val="18"/>
              </w:rPr>
              <w:t>Kennis en ervaring met advisering op basis van kwalitatieve en kwantitatieve analyses met betrekking tot hydraulische, hydrologische, morfologie, geotechnische processen1</w:t>
            </w:r>
            <w:r w:rsidR="00352C6C">
              <w:rPr>
                <w:rFonts w:eastAsia="Calibri"/>
                <w:b w:val="0"/>
                <w:bCs/>
                <w:szCs w:val="18"/>
              </w:rPr>
              <w:t>.</w:t>
            </w:r>
          </w:p>
          <w:p w14:paraId="1E83DD33" w14:textId="455BA2D1" w:rsidR="0032180B" w:rsidRPr="00352C6C" w:rsidRDefault="0032180B" w:rsidP="008E6CE0">
            <w:pPr>
              <w:pStyle w:val="Lijstalinea"/>
              <w:numPr>
                <w:ilvl w:val="0"/>
                <w:numId w:val="28"/>
              </w:numPr>
              <w:spacing w:before="60" w:after="60" w:line="240" w:lineRule="auto"/>
              <w:ind w:left="447" w:hanging="425"/>
              <w:contextualSpacing w:val="0"/>
              <w:rPr>
                <w:rFonts w:eastAsia="Calibri"/>
                <w:b w:val="0"/>
                <w:bCs/>
                <w:szCs w:val="18"/>
              </w:rPr>
            </w:pPr>
            <w:r w:rsidRPr="00352C6C">
              <w:rPr>
                <w:rFonts w:eastAsia="Calibri"/>
                <w:b w:val="0"/>
                <w:bCs/>
                <w:szCs w:val="18"/>
              </w:rPr>
              <w:t>Kennis en ervaring met het opzetten van en rekenen met conceptuele en numerieke modellen op het gebied van hydraulica, hydrologie, morfologie, geotechniek1</w:t>
            </w:r>
            <w:r w:rsidR="00352C6C">
              <w:rPr>
                <w:rFonts w:eastAsia="Calibri"/>
                <w:b w:val="0"/>
                <w:bCs/>
                <w:szCs w:val="18"/>
              </w:rPr>
              <w:t>.</w:t>
            </w:r>
          </w:p>
          <w:p w14:paraId="43C9A1E7" w14:textId="04182B60" w:rsidR="0032180B" w:rsidRPr="00352C6C" w:rsidRDefault="0032180B" w:rsidP="008E6CE0">
            <w:pPr>
              <w:pStyle w:val="Lijstalinea"/>
              <w:numPr>
                <w:ilvl w:val="0"/>
                <w:numId w:val="28"/>
              </w:numPr>
              <w:spacing w:before="60" w:after="60" w:line="240" w:lineRule="auto"/>
              <w:ind w:left="447" w:hanging="425"/>
              <w:contextualSpacing w:val="0"/>
              <w:rPr>
                <w:rFonts w:eastAsia="Calibri"/>
                <w:b w:val="0"/>
                <w:bCs/>
                <w:szCs w:val="18"/>
              </w:rPr>
            </w:pPr>
            <w:r w:rsidRPr="00352C6C">
              <w:rPr>
                <w:rFonts w:eastAsia="Calibri"/>
                <w:b w:val="0"/>
                <w:bCs/>
                <w:szCs w:val="18"/>
              </w:rPr>
              <w:t>Kennis en ervaring met het toepassen van probabilistische modellen voor waterbeheer en/of waterveiligheid2</w:t>
            </w:r>
            <w:r w:rsidR="00352C6C">
              <w:rPr>
                <w:rFonts w:eastAsia="Calibri"/>
                <w:b w:val="0"/>
                <w:bCs/>
                <w:szCs w:val="18"/>
              </w:rPr>
              <w:t>.</w:t>
            </w:r>
          </w:p>
          <w:p w14:paraId="2954F37C" w14:textId="1EA2FBB6" w:rsidR="0032180B" w:rsidRPr="00352C6C" w:rsidRDefault="0032180B" w:rsidP="008E6CE0">
            <w:pPr>
              <w:pStyle w:val="Lijstalinea"/>
              <w:numPr>
                <w:ilvl w:val="0"/>
                <w:numId w:val="28"/>
              </w:numPr>
              <w:spacing w:before="60" w:after="60" w:line="240" w:lineRule="auto"/>
              <w:ind w:left="447" w:hanging="425"/>
              <w:contextualSpacing w:val="0"/>
              <w:rPr>
                <w:rFonts w:eastAsia="Calibri"/>
                <w:b w:val="0"/>
                <w:bCs/>
                <w:szCs w:val="18"/>
              </w:rPr>
            </w:pPr>
            <w:r w:rsidRPr="00352C6C">
              <w:rPr>
                <w:rFonts w:eastAsia="Calibri"/>
                <w:b w:val="0"/>
                <w:bCs/>
                <w:szCs w:val="18"/>
              </w:rPr>
              <w:t>Kennis en ervaring met het adviseren over operationeel waterbeheer inclusief de crisisorganisatie</w:t>
            </w:r>
            <w:r w:rsidR="00352C6C">
              <w:rPr>
                <w:rFonts w:eastAsia="Calibri"/>
                <w:b w:val="0"/>
                <w:bCs/>
                <w:szCs w:val="18"/>
              </w:rPr>
              <w:t>.</w:t>
            </w:r>
          </w:p>
          <w:p w14:paraId="3B0DAA59" w14:textId="77777777" w:rsidR="0032180B" w:rsidRPr="00352C6C" w:rsidRDefault="0032180B" w:rsidP="008E6CE0">
            <w:pPr>
              <w:pStyle w:val="Lijstalinea"/>
              <w:numPr>
                <w:ilvl w:val="0"/>
                <w:numId w:val="28"/>
              </w:numPr>
              <w:spacing w:before="60" w:after="60" w:line="240" w:lineRule="auto"/>
              <w:ind w:left="447" w:hanging="425"/>
              <w:contextualSpacing w:val="0"/>
              <w:rPr>
                <w:rFonts w:eastAsia="Calibri"/>
                <w:b w:val="0"/>
                <w:bCs/>
                <w:szCs w:val="18"/>
              </w:rPr>
            </w:pPr>
            <w:r w:rsidRPr="00352C6C">
              <w:rPr>
                <w:rFonts w:eastAsia="Calibri"/>
                <w:b w:val="0"/>
                <w:bCs/>
                <w:szCs w:val="18"/>
              </w:rPr>
              <w:t>Kennis en ervaring met het adviseren over de interactie tussen het regionale en hoofdwatersysteem t.b.v. waterveiligheid en water- en peilbeheer.</w:t>
            </w:r>
          </w:p>
          <w:p w14:paraId="164CEB0E" w14:textId="77777777" w:rsidR="0032180B" w:rsidRPr="00352C6C" w:rsidRDefault="0032180B" w:rsidP="00385E71">
            <w:pPr>
              <w:spacing w:line="240" w:lineRule="auto"/>
              <w:rPr>
                <w:rFonts w:eastAsia="Calibri"/>
                <w:b w:val="0"/>
                <w:szCs w:val="18"/>
              </w:rPr>
            </w:pPr>
          </w:p>
          <w:p w14:paraId="45BBE1CF" w14:textId="69B8D441" w:rsidR="0032180B" w:rsidRPr="008419B3" w:rsidRDefault="0032180B" w:rsidP="00385E71">
            <w:pPr>
              <w:spacing w:line="240" w:lineRule="auto"/>
              <w:rPr>
                <w:rFonts w:eastAsia="Calibri"/>
                <w:b w:val="0"/>
                <w:szCs w:val="18"/>
              </w:rPr>
            </w:pPr>
            <w:r w:rsidRPr="00352C6C">
              <w:rPr>
                <w:rFonts w:eastAsia="Calibri"/>
                <w:b w:val="0"/>
                <w:szCs w:val="18"/>
              </w:rPr>
              <w:t xml:space="preserve">Bij selectiecriteria 1 en 2 kunnen de </w:t>
            </w:r>
            <w:r w:rsidR="00D063C2" w:rsidRPr="00352C6C">
              <w:rPr>
                <w:rFonts w:eastAsia="Calibri"/>
                <w:b w:val="0"/>
                <w:szCs w:val="18"/>
              </w:rPr>
              <w:t>ondernemer</w:t>
            </w:r>
            <w:r w:rsidR="00352C6C">
              <w:rPr>
                <w:rFonts w:eastAsia="Calibri"/>
                <w:b w:val="0"/>
                <w:szCs w:val="18"/>
              </w:rPr>
              <w:t>s</w:t>
            </w:r>
            <w:r w:rsidRPr="00352C6C">
              <w:rPr>
                <w:rFonts w:eastAsia="Calibri"/>
                <w:b w:val="0"/>
                <w:szCs w:val="18"/>
              </w:rPr>
              <w:t xml:space="preserve"> 25% van de punten scoren per aspect (hydraulica, hydrologie, morfologie, geotechniek) zoals dat in de selectiecriteria benoemd is. De score wordt afgerond op hele punten. Bij selectiecriteri</w:t>
            </w:r>
            <w:r w:rsidR="00352C6C">
              <w:rPr>
                <w:rFonts w:eastAsia="Calibri"/>
                <w:b w:val="0"/>
                <w:szCs w:val="18"/>
              </w:rPr>
              <w:t>um</w:t>
            </w:r>
            <w:r w:rsidRPr="00352C6C">
              <w:rPr>
                <w:rFonts w:eastAsia="Calibri"/>
                <w:b w:val="0"/>
                <w:szCs w:val="18"/>
              </w:rPr>
              <w:t xml:space="preserve"> 3 kunnen de </w:t>
            </w:r>
            <w:r w:rsidR="00D063C2" w:rsidRPr="00352C6C">
              <w:rPr>
                <w:rFonts w:eastAsia="Calibri"/>
                <w:b w:val="0"/>
                <w:szCs w:val="18"/>
              </w:rPr>
              <w:t>ondernemer</w:t>
            </w:r>
            <w:r w:rsidR="00352C6C">
              <w:rPr>
                <w:rFonts w:eastAsia="Calibri"/>
                <w:b w:val="0"/>
                <w:szCs w:val="18"/>
              </w:rPr>
              <w:t>s</w:t>
            </w:r>
            <w:r w:rsidRPr="00352C6C">
              <w:rPr>
                <w:rFonts w:eastAsia="Calibri"/>
                <w:b w:val="0"/>
                <w:szCs w:val="18"/>
              </w:rPr>
              <w:t xml:space="preserve"> 50% van de punten scoren per toepassingsgebied (waterbeheer, waterveiligheid).</w:t>
            </w:r>
          </w:p>
        </w:tc>
      </w:tr>
    </w:tbl>
    <w:p w14:paraId="5065CC90" w14:textId="77777777" w:rsidR="0032180B" w:rsidRPr="009D40D1" w:rsidRDefault="0032180B" w:rsidP="0032180B">
      <w:pPr>
        <w:spacing w:line="240" w:lineRule="auto"/>
        <w:rPr>
          <w:rFonts w:eastAsia="Calibri"/>
          <w:szCs w:val="18"/>
          <w:lang w:eastAsia="en-US"/>
        </w:rPr>
      </w:pPr>
    </w:p>
    <w:tbl>
      <w:tblPr>
        <w:tblStyle w:val="Tabelraster"/>
        <w:tblW w:w="0" w:type="auto"/>
        <w:tblLook w:val="04A0" w:firstRow="1" w:lastRow="0" w:firstColumn="1" w:lastColumn="0" w:noHBand="0" w:noVBand="1"/>
      </w:tblPr>
      <w:tblGrid>
        <w:gridCol w:w="8296"/>
      </w:tblGrid>
      <w:tr w:rsidR="0032180B" w:rsidRPr="006C7958" w14:paraId="3B8A4BEE" w14:textId="77777777" w:rsidTr="00DD6BD6">
        <w:trPr>
          <w:cnfStyle w:val="100000000000" w:firstRow="1" w:lastRow="0" w:firstColumn="0" w:lastColumn="0" w:oddVBand="0" w:evenVBand="0" w:oddHBand="0" w:evenHBand="0" w:firstRowFirstColumn="0" w:firstRowLastColumn="0" w:lastRowFirstColumn="0" w:lastRowLastColumn="0"/>
          <w:tblHeader w:val="0"/>
        </w:trPr>
        <w:tc>
          <w:tcPr>
            <w:tcW w:w="8296" w:type="dxa"/>
          </w:tcPr>
          <w:p w14:paraId="12431FDF" w14:textId="77777777" w:rsidR="0032180B" w:rsidRPr="006C7958" w:rsidRDefault="0032180B" w:rsidP="00385E71">
            <w:pPr>
              <w:tabs>
                <w:tab w:val="left" w:pos="227"/>
                <w:tab w:val="left" w:pos="454"/>
                <w:tab w:val="left" w:pos="680"/>
              </w:tabs>
              <w:autoSpaceDE w:val="0"/>
              <w:autoSpaceDN w:val="0"/>
              <w:adjustRightInd w:val="0"/>
              <w:spacing w:line="240" w:lineRule="auto"/>
              <w:rPr>
                <w:szCs w:val="18"/>
              </w:rPr>
            </w:pPr>
            <w:r w:rsidRPr="006C7958">
              <w:rPr>
                <w:rFonts w:eastAsia="Calibri"/>
                <w:szCs w:val="18"/>
              </w:rPr>
              <w:t xml:space="preserve">Kennisveld: </w:t>
            </w:r>
            <w:r w:rsidRPr="006C7958">
              <w:rPr>
                <w:szCs w:val="18"/>
              </w:rPr>
              <w:t>Grondwater- en bodembeheer</w:t>
            </w:r>
          </w:p>
          <w:p w14:paraId="342A7379" w14:textId="77777777" w:rsidR="0032180B" w:rsidRPr="006C7958" w:rsidRDefault="0032180B" w:rsidP="00385E71">
            <w:pPr>
              <w:tabs>
                <w:tab w:val="left" w:pos="227"/>
                <w:tab w:val="left" w:pos="454"/>
                <w:tab w:val="left" w:pos="680"/>
              </w:tabs>
              <w:autoSpaceDE w:val="0"/>
              <w:autoSpaceDN w:val="0"/>
              <w:adjustRightInd w:val="0"/>
              <w:spacing w:line="240" w:lineRule="auto"/>
              <w:rPr>
                <w:b w:val="0"/>
                <w:bCs/>
                <w:szCs w:val="18"/>
              </w:rPr>
            </w:pPr>
            <w:r w:rsidRPr="006C7958">
              <w:rPr>
                <w:b w:val="0"/>
                <w:bCs/>
                <w:szCs w:val="18"/>
              </w:rPr>
              <w:t xml:space="preserve">Betreft kennis en expertise m.b.t. het geven van technisch advies, advies t.b.v. beleid, niet zijnde integrale ondersteuning op gebied van V&amp;R, onderhoud en aanleg op het gebied grondwater- en bodembeheer. Hierbij valt te denken aan diensten m.b.t de volgende onderwerpen: milieuhygiëne, geotechniek en </w:t>
            </w:r>
            <w:proofErr w:type="spellStart"/>
            <w:r w:rsidRPr="006C7958">
              <w:rPr>
                <w:b w:val="0"/>
                <w:bCs/>
                <w:szCs w:val="18"/>
              </w:rPr>
              <w:t>geohydrologie</w:t>
            </w:r>
            <w:proofErr w:type="spellEnd"/>
            <w:r w:rsidRPr="006C7958">
              <w:rPr>
                <w:b w:val="0"/>
                <w:bCs/>
                <w:szCs w:val="18"/>
              </w:rPr>
              <w:t xml:space="preserve"> voor de hoofdinfrastructuurnetwerken;</w:t>
            </w:r>
          </w:p>
          <w:p w14:paraId="5B9CAB0B" w14:textId="77777777" w:rsidR="0032180B" w:rsidRPr="006C7958" w:rsidRDefault="0032180B" w:rsidP="00385E71">
            <w:pPr>
              <w:spacing w:line="240" w:lineRule="auto"/>
              <w:rPr>
                <w:rFonts w:eastAsia="Calibri"/>
                <w:b w:val="0"/>
                <w:bCs/>
                <w:szCs w:val="18"/>
              </w:rPr>
            </w:pPr>
          </w:p>
          <w:p w14:paraId="245AA6C8" w14:textId="77777777" w:rsidR="0032180B" w:rsidRPr="006C7958" w:rsidRDefault="0032180B" w:rsidP="006C7958">
            <w:pPr>
              <w:spacing w:line="240" w:lineRule="auto"/>
              <w:rPr>
                <w:szCs w:val="18"/>
              </w:rPr>
            </w:pPr>
            <w:r w:rsidRPr="006C7958">
              <w:rPr>
                <w:szCs w:val="18"/>
              </w:rPr>
              <w:t>Geschiktheidseisen:</w:t>
            </w:r>
          </w:p>
          <w:p w14:paraId="44BCFBB5" w14:textId="6408C2A4" w:rsidR="0032180B" w:rsidRPr="008D7A7E" w:rsidRDefault="0032180B" w:rsidP="008E6CE0">
            <w:pPr>
              <w:numPr>
                <w:ilvl w:val="0"/>
                <w:numId w:val="30"/>
              </w:numPr>
              <w:spacing w:before="60" w:line="240" w:lineRule="auto"/>
              <w:ind w:left="447" w:hanging="283"/>
              <w:rPr>
                <w:b w:val="0"/>
                <w:bCs/>
                <w:szCs w:val="18"/>
              </w:rPr>
            </w:pPr>
            <w:r w:rsidRPr="008D7A7E">
              <w:rPr>
                <w:b w:val="0"/>
                <w:bCs/>
                <w:szCs w:val="18"/>
              </w:rPr>
              <w:t>Kennis en ervaring op al de volgende vakgebieden met een toepassing in één van de hoofdinfrastructuurnetwerken:</w:t>
            </w:r>
          </w:p>
          <w:p w14:paraId="2111194F" w14:textId="77777777" w:rsidR="0032180B" w:rsidRPr="008D7A7E" w:rsidRDefault="0032180B" w:rsidP="008E6CE0">
            <w:pPr>
              <w:numPr>
                <w:ilvl w:val="1"/>
                <w:numId w:val="30"/>
              </w:numPr>
              <w:spacing w:line="240" w:lineRule="auto"/>
              <w:ind w:left="731" w:hanging="284"/>
              <w:rPr>
                <w:b w:val="0"/>
                <w:bCs/>
                <w:szCs w:val="18"/>
              </w:rPr>
            </w:pPr>
            <w:proofErr w:type="spellStart"/>
            <w:r w:rsidRPr="008D7A7E">
              <w:rPr>
                <w:b w:val="0"/>
                <w:bCs/>
                <w:szCs w:val="18"/>
              </w:rPr>
              <w:lastRenderedPageBreak/>
              <w:t>Geohydrologie</w:t>
            </w:r>
            <w:proofErr w:type="spellEnd"/>
            <w:r w:rsidRPr="008D7A7E">
              <w:rPr>
                <w:b w:val="0"/>
                <w:bCs/>
                <w:szCs w:val="18"/>
              </w:rPr>
              <w:t>;</w:t>
            </w:r>
          </w:p>
          <w:p w14:paraId="2804BB46" w14:textId="310CD2C5" w:rsidR="0032180B" w:rsidRPr="008D7A7E" w:rsidRDefault="0032180B" w:rsidP="008E6CE0">
            <w:pPr>
              <w:numPr>
                <w:ilvl w:val="1"/>
                <w:numId w:val="30"/>
              </w:numPr>
              <w:spacing w:line="240" w:lineRule="auto"/>
              <w:ind w:left="731" w:hanging="284"/>
              <w:rPr>
                <w:b w:val="0"/>
                <w:bCs/>
                <w:szCs w:val="18"/>
              </w:rPr>
            </w:pPr>
            <w:r w:rsidRPr="008D7A7E">
              <w:rPr>
                <w:b w:val="0"/>
                <w:bCs/>
                <w:szCs w:val="18"/>
              </w:rPr>
              <w:t>Bodeminformatiebeheer</w:t>
            </w:r>
            <w:r w:rsidR="003B3785" w:rsidRPr="008D7A7E">
              <w:rPr>
                <w:b w:val="0"/>
                <w:bCs/>
                <w:szCs w:val="18"/>
              </w:rPr>
              <w:t>.</w:t>
            </w:r>
          </w:p>
          <w:p w14:paraId="58914285" w14:textId="53FE9673" w:rsidR="0032180B" w:rsidRPr="008D7A7E" w:rsidRDefault="0032180B" w:rsidP="008E6CE0">
            <w:pPr>
              <w:numPr>
                <w:ilvl w:val="0"/>
                <w:numId w:val="30"/>
              </w:numPr>
              <w:spacing w:before="60" w:line="240" w:lineRule="auto"/>
              <w:ind w:left="447" w:hanging="283"/>
              <w:rPr>
                <w:b w:val="0"/>
                <w:bCs/>
                <w:szCs w:val="18"/>
              </w:rPr>
            </w:pPr>
            <w:r w:rsidRPr="008D7A7E">
              <w:rPr>
                <w:b w:val="0"/>
                <w:bCs/>
                <w:szCs w:val="18"/>
              </w:rPr>
              <w:t>Kennis en ervaring op al de volgende vakgebieden met een toepassing in één van de hoofdinfrastructuurwerken</w:t>
            </w:r>
            <w:r w:rsidR="003B3785" w:rsidRPr="008D7A7E">
              <w:rPr>
                <w:b w:val="0"/>
                <w:bCs/>
                <w:szCs w:val="18"/>
              </w:rPr>
              <w:t>:</w:t>
            </w:r>
          </w:p>
          <w:p w14:paraId="57B1DD34" w14:textId="77777777" w:rsidR="0032180B" w:rsidRPr="008D7A7E" w:rsidRDefault="0032180B" w:rsidP="008E6CE0">
            <w:pPr>
              <w:numPr>
                <w:ilvl w:val="1"/>
                <w:numId w:val="30"/>
              </w:numPr>
              <w:spacing w:line="240" w:lineRule="auto"/>
              <w:ind w:left="731" w:hanging="284"/>
              <w:rPr>
                <w:b w:val="0"/>
                <w:bCs/>
                <w:szCs w:val="18"/>
              </w:rPr>
            </w:pPr>
            <w:r w:rsidRPr="008D7A7E">
              <w:rPr>
                <w:b w:val="0"/>
                <w:bCs/>
                <w:szCs w:val="18"/>
              </w:rPr>
              <w:t>Milieuhygiëne;</w:t>
            </w:r>
          </w:p>
          <w:p w14:paraId="5D7FFB84" w14:textId="77777777" w:rsidR="0032180B" w:rsidRPr="008D7A7E" w:rsidRDefault="0032180B" w:rsidP="008E6CE0">
            <w:pPr>
              <w:numPr>
                <w:ilvl w:val="1"/>
                <w:numId w:val="30"/>
              </w:numPr>
              <w:spacing w:line="240" w:lineRule="auto"/>
              <w:ind w:left="731" w:hanging="284"/>
              <w:rPr>
                <w:b w:val="0"/>
                <w:bCs/>
                <w:szCs w:val="18"/>
              </w:rPr>
            </w:pPr>
            <w:r w:rsidRPr="008D7A7E">
              <w:rPr>
                <w:b w:val="0"/>
                <w:bCs/>
                <w:szCs w:val="18"/>
              </w:rPr>
              <w:t>Toepassen van baggerspecie, grond en bouwstoffen.</w:t>
            </w:r>
          </w:p>
          <w:p w14:paraId="11E0D8D0" w14:textId="77777777" w:rsidR="0032180B" w:rsidRPr="006C7958" w:rsidRDefault="0032180B" w:rsidP="00385E71">
            <w:pPr>
              <w:spacing w:line="240" w:lineRule="auto"/>
              <w:rPr>
                <w:rFonts w:eastAsia="Calibri"/>
                <w:b w:val="0"/>
                <w:bCs/>
                <w:szCs w:val="18"/>
              </w:rPr>
            </w:pPr>
          </w:p>
          <w:p w14:paraId="79EA5F94" w14:textId="77777777" w:rsidR="0032180B" w:rsidRPr="006C7958" w:rsidRDefault="0032180B" w:rsidP="006C7958">
            <w:pPr>
              <w:spacing w:line="240" w:lineRule="auto"/>
              <w:rPr>
                <w:szCs w:val="18"/>
              </w:rPr>
            </w:pPr>
            <w:r w:rsidRPr="006C7958">
              <w:rPr>
                <w:szCs w:val="18"/>
              </w:rPr>
              <w:t>Selectiecriteria:</w:t>
            </w:r>
          </w:p>
          <w:p w14:paraId="2F619D90" w14:textId="48BB25FD" w:rsidR="0032180B" w:rsidRPr="006C7958" w:rsidRDefault="0032180B" w:rsidP="008E6CE0">
            <w:pPr>
              <w:numPr>
                <w:ilvl w:val="0"/>
                <w:numId w:val="29"/>
              </w:numPr>
              <w:spacing w:before="60" w:after="60" w:line="240" w:lineRule="auto"/>
              <w:ind w:left="447" w:hanging="283"/>
              <w:rPr>
                <w:b w:val="0"/>
                <w:bCs/>
                <w:szCs w:val="18"/>
              </w:rPr>
            </w:pPr>
            <w:r w:rsidRPr="006C7958">
              <w:rPr>
                <w:b w:val="0"/>
                <w:bCs/>
                <w:szCs w:val="18"/>
              </w:rPr>
              <w:t>Kennis en ervaring met de implementatie en uitleg van beleid, wet- en regelgeving op het gebied van waterbodem, bodem, bodeminformatie, secundaire bouwstoffen en grondwater</w:t>
            </w:r>
            <w:r w:rsidR="003B3785">
              <w:rPr>
                <w:b w:val="0"/>
                <w:bCs/>
                <w:szCs w:val="18"/>
              </w:rPr>
              <w:t>.</w:t>
            </w:r>
          </w:p>
          <w:p w14:paraId="4EE66D43" w14:textId="6485CA2A" w:rsidR="0032180B" w:rsidRPr="006C7958" w:rsidRDefault="0032180B" w:rsidP="008E6CE0">
            <w:pPr>
              <w:numPr>
                <w:ilvl w:val="0"/>
                <w:numId w:val="29"/>
              </w:numPr>
              <w:spacing w:before="60" w:after="60" w:line="240" w:lineRule="auto"/>
              <w:ind w:left="447" w:hanging="283"/>
              <w:rPr>
                <w:b w:val="0"/>
                <w:bCs/>
                <w:szCs w:val="18"/>
              </w:rPr>
            </w:pPr>
            <w:r w:rsidRPr="006C7958">
              <w:rPr>
                <w:b w:val="0"/>
                <w:bCs/>
                <w:szCs w:val="18"/>
              </w:rPr>
              <w:t>Kennis en ervaring met het opstellen van grondwatermonitoringsplannen en de begeleiding van grondwatermonitoring van zowel grondwaterstanden als grondwaterkwaliteit</w:t>
            </w:r>
            <w:r w:rsidR="003B3785">
              <w:rPr>
                <w:b w:val="0"/>
                <w:bCs/>
                <w:szCs w:val="18"/>
              </w:rPr>
              <w:t>.</w:t>
            </w:r>
          </w:p>
          <w:p w14:paraId="78FA75E8" w14:textId="7BA99016" w:rsidR="0032180B" w:rsidRPr="006C7958" w:rsidRDefault="0032180B" w:rsidP="008E6CE0">
            <w:pPr>
              <w:numPr>
                <w:ilvl w:val="0"/>
                <w:numId w:val="29"/>
              </w:numPr>
              <w:spacing w:before="60" w:after="60" w:line="240" w:lineRule="auto"/>
              <w:ind w:left="447" w:hanging="283"/>
              <w:rPr>
                <w:rFonts w:eastAsia="Calibri"/>
                <w:szCs w:val="18"/>
              </w:rPr>
            </w:pPr>
            <w:r w:rsidRPr="006C7958">
              <w:rPr>
                <w:b w:val="0"/>
                <w:bCs/>
                <w:szCs w:val="18"/>
              </w:rPr>
              <w:t>Kennis en bijdrage aan de beleidsmatige ontwikkelingen en het duiden van de betekenis voor de uitvoering op het gebied van waterbodem, bodem, bodeminformatie, secundaire bouwstoffen en grondwater</w:t>
            </w:r>
            <w:r w:rsidR="003B3785">
              <w:rPr>
                <w:b w:val="0"/>
                <w:bCs/>
                <w:szCs w:val="18"/>
              </w:rPr>
              <w:t>.</w:t>
            </w:r>
          </w:p>
        </w:tc>
      </w:tr>
    </w:tbl>
    <w:p w14:paraId="54B8CEBD" w14:textId="77777777" w:rsidR="0032180B" w:rsidRDefault="0032180B" w:rsidP="0032180B">
      <w:pPr>
        <w:spacing w:line="240" w:lineRule="auto"/>
        <w:rPr>
          <w:rFonts w:eastAsia="Calibri"/>
          <w:szCs w:val="18"/>
          <w:lang w:eastAsia="en-US"/>
        </w:rPr>
      </w:pPr>
    </w:p>
    <w:tbl>
      <w:tblPr>
        <w:tblStyle w:val="Tabelraster"/>
        <w:tblW w:w="0" w:type="auto"/>
        <w:tblLook w:val="04A0" w:firstRow="1" w:lastRow="0" w:firstColumn="1" w:lastColumn="0" w:noHBand="0" w:noVBand="1"/>
      </w:tblPr>
      <w:tblGrid>
        <w:gridCol w:w="8296"/>
      </w:tblGrid>
      <w:tr w:rsidR="00DD6BD6" w:rsidRPr="006C7958" w14:paraId="1C785601" w14:textId="77777777" w:rsidTr="00F92234">
        <w:trPr>
          <w:cnfStyle w:val="100000000000" w:firstRow="1" w:lastRow="0" w:firstColumn="0" w:lastColumn="0" w:oddVBand="0" w:evenVBand="0" w:oddHBand="0" w:evenHBand="0" w:firstRowFirstColumn="0" w:firstRowLastColumn="0" w:lastRowFirstColumn="0" w:lastRowLastColumn="0"/>
          <w:tblHeader w:val="0"/>
        </w:trPr>
        <w:tc>
          <w:tcPr>
            <w:tcW w:w="8296" w:type="dxa"/>
          </w:tcPr>
          <w:p w14:paraId="717DA0B8" w14:textId="77777777" w:rsidR="00DD6BD6" w:rsidRPr="00DD6BD6" w:rsidRDefault="00DD6BD6" w:rsidP="00DD6BD6">
            <w:pPr>
              <w:tabs>
                <w:tab w:val="left" w:pos="227"/>
                <w:tab w:val="left" w:pos="454"/>
                <w:tab w:val="left" w:pos="680"/>
              </w:tabs>
              <w:autoSpaceDE w:val="0"/>
              <w:autoSpaceDN w:val="0"/>
              <w:adjustRightInd w:val="0"/>
              <w:spacing w:line="240" w:lineRule="auto"/>
              <w:rPr>
                <w:rFonts w:eastAsia="Calibri"/>
                <w:szCs w:val="18"/>
              </w:rPr>
            </w:pPr>
            <w:r w:rsidRPr="00DD6BD6">
              <w:rPr>
                <w:rFonts w:eastAsia="Calibri"/>
                <w:szCs w:val="18"/>
              </w:rPr>
              <w:t>Kennisveld: Klimaatadaptatie:</w:t>
            </w:r>
          </w:p>
          <w:p w14:paraId="7B8BA375" w14:textId="77777777" w:rsidR="00DD6BD6" w:rsidRPr="00A87B09" w:rsidRDefault="00DD6BD6" w:rsidP="00DD6BD6">
            <w:pPr>
              <w:tabs>
                <w:tab w:val="left" w:pos="227"/>
                <w:tab w:val="left" w:pos="454"/>
                <w:tab w:val="left" w:pos="680"/>
              </w:tabs>
              <w:autoSpaceDE w:val="0"/>
              <w:autoSpaceDN w:val="0"/>
              <w:adjustRightInd w:val="0"/>
              <w:spacing w:line="240" w:lineRule="auto"/>
              <w:rPr>
                <w:b w:val="0"/>
                <w:bCs/>
                <w:szCs w:val="18"/>
              </w:rPr>
            </w:pPr>
            <w:r w:rsidRPr="00A87B09">
              <w:rPr>
                <w:b w:val="0"/>
                <w:bCs/>
                <w:szCs w:val="18"/>
              </w:rPr>
              <w:t>Betreft kennis en expertise m.b.t. de impact van klimaatverandering op de hoofdinfrastructuurnetwerken, de te nemen maatregelen en het beoordelen en toepassen van nieuw beleid, kennis en of wetgeving op dit gebied.</w:t>
            </w:r>
          </w:p>
          <w:p w14:paraId="370AC002" w14:textId="77777777" w:rsidR="00DD6BD6" w:rsidRPr="00A87B09" w:rsidRDefault="00DD6BD6" w:rsidP="00DD6BD6">
            <w:pPr>
              <w:spacing w:line="240" w:lineRule="auto"/>
              <w:rPr>
                <w:rFonts w:eastAsia="Calibri"/>
                <w:b w:val="0"/>
                <w:bCs/>
                <w:szCs w:val="18"/>
              </w:rPr>
            </w:pPr>
          </w:p>
          <w:p w14:paraId="3274D3FC" w14:textId="77777777" w:rsidR="00DD6BD6" w:rsidRPr="00DD6BD6" w:rsidRDefault="00DD6BD6" w:rsidP="00DD6BD6">
            <w:pPr>
              <w:spacing w:line="240" w:lineRule="auto"/>
              <w:rPr>
                <w:szCs w:val="18"/>
              </w:rPr>
            </w:pPr>
            <w:r w:rsidRPr="00DD6BD6">
              <w:rPr>
                <w:szCs w:val="18"/>
              </w:rPr>
              <w:t>Geschiktheidseisen:</w:t>
            </w:r>
          </w:p>
          <w:p w14:paraId="46F53A6C" w14:textId="77777777" w:rsidR="00DD6BD6" w:rsidRPr="00A87B09" w:rsidRDefault="00DD6BD6" w:rsidP="008E6CE0">
            <w:pPr>
              <w:numPr>
                <w:ilvl w:val="0"/>
                <w:numId w:val="32"/>
              </w:numPr>
              <w:spacing w:before="60" w:line="240" w:lineRule="auto"/>
              <w:ind w:left="447" w:hanging="283"/>
              <w:rPr>
                <w:b w:val="0"/>
                <w:bCs/>
                <w:szCs w:val="18"/>
              </w:rPr>
            </w:pPr>
            <w:r w:rsidRPr="00A87B09">
              <w:rPr>
                <w:b w:val="0"/>
                <w:bCs/>
                <w:szCs w:val="18"/>
              </w:rPr>
              <w:t xml:space="preserve">Kennis en ervaring met het geven van advies ten aanzien van gevolgen en aanpak van klimaatverandering met betrekking tot Hoofdwegen en/of Hoofdwatersysteem; </w:t>
            </w:r>
          </w:p>
          <w:p w14:paraId="48CF0CD6" w14:textId="77777777" w:rsidR="00DD6BD6" w:rsidRPr="00A87B09" w:rsidRDefault="00DD6BD6" w:rsidP="008E6CE0">
            <w:pPr>
              <w:numPr>
                <w:ilvl w:val="0"/>
                <w:numId w:val="32"/>
              </w:numPr>
              <w:spacing w:before="60" w:line="240" w:lineRule="auto"/>
              <w:ind w:left="447" w:hanging="283"/>
              <w:rPr>
                <w:rFonts w:cs="Calibri"/>
                <w:b w:val="0"/>
                <w:bCs/>
                <w:szCs w:val="18"/>
              </w:rPr>
            </w:pPr>
            <w:bookmarkStart w:id="5" w:name="_Hlk178252421"/>
            <w:r w:rsidRPr="00A87B09">
              <w:rPr>
                <w:b w:val="0"/>
                <w:bCs/>
                <w:szCs w:val="18"/>
              </w:rPr>
              <w:t>Kennis en ervaring met de relatie tussen klimaatadaptatie/ klimaatverandering en ten minste drie van de volgende</w:t>
            </w:r>
            <w:r w:rsidRPr="00A87B09">
              <w:rPr>
                <w:rFonts w:cs="Calibri"/>
                <w:b w:val="0"/>
                <w:bCs/>
                <w:szCs w:val="18"/>
              </w:rPr>
              <w:t xml:space="preserve"> vakgebieden-thema’s: </w:t>
            </w:r>
          </w:p>
          <w:p w14:paraId="4A2C5225"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 xml:space="preserve">Ecotechniek; </w:t>
            </w:r>
          </w:p>
          <w:p w14:paraId="21583E91"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Geotechniek;</w:t>
            </w:r>
          </w:p>
          <w:p w14:paraId="51651472"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proofErr w:type="spellStart"/>
            <w:r w:rsidRPr="00A87B09">
              <w:rPr>
                <w:rFonts w:cs="Calibri"/>
                <w:b w:val="0"/>
                <w:bCs/>
                <w:szCs w:val="18"/>
              </w:rPr>
              <w:t>Geohydrologie</w:t>
            </w:r>
            <w:proofErr w:type="spellEnd"/>
            <w:r w:rsidRPr="00A87B09">
              <w:rPr>
                <w:rFonts w:cs="Calibri"/>
                <w:b w:val="0"/>
                <w:bCs/>
                <w:szCs w:val="18"/>
              </w:rPr>
              <w:t xml:space="preserve">; </w:t>
            </w:r>
          </w:p>
          <w:p w14:paraId="2DCE361A"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Bodem en grondwater;</w:t>
            </w:r>
          </w:p>
          <w:p w14:paraId="5AFE515F"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 xml:space="preserve">Waterbeheer; </w:t>
            </w:r>
          </w:p>
          <w:p w14:paraId="69847FC1"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Waterverdeling en verzilting;</w:t>
            </w:r>
          </w:p>
          <w:p w14:paraId="1B25EB94"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Waterbouw;</w:t>
            </w:r>
          </w:p>
          <w:p w14:paraId="18CB45CA"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Modelleren van voorgenoemde onderwerpen;</w:t>
            </w:r>
          </w:p>
          <w:p w14:paraId="494112A0"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Adaptief deltamanagement;</w:t>
            </w:r>
          </w:p>
          <w:p w14:paraId="60745F76"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Wegontwerp en weginrichting;</w:t>
            </w:r>
          </w:p>
          <w:p w14:paraId="6B7F1BD0"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Ruimtelijke kwaliteit;</w:t>
            </w:r>
          </w:p>
          <w:p w14:paraId="065AF4A0"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 xml:space="preserve">Ruimtelijke ordening; </w:t>
            </w:r>
          </w:p>
          <w:p w14:paraId="6A674D8D"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 xml:space="preserve">Bruggen en viaducten; </w:t>
            </w:r>
          </w:p>
          <w:p w14:paraId="1817199A"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Tunnels;</w:t>
            </w:r>
          </w:p>
          <w:p w14:paraId="493DFAB1"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Assetmanagement;</w:t>
            </w:r>
          </w:p>
          <w:p w14:paraId="69C738A8"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 xml:space="preserve">Natuur en ecologie; </w:t>
            </w:r>
          </w:p>
          <w:p w14:paraId="1AD57580" w14:textId="77777777" w:rsidR="00DD6BD6" w:rsidRPr="00A87B09" w:rsidRDefault="00DD6BD6" w:rsidP="008E6CE0">
            <w:pPr>
              <w:pStyle w:val="Lijstalinea"/>
              <w:numPr>
                <w:ilvl w:val="0"/>
                <w:numId w:val="8"/>
              </w:numPr>
              <w:spacing w:line="276" w:lineRule="auto"/>
              <w:ind w:left="731" w:hanging="283"/>
              <w:contextualSpacing w:val="0"/>
              <w:rPr>
                <w:rFonts w:cs="Calibri"/>
                <w:b w:val="0"/>
                <w:bCs/>
                <w:szCs w:val="18"/>
              </w:rPr>
            </w:pPr>
            <w:r w:rsidRPr="00A87B09">
              <w:rPr>
                <w:rFonts w:cs="Calibri"/>
                <w:b w:val="0"/>
                <w:bCs/>
                <w:szCs w:val="18"/>
              </w:rPr>
              <w:t xml:space="preserve">Kaders en richtlijnen; </w:t>
            </w:r>
          </w:p>
          <w:p w14:paraId="0A097BA1" w14:textId="77777777" w:rsidR="00DD6BD6" w:rsidRPr="00A87B09" w:rsidRDefault="00DD6BD6" w:rsidP="008E6CE0">
            <w:pPr>
              <w:pStyle w:val="Lijstalinea"/>
              <w:numPr>
                <w:ilvl w:val="0"/>
                <w:numId w:val="8"/>
              </w:numPr>
              <w:autoSpaceDE w:val="0"/>
              <w:autoSpaceDN w:val="0"/>
              <w:adjustRightInd w:val="0"/>
              <w:spacing w:line="240" w:lineRule="auto"/>
              <w:ind w:left="731" w:hanging="283"/>
              <w:contextualSpacing w:val="0"/>
              <w:rPr>
                <w:rFonts w:eastAsia="Calibri"/>
                <w:b w:val="0"/>
                <w:bCs/>
                <w:szCs w:val="18"/>
              </w:rPr>
            </w:pPr>
            <w:r w:rsidRPr="00A87B09">
              <w:rPr>
                <w:rFonts w:cs="Calibri"/>
                <w:b w:val="0"/>
                <w:bCs/>
                <w:szCs w:val="18"/>
              </w:rPr>
              <w:t>Verander- en organisatiemanagement;</w:t>
            </w:r>
          </w:p>
          <w:p w14:paraId="28D897F2" w14:textId="77777777" w:rsidR="00DD6BD6" w:rsidRPr="00A87B09" w:rsidRDefault="00DD6BD6" w:rsidP="008E6CE0">
            <w:pPr>
              <w:pStyle w:val="Lijstalinea"/>
              <w:numPr>
                <w:ilvl w:val="0"/>
                <w:numId w:val="8"/>
              </w:numPr>
              <w:autoSpaceDE w:val="0"/>
              <w:autoSpaceDN w:val="0"/>
              <w:adjustRightInd w:val="0"/>
              <w:spacing w:line="240" w:lineRule="auto"/>
              <w:ind w:left="731" w:hanging="283"/>
              <w:contextualSpacing w:val="0"/>
              <w:rPr>
                <w:rFonts w:eastAsia="Calibri"/>
                <w:b w:val="0"/>
                <w:bCs/>
                <w:szCs w:val="18"/>
              </w:rPr>
            </w:pPr>
            <w:r w:rsidRPr="00A87B09">
              <w:rPr>
                <w:rFonts w:cs="Calibri"/>
                <w:b w:val="0"/>
                <w:bCs/>
                <w:szCs w:val="18"/>
              </w:rPr>
              <w:t>Kostendeskundigheid</w:t>
            </w:r>
            <w:r>
              <w:rPr>
                <w:rFonts w:cs="Calibri"/>
                <w:b w:val="0"/>
                <w:bCs/>
                <w:szCs w:val="18"/>
              </w:rPr>
              <w:t>.</w:t>
            </w:r>
          </w:p>
          <w:bookmarkEnd w:id="5"/>
          <w:p w14:paraId="1849EB32" w14:textId="77777777" w:rsidR="00DD6BD6" w:rsidRPr="00A87B09" w:rsidRDefault="00DD6BD6" w:rsidP="00DD6BD6">
            <w:pPr>
              <w:tabs>
                <w:tab w:val="left" w:pos="227"/>
                <w:tab w:val="left" w:pos="454"/>
                <w:tab w:val="left" w:pos="680"/>
              </w:tabs>
              <w:autoSpaceDE w:val="0"/>
              <w:autoSpaceDN w:val="0"/>
              <w:adjustRightInd w:val="0"/>
              <w:spacing w:line="240" w:lineRule="auto"/>
              <w:rPr>
                <w:rFonts w:eastAsia="Calibri"/>
                <w:b w:val="0"/>
                <w:bCs/>
                <w:szCs w:val="18"/>
              </w:rPr>
            </w:pPr>
          </w:p>
          <w:p w14:paraId="66D08D31" w14:textId="77777777" w:rsidR="00DD6BD6" w:rsidRPr="00DD6BD6" w:rsidRDefault="00DD6BD6" w:rsidP="00DD6BD6">
            <w:pPr>
              <w:spacing w:line="240" w:lineRule="auto"/>
              <w:rPr>
                <w:szCs w:val="18"/>
              </w:rPr>
            </w:pPr>
            <w:r w:rsidRPr="00DD6BD6">
              <w:rPr>
                <w:szCs w:val="18"/>
              </w:rPr>
              <w:t>Selectiecriteria:</w:t>
            </w:r>
          </w:p>
          <w:p w14:paraId="69C57B32" w14:textId="77777777" w:rsidR="00DD6BD6" w:rsidRPr="00A87B09" w:rsidRDefault="00DD6BD6" w:rsidP="008E6CE0">
            <w:pPr>
              <w:numPr>
                <w:ilvl w:val="0"/>
                <w:numId w:val="31"/>
              </w:numPr>
              <w:spacing w:before="60" w:after="60" w:line="240" w:lineRule="auto"/>
              <w:ind w:left="447" w:hanging="283"/>
              <w:rPr>
                <w:b w:val="0"/>
                <w:bCs/>
                <w:szCs w:val="18"/>
              </w:rPr>
            </w:pPr>
            <w:r w:rsidRPr="00A87B09">
              <w:rPr>
                <w:b w:val="0"/>
                <w:bCs/>
                <w:szCs w:val="18"/>
              </w:rPr>
              <w:t>Kennis en ervaring met het uitvoeren van een stresstest klimaat voor wegen en/of watersystemen. De inhoud van de stresstest is als beschreven en bedoeld in de bijsluiter gestandaardiseerde stresstest van het Deltaprogramma Ruimtelijke Adaptatie en/of het Deltaplan Ruimtelijke Adaptatie;</w:t>
            </w:r>
          </w:p>
          <w:p w14:paraId="58142AAB" w14:textId="77777777" w:rsidR="00DD6BD6" w:rsidRPr="00A87B09" w:rsidRDefault="00DD6BD6" w:rsidP="008E6CE0">
            <w:pPr>
              <w:numPr>
                <w:ilvl w:val="0"/>
                <w:numId w:val="31"/>
              </w:numPr>
              <w:spacing w:before="60" w:after="60" w:line="240" w:lineRule="auto"/>
              <w:ind w:left="447" w:hanging="283"/>
              <w:rPr>
                <w:b w:val="0"/>
                <w:bCs/>
                <w:szCs w:val="18"/>
              </w:rPr>
            </w:pPr>
            <w:r w:rsidRPr="00A87B09">
              <w:rPr>
                <w:b w:val="0"/>
                <w:bCs/>
                <w:szCs w:val="18"/>
              </w:rPr>
              <w:t>Kennis en ervaring met het voeren van risicodialogen en/of het opstellen van uitvoeringsagenda’s volgend op een stresstest, zoals beschreven en bedoeld in het Deltaplan Ruimtelijke Adaptatie;</w:t>
            </w:r>
          </w:p>
          <w:p w14:paraId="18B5C57B" w14:textId="77777777" w:rsidR="00DD6BD6" w:rsidRPr="00A87B09" w:rsidRDefault="00DD6BD6" w:rsidP="008E6CE0">
            <w:pPr>
              <w:numPr>
                <w:ilvl w:val="0"/>
                <w:numId w:val="31"/>
              </w:numPr>
              <w:spacing w:before="60" w:after="60" w:line="240" w:lineRule="auto"/>
              <w:ind w:left="447" w:hanging="283"/>
              <w:rPr>
                <w:b w:val="0"/>
                <w:bCs/>
                <w:szCs w:val="18"/>
              </w:rPr>
            </w:pPr>
            <w:r w:rsidRPr="00A87B09">
              <w:rPr>
                <w:b w:val="0"/>
                <w:bCs/>
                <w:szCs w:val="18"/>
              </w:rPr>
              <w:t xml:space="preserve">Kennis en ervaring met brede welvaartsaspecten naar de definitie van het </w:t>
            </w:r>
            <w:proofErr w:type="spellStart"/>
            <w:r w:rsidRPr="00A87B09">
              <w:rPr>
                <w:b w:val="0"/>
                <w:bCs/>
                <w:szCs w:val="18"/>
              </w:rPr>
              <w:t>PlanBureau</w:t>
            </w:r>
            <w:proofErr w:type="spellEnd"/>
            <w:r w:rsidRPr="00A87B09">
              <w:rPr>
                <w:b w:val="0"/>
                <w:bCs/>
                <w:szCs w:val="18"/>
              </w:rPr>
              <w:t xml:space="preserve"> voor de Leefomgeving (PBL) en/of klimaat in assetmanagement;</w:t>
            </w:r>
          </w:p>
          <w:p w14:paraId="1065AD9E" w14:textId="77777777" w:rsidR="00DD6BD6" w:rsidRPr="00A87B09" w:rsidRDefault="00DD6BD6" w:rsidP="008E6CE0">
            <w:pPr>
              <w:numPr>
                <w:ilvl w:val="0"/>
                <w:numId w:val="31"/>
              </w:numPr>
              <w:spacing w:before="60" w:line="240" w:lineRule="auto"/>
              <w:ind w:left="447" w:hanging="283"/>
              <w:rPr>
                <w:b w:val="0"/>
                <w:bCs/>
                <w:szCs w:val="18"/>
              </w:rPr>
            </w:pPr>
            <w:r w:rsidRPr="00A87B09">
              <w:rPr>
                <w:b w:val="0"/>
                <w:bCs/>
                <w:szCs w:val="18"/>
              </w:rPr>
              <w:lastRenderedPageBreak/>
              <w:t>Kennis en ervaring met de samenhang tussen:</w:t>
            </w:r>
          </w:p>
          <w:p w14:paraId="27C24723" w14:textId="77777777" w:rsidR="00DD6BD6" w:rsidRPr="00A87B09" w:rsidRDefault="00DD6BD6" w:rsidP="008E6CE0">
            <w:pPr>
              <w:numPr>
                <w:ilvl w:val="1"/>
                <w:numId w:val="21"/>
              </w:numPr>
              <w:spacing w:line="240" w:lineRule="auto"/>
              <w:ind w:left="731" w:hanging="283"/>
              <w:rPr>
                <w:b w:val="0"/>
                <w:bCs/>
                <w:szCs w:val="18"/>
              </w:rPr>
            </w:pPr>
            <w:r>
              <w:rPr>
                <w:b w:val="0"/>
                <w:bCs/>
                <w:szCs w:val="18"/>
              </w:rPr>
              <w:t>k</w:t>
            </w:r>
            <w:r w:rsidRPr="00A87B09">
              <w:rPr>
                <w:b w:val="0"/>
                <w:bCs/>
                <w:szCs w:val="18"/>
              </w:rPr>
              <w:t>limaatadaptatie van wegen en/of watersystemen enerzijds en,</w:t>
            </w:r>
          </w:p>
          <w:p w14:paraId="632FE128" w14:textId="77777777" w:rsidR="00DD6BD6" w:rsidRPr="00A87B09" w:rsidRDefault="00DD6BD6" w:rsidP="008E6CE0">
            <w:pPr>
              <w:numPr>
                <w:ilvl w:val="1"/>
                <w:numId w:val="21"/>
              </w:numPr>
              <w:spacing w:line="240" w:lineRule="auto"/>
              <w:ind w:left="731" w:hanging="283"/>
              <w:rPr>
                <w:b w:val="0"/>
                <w:bCs/>
                <w:szCs w:val="18"/>
              </w:rPr>
            </w:pPr>
            <w:r>
              <w:rPr>
                <w:b w:val="0"/>
                <w:bCs/>
                <w:szCs w:val="18"/>
              </w:rPr>
              <w:t>d</w:t>
            </w:r>
            <w:r w:rsidRPr="00A87B09">
              <w:rPr>
                <w:b w:val="0"/>
                <w:bCs/>
                <w:szCs w:val="18"/>
              </w:rPr>
              <w:t>e aangrenzende/omliggende fysieke leefomgeving anderzijds.</w:t>
            </w:r>
          </w:p>
          <w:p w14:paraId="3EDD9466" w14:textId="77777777" w:rsidR="00DD6BD6" w:rsidRPr="003F5EB0" w:rsidRDefault="00DD6BD6" w:rsidP="00DD6BD6">
            <w:r w:rsidRPr="00A87B09">
              <w:rPr>
                <w:b w:val="0"/>
                <w:bCs/>
                <w:szCs w:val="18"/>
              </w:rPr>
              <w:t>Kennis en ervaring met Kostendeskundigheid infrastructuur en/of opstellen kaders en richtlijnen.</w:t>
            </w:r>
          </w:p>
          <w:p w14:paraId="05C9741E" w14:textId="0F0943E0" w:rsidR="00DD6BD6" w:rsidRPr="006C7958" w:rsidRDefault="00DD6BD6" w:rsidP="008E6CE0">
            <w:pPr>
              <w:numPr>
                <w:ilvl w:val="0"/>
                <w:numId w:val="29"/>
              </w:numPr>
              <w:spacing w:before="60" w:after="60" w:line="240" w:lineRule="auto"/>
              <w:ind w:left="447" w:hanging="283"/>
              <w:rPr>
                <w:rFonts w:eastAsia="Calibri"/>
                <w:szCs w:val="18"/>
              </w:rPr>
            </w:pPr>
          </w:p>
        </w:tc>
      </w:tr>
    </w:tbl>
    <w:p w14:paraId="1699570D" w14:textId="77777777" w:rsidR="00DD6BD6" w:rsidRDefault="00DD6BD6" w:rsidP="0032180B">
      <w:pPr>
        <w:spacing w:line="240" w:lineRule="auto"/>
        <w:rPr>
          <w:rFonts w:eastAsia="Calibri"/>
          <w:szCs w:val="18"/>
          <w:lang w:eastAsia="en-US"/>
        </w:rPr>
      </w:pPr>
    </w:p>
    <w:p w14:paraId="7C00CCC9" w14:textId="77777777" w:rsidR="00DD6BD6" w:rsidRPr="00B32B69" w:rsidRDefault="00DD6BD6" w:rsidP="0032180B">
      <w:pPr>
        <w:spacing w:line="240" w:lineRule="auto"/>
        <w:rPr>
          <w:rFonts w:eastAsia="Calibri"/>
          <w:szCs w:val="18"/>
          <w:lang w:eastAsia="en-US"/>
        </w:rPr>
      </w:pPr>
    </w:p>
    <w:p w14:paraId="50E01767" w14:textId="77777777" w:rsidR="0032180B" w:rsidRPr="00280142" w:rsidRDefault="0032180B" w:rsidP="0032180B">
      <w:pPr>
        <w:spacing w:line="240" w:lineRule="auto"/>
        <w:rPr>
          <w:rFonts w:eastAsia="Calibri"/>
          <w:b/>
          <w:bCs/>
          <w:szCs w:val="18"/>
          <w:lang w:eastAsia="en-US"/>
        </w:rPr>
      </w:pPr>
      <w:r w:rsidRPr="00280142">
        <w:rPr>
          <w:rFonts w:eastAsia="Calibri"/>
          <w:b/>
          <w:bCs/>
          <w:szCs w:val="18"/>
          <w:lang w:eastAsia="en-US"/>
        </w:rPr>
        <w:t xml:space="preserve">Uitgangspunten geschiktheidseis 5 </w:t>
      </w:r>
      <w:r>
        <w:rPr>
          <w:rFonts w:eastAsia="Calibri"/>
          <w:b/>
          <w:bCs/>
          <w:szCs w:val="18"/>
          <w:lang w:eastAsia="en-US"/>
        </w:rPr>
        <w:t xml:space="preserve">van </w:t>
      </w:r>
      <w:r w:rsidRPr="00280142">
        <w:rPr>
          <w:rFonts w:eastAsia="Calibri"/>
          <w:b/>
          <w:bCs/>
          <w:szCs w:val="18"/>
          <w:lang w:eastAsia="en-US"/>
        </w:rPr>
        <w:t>kennisveld Vastgoed</w:t>
      </w:r>
    </w:p>
    <w:p w14:paraId="3FEEB617" w14:textId="41B78ED9" w:rsidR="0032180B" w:rsidRPr="001B338F" w:rsidRDefault="0032180B" w:rsidP="0032180B">
      <w:pPr>
        <w:spacing w:line="240" w:lineRule="auto"/>
        <w:rPr>
          <w:rFonts w:eastAsia="Calibri"/>
          <w:szCs w:val="18"/>
          <w:lang w:eastAsia="en-US"/>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de geschiktheidseis </w:t>
      </w:r>
      <w:r>
        <w:rPr>
          <w:rFonts w:eastAsia="Calibri"/>
          <w:szCs w:val="18"/>
          <w:lang w:eastAsia="en-US"/>
        </w:rPr>
        <w:t xml:space="preserve">5 van het kennisveld </w:t>
      </w:r>
      <w:r w:rsidR="00E12C83">
        <w:rPr>
          <w:rFonts w:eastAsia="Calibri"/>
          <w:szCs w:val="18"/>
          <w:lang w:eastAsia="en-US"/>
        </w:rPr>
        <w:t>V</w:t>
      </w:r>
      <w:r>
        <w:rPr>
          <w:rFonts w:eastAsia="Calibri"/>
          <w:szCs w:val="18"/>
          <w:lang w:eastAsia="en-US"/>
        </w:rPr>
        <w:t xml:space="preserve">astgoed </w:t>
      </w:r>
      <w:r w:rsidRPr="001B338F">
        <w:rPr>
          <w:rFonts w:eastAsia="Calibri"/>
          <w:szCs w:val="18"/>
          <w:lang w:eastAsia="en-US"/>
        </w:rPr>
        <w:t>aan te tonen met bewijs van certificaten</w:t>
      </w:r>
      <w:r>
        <w:rPr>
          <w:rFonts w:eastAsia="Calibri"/>
          <w:szCs w:val="18"/>
          <w:lang w:eastAsia="en-US"/>
        </w:rPr>
        <w:t xml:space="preserve"> met de geldigheidsduur</w:t>
      </w:r>
      <w:r w:rsidRPr="001B338F">
        <w:rPr>
          <w:rFonts w:eastAsia="Calibri"/>
          <w:szCs w:val="18"/>
          <w:lang w:eastAsia="en-US"/>
        </w:rPr>
        <w:t>.</w:t>
      </w:r>
    </w:p>
    <w:p w14:paraId="43CC6ADE" w14:textId="77777777" w:rsidR="0032180B" w:rsidRPr="00A3536F" w:rsidRDefault="0032180B" w:rsidP="0032180B">
      <w:pPr>
        <w:spacing w:line="240" w:lineRule="auto"/>
        <w:rPr>
          <w:rFonts w:eastAsia="Calibri"/>
          <w:szCs w:val="18"/>
          <w:lang w:eastAsia="en-US"/>
        </w:rPr>
      </w:pPr>
    </w:p>
    <w:p w14:paraId="142CB0AD" w14:textId="77777777" w:rsidR="0032180B" w:rsidRPr="008E1C82" w:rsidRDefault="0032180B" w:rsidP="0032180B">
      <w:pPr>
        <w:spacing w:line="240" w:lineRule="auto"/>
        <w:rPr>
          <w:rFonts w:eastAsia="Calibri"/>
          <w:b/>
          <w:bCs/>
          <w:szCs w:val="18"/>
          <w:lang w:eastAsia="en-US"/>
        </w:rPr>
      </w:pPr>
      <w:r>
        <w:rPr>
          <w:rFonts w:eastAsia="Calibri"/>
          <w:b/>
          <w:bCs/>
          <w:szCs w:val="18"/>
          <w:lang w:eastAsia="en-US"/>
        </w:rPr>
        <w:t>Uitgangspunten referentieopdrachten per kennisveld</w:t>
      </w:r>
    </w:p>
    <w:p w14:paraId="45931602" w14:textId="77777777" w:rsidR="00E12C83" w:rsidRDefault="0032180B" w:rsidP="0032180B">
      <w:pPr>
        <w:spacing w:line="240" w:lineRule="auto"/>
        <w:rPr>
          <w:rFonts w:eastAsia="Calibri"/>
          <w:szCs w:val="18"/>
          <w:lang w:eastAsia="en-US"/>
        </w:rPr>
      </w:pPr>
      <w:r w:rsidRPr="0040542C">
        <w:rPr>
          <w:rFonts w:eastAsia="Calibri"/>
          <w:szCs w:val="18"/>
          <w:lang w:eastAsia="en-US"/>
        </w:rPr>
        <w:t xml:space="preserve">De </w:t>
      </w:r>
      <w:r w:rsidR="00D063C2">
        <w:rPr>
          <w:rFonts w:eastAsia="Calibri"/>
          <w:szCs w:val="18"/>
          <w:lang w:eastAsia="en-US"/>
        </w:rPr>
        <w:t>ondernemer</w:t>
      </w:r>
      <w:r w:rsidRPr="0040542C">
        <w:rPr>
          <w:rFonts w:eastAsia="Calibri"/>
          <w:szCs w:val="18"/>
          <w:lang w:eastAsia="en-US"/>
        </w:rPr>
        <w:t xml:space="preserve"> </w:t>
      </w:r>
      <w:r>
        <w:rPr>
          <w:rFonts w:eastAsia="Calibri"/>
          <w:szCs w:val="18"/>
          <w:lang w:eastAsia="en-US"/>
        </w:rPr>
        <w:t xml:space="preserve">perceel 2 Technisch </w:t>
      </w:r>
      <w:r w:rsidR="00E12C83">
        <w:rPr>
          <w:rFonts w:eastAsia="Calibri"/>
          <w:szCs w:val="18"/>
          <w:lang w:eastAsia="en-US"/>
        </w:rPr>
        <w:t>A</w:t>
      </w:r>
      <w:r>
        <w:rPr>
          <w:rFonts w:eastAsia="Calibri"/>
          <w:szCs w:val="18"/>
          <w:lang w:eastAsia="en-US"/>
        </w:rPr>
        <w:t xml:space="preserve">dvies </w:t>
      </w:r>
      <w:r w:rsidRPr="0040542C">
        <w:rPr>
          <w:rFonts w:eastAsia="Calibri"/>
          <w:szCs w:val="18"/>
          <w:lang w:eastAsia="en-US"/>
        </w:rPr>
        <w:t xml:space="preserve">dient </w:t>
      </w:r>
      <w:r>
        <w:rPr>
          <w:rFonts w:eastAsia="Calibri"/>
          <w:szCs w:val="18"/>
          <w:lang w:eastAsia="en-US"/>
        </w:rPr>
        <w:t xml:space="preserve">voor de kennisvelden </w:t>
      </w:r>
      <w:r w:rsidRPr="0040542C">
        <w:rPr>
          <w:rFonts w:eastAsia="Calibri"/>
          <w:szCs w:val="18"/>
          <w:lang w:eastAsia="en-US"/>
        </w:rPr>
        <w:t xml:space="preserve">d.m.v. de </w:t>
      </w:r>
      <w:r>
        <w:rPr>
          <w:rFonts w:eastAsia="Calibri"/>
          <w:szCs w:val="18"/>
          <w:lang w:eastAsia="en-US"/>
        </w:rPr>
        <w:t>referentieopdrachten</w:t>
      </w:r>
      <w:r w:rsidRPr="0040542C">
        <w:rPr>
          <w:rFonts w:eastAsia="Calibri"/>
          <w:szCs w:val="18"/>
          <w:lang w:eastAsia="en-US"/>
        </w:rPr>
        <w:t xml:space="preserve"> te voldoen aan de geschiktheidseisen</w:t>
      </w:r>
      <w:r>
        <w:rPr>
          <w:rFonts w:eastAsia="Calibri"/>
          <w:szCs w:val="18"/>
          <w:lang w:eastAsia="en-US"/>
        </w:rPr>
        <w:t xml:space="preserve"> en de selectiecriteria om punten te scoren</w:t>
      </w:r>
      <w:r w:rsidRPr="008E1C82">
        <w:rPr>
          <w:rFonts w:eastAsia="Calibri"/>
          <w:szCs w:val="18"/>
          <w:lang w:eastAsia="en-US"/>
        </w:rPr>
        <w:t xml:space="preserve">. In totaal mogen voor het aantonen van de geschiktheidseisen én selectiecriteria </w:t>
      </w:r>
      <w:r>
        <w:rPr>
          <w:rFonts w:eastAsia="Calibri"/>
          <w:szCs w:val="18"/>
          <w:lang w:eastAsia="en-US"/>
        </w:rPr>
        <w:t xml:space="preserve">per kennisveld </w:t>
      </w:r>
      <w:r w:rsidRPr="00502E87">
        <w:rPr>
          <w:rFonts w:eastAsia="Calibri"/>
          <w:szCs w:val="18"/>
          <w:lang w:eastAsia="en-US"/>
        </w:rPr>
        <w:t>3 referentieopdrachten</w:t>
      </w:r>
      <w:r w:rsidRPr="008E1C82">
        <w:rPr>
          <w:rFonts w:eastAsia="Calibri"/>
          <w:szCs w:val="18"/>
          <w:lang w:eastAsia="en-US"/>
        </w:rPr>
        <w:t xml:space="preserve"> worden gebruikt. Het staat </w:t>
      </w:r>
      <w:r w:rsidR="00D063C2">
        <w:rPr>
          <w:rFonts w:eastAsia="Calibri"/>
          <w:szCs w:val="18"/>
          <w:lang w:eastAsia="en-US"/>
        </w:rPr>
        <w:t>ondernemer</w:t>
      </w:r>
      <w:r w:rsidRPr="008E1C82">
        <w:rPr>
          <w:rFonts w:eastAsia="Calibri"/>
          <w:szCs w:val="18"/>
          <w:lang w:eastAsia="en-US"/>
        </w:rPr>
        <w:t xml:space="preserve"> vrij zelf te bepalen op welke wijze de 3 </w:t>
      </w:r>
      <w:r>
        <w:rPr>
          <w:rFonts w:eastAsia="Calibri"/>
          <w:szCs w:val="18"/>
          <w:lang w:eastAsia="en-US"/>
        </w:rPr>
        <w:t>referentieopdrachten per kennisveld</w:t>
      </w:r>
      <w:r w:rsidRPr="008E1C82">
        <w:rPr>
          <w:rFonts w:eastAsia="Calibri"/>
          <w:szCs w:val="18"/>
          <w:lang w:eastAsia="en-US"/>
        </w:rPr>
        <w:t xml:space="preserve"> worden ingezet: een </w:t>
      </w:r>
      <w:r>
        <w:rPr>
          <w:rFonts w:eastAsia="Calibri"/>
          <w:szCs w:val="18"/>
          <w:lang w:eastAsia="en-US"/>
        </w:rPr>
        <w:t>referentieopdracht</w:t>
      </w:r>
      <w:r w:rsidRPr="008E1C82">
        <w:rPr>
          <w:rFonts w:eastAsia="Calibri"/>
          <w:szCs w:val="18"/>
          <w:lang w:eastAsia="en-US"/>
        </w:rPr>
        <w:t xml:space="preserve"> opdracht kan bijv. ingezet worden om 1 geschiktheidseis en 1 selectie eis aan te tonen</w:t>
      </w:r>
      <w:r>
        <w:rPr>
          <w:rFonts w:eastAsia="Calibri"/>
          <w:szCs w:val="18"/>
          <w:lang w:eastAsia="en-US"/>
        </w:rPr>
        <w:t xml:space="preserve"> per kennisveld. </w:t>
      </w:r>
    </w:p>
    <w:p w14:paraId="11829127" w14:textId="4B2E2D77" w:rsidR="0032180B" w:rsidRPr="008E1C82" w:rsidRDefault="0032180B" w:rsidP="0032180B">
      <w:pPr>
        <w:spacing w:line="240" w:lineRule="auto"/>
        <w:rPr>
          <w:rFonts w:eastAsia="Calibri"/>
          <w:szCs w:val="18"/>
          <w:lang w:eastAsia="en-US"/>
        </w:rPr>
      </w:pPr>
      <w:r w:rsidRPr="008E1C82">
        <w:rPr>
          <w:rFonts w:eastAsia="Calibri"/>
          <w:szCs w:val="18"/>
          <w:lang w:eastAsia="en-US"/>
        </w:rPr>
        <w:t xml:space="preserve">De </w:t>
      </w:r>
      <w:r w:rsidR="00D063C2">
        <w:rPr>
          <w:rFonts w:eastAsia="Calibri"/>
          <w:szCs w:val="18"/>
          <w:lang w:eastAsia="en-US"/>
        </w:rPr>
        <w:t>Ondernemer</w:t>
      </w:r>
      <w:r w:rsidRPr="008E1C82">
        <w:rPr>
          <w:rFonts w:eastAsia="Calibri"/>
          <w:szCs w:val="18"/>
          <w:lang w:eastAsia="en-US"/>
        </w:rPr>
        <w:t xml:space="preserve"> dient voor één of meerdere kennisvelden afzonderlijk </w:t>
      </w:r>
      <w:r>
        <w:rPr>
          <w:rFonts w:eastAsia="Calibri"/>
          <w:szCs w:val="18"/>
          <w:lang w:eastAsia="en-US"/>
        </w:rPr>
        <w:t>3 referentieopdrachten</w:t>
      </w:r>
      <w:r w:rsidRPr="008E1C82">
        <w:rPr>
          <w:rFonts w:eastAsia="Calibri"/>
          <w:szCs w:val="18"/>
          <w:lang w:eastAsia="en-US"/>
        </w:rPr>
        <w:t xml:space="preserve"> aan te leveren die aantoonbaar voldoen aan de onderstaande voorwaarden.</w:t>
      </w:r>
    </w:p>
    <w:p w14:paraId="59073067" w14:textId="77777777" w:rsidR="0032180B" w:rsidRDefault="0032180B" w:rsidP="0032180B">
      <w:pPr>
        <w:spacing w:line="240" w:lineRule="auto"/>
        <w:rPr>
          <w:rFonts w:eastAsia="Calibri"/>
          <w:szCs w:val="18"/>
          <w:lang w:eastAsia="en-US"/>
        </w:rPr>
      </w:pPr>
    </w:p>
    <w:p w14:paraId="03D8B1D8" w14:textId="77777777" w:rsidR="0032180B" w:rsidRPr="003E5373" w:rsidRDefault="0032180B" w:rsidP="0032180B">
      <w:pPr>
        <w:spacing w:line="240" w:lineRule="auto"/>
        <w:rPr>
          <w:rFonts w:eastAsia="Calibri"/>
          <w:szCs w:val="18"/>
          <w:lang w:eastAsia="en-US"/>
        </w:rPr>
      </w:pPr>
      <w:r w:rsidRPr="003E5373">
        <w:rPr>
          <w:rFonts w:eastAsia="Calibri"/>
          <w:szCs w:val="18"/>
          <w:lang w:eastAsia="en-US"/>
        </w:rPr>
        <w:t>Voorts geldt dat één geschiktheidseis dient te worden aangetoond met één referentieopdracht en één selectiecriterium dient te worden aangetoond met één referentieopdracht.</w:t>
      </w:r>
    </w:p>
    <w:p w14:paraId="2B2B5774" w14:textId="77777777" w:rsidR="0032180B" w:rsidRDefault="0032180B" w:rsidP="0032180B">
      <w:pPr>
        <w:spacing w:line="240" w:lineRule="auto"/>
        <w:rPr>
          <w:rFonts w:eastAsia="Calibri"/>
          <w:szCs w:val="18"/>
          <w:highlight w:val="yellow"/>
          <w:lang w:eastAsia="en-US"/>
        </w:rPr>
      </w:pPr>
    </w:p>
    <w:p w14:paraId="38C6C885" w14:textId="106DA7AD" w:rsidR="0032180B" w:rsidRDefault="0032180B" w:rsidP="0032180B">
      <w:pPr>
        <w:spacing w:line="240" w:lineRule="auto"/>
        <w:rPr>
          <w:rFonts w:eastAsia="Calibri"/>
          <w:szCs w:val="18"/>
          <w:lang w:eastAsia="en-US"/>
        </w:rPr>
      </w:pPr>
      <w:r w:rsidRPr="008D7A7E">
        <w:rPr>
          <w:rFonts w:eastAsia="Calibri"/>
          <w:szCs w:val="18"/>
          <w:lang w:eastAsia="en-US"/>
        </w:rPr>
        <w:t xml:space="preserve">Alleen voor geschiktheidseis 2 van kennisveld klimaatadaptie mag de </w:t>
      </w:r>
      <w:r w:rsidR="00D063C2" w:rsidRPr="008D7A7E">
        <w:rPr>
          <w:rFonts w:eastAsia="Calibri"/>
          <w:szCs w:val="18"/>
          <w:lang w:eastAsia="en-US"/>
        </w:rPr>
        <w:t>ondernemer</w:t>
      </w:r>
      <w:r w:rsidRPr="008D7A7E">
        <w:rPr>
          <w:rFonts w:eastAsia="Calibri"/>
          <w:szCs w:val="18"/>
          <w:lang w:eastAsia="en-US"/>
        </w:rPr>
        <w:t xml:space="preserve"> zijn voor dit kennisveld gegeven 3 referentieopdrachten allen inzetten om te voldoen aan geschiktheidseis 2. De andere geschiktheidseis en de 5 selectiecriteria van het kennisveld klimaatadaptatie dient de </w:t>
      </w:r>
      <w:r w:rsidR="00D063C2" w:rsidRPr="008D7A7E">
        <w:rPr>
          <w:rFonts w:eastAsia="Calibri"/>
          <w:szCs w:val="18"/>
          <w:lang w:eastAsia="en-US"/>
        </w:rPr>
        <w:t>ondernemer</w:t>
      </w:r>
      <w:r w:rsidRPr="008D7A7E">
        <w:rPr>
          <w:rFonts w:eastAsia="Calibri"/>
          <w:szCs w:val="18"/>
          <w:lang w:eastAsia="en-US"/>
        </w:rPr>
        <w:t xml:space="preserve"> per geschiktheidseis en per selectiecriterium aan te tonen met 1 referentieopdracht.</w:t>
      </w:r>
    </w:p>
    <w:p w14:paraId="01D21CAD" w14:textId="77777777" w:rsidR="00E12C83" w:rsidRPr="008E1C82" w:rsidRDefault="00E12C83" w:rsidP="0032180B">
      <w:pPr>
        <w:spacing w:line="240" w:lineRule="auto"/>
        <w:rPr>
          <w:rFonts w:eastAsia="Calibri"/>
          <w:szCs w:val="18"/>
          <w:lang w:eastAsia="en-US"/>
        </w:rPr>
      </w:pPr>
    </w:p>
    <w:p w14:paraId="3D0765D1" w14:textId="77777777" w:rsidR="0032180B" w:rsidRPr="008E1C82" w:rsidRDefault="0032180B" w:rsidP="0032180B">
      <w:pPr>
        <w:spacing w:line="240" w:lineRule="auto"/>
        <w:rPr>
          <w:rFonts w:eastAsia="Calibri"/>
          <w:b/>
          <w:bCs/>
          <w:szCs w:val="18"/>
          <w:lang w:eastAsia="en-US"/>
        </w:rPr>
      </w:pPr>
      <w:r w:rsidRPr="008E1C82">
        <w:rPr>
          <w:rFonts w:eastAsia="Calibri"/>
          <w:b/>
          <w:bCs/>
          <w:szCs w:val="18"/>
          <w:lang w:eastAsia="en-US"/>
        </w:rPr>
        <w:t xml:space="preserve">Voorwaarden </w:t>
      </w:r>
      <w:r>
        <w:rPr>
          <w:rFonts w:eastAsia="Calibri"/>
          <w:b/>
          <w:bCs/>
          <w:szCs w:val="18"/>
          <w:lang w:eastAsia="en-US"/>
        </w:rPr>
        <w:t>referentieopdrachten</w:t>
      </w:r>
    </w:p>
    <w:p w14:paraId="5FD9D20C" w14:textId="77777777" w:rsidR="0032180B" w:rsidRPr="004E4E83" w:rsidRDefault="0032180B" w:rsidP="008E6CE0">
      <w:pPr>
        <w:pStyle w:val="OpsommingenRWS"/>
        <w:numPr>
          <w:ilvl w:val="0"/>
          <w:numId w:val="41"/>
        </w:numPr>
        <w:spacing w:before="60" w:after="60" w:line="240" w:lineRule="auto"/>
        <w:rPr>
          <w:szCs w:val="18"/>
        </w:rPr>
      </w:pPr>
      <w:r w:rsidRPr="004E4E83">
        <w:rPr>
          <w:szCs w:val="18"/>
        </w:rPr>
        <w:t xml:space="preserve">In de beschrijving dient de </w:t>
      </w:r>
      <w:r>
        <w:rPr>
          <w:szCs w:val="18"/>
        </w:rPr>
        <w:t>referentieopdracht</w:t>
      </w:r>
      <w:r w:rsidRPr="004E4E83">
        <w:rPr>
          <w:szCs w:val="18"/>
        </w:rPr>
        <w:t xml:space="preserve"> van een betreffend kennisveld aantoonbaar te voldoen aan de gedefinieerde geschiktheidseisen en</w:t>
      </w:r>
      <w:r>
        <w:rPr>
          <w:szCs w:val="18"/>
        </w:rPr>
        <w:t xml:space="preserve">/of </w:t>
      </w:r>
      <w:r w:rsidRPr="004E4E83">
        <w:rPr>
          <w:szCs w:val="18"/>
        </w:rPr>
        <w:t>selectiecriteria van de kennisvelden</w:t>
      </w:r>
      <w:r>
        <w:rPr>
          <w:szCs w:val="18"/>
        </w:rPr>
        <w:t>;</w:t>
      </w:r>
    </w:p>
    <w:p w14:paraId="425C0F5E" w14:textId="77777777" w:rsidR="0032180B" w:rsidRPr="008E1C82" w:rsidRDefault="0032180B" w:rsidP="008E6CE0">
      <w:pPr>
        <w:pStyle w:val="OpsommingenRWS"/>
        <w:numPr>
          <w:ilvl w:val="0"/>
          <w:numId w:val="41"/>
        </w:numPr>
        <w:spacing w:before="60" w:after="60" w:line="240" w:lineRule="auto"/>
        <w:ind w:left="714" w:hanging="357"/>
        <w:rPr>
          <w:szCs w:val="18"/>
        </w:rPr>
      </w:pPr>
      <w:r w:rsidRPr="008E1C82">
        <w:rPr>
          <w:szCs w:val="18"/>
        </w:rPr>
        <w:t xml:space="preserve">De </w:t>
      </w:r>
      <w:r>
        <w:rPr>
          <w:szCs w:val="18"/>
        </w:rPr>
        <w:t>referentieopdrachten</w:t>
      </w:r>
      <w:r w:rsidRPr="008E1C82">
        <w:rPr>
          <w:szCs w:val="18"/>
        </w:rPr>
        <w:t xml:space="preserve"> voor de kennisvelden Assetmanagement, waterveiligheid en (oppervlakte)waterbeheer, grondwater- en bodembeheer en klimaatadaptatie hebben elk een minimale gefactureerde waarde van € 50.000 excl. Btw, waarbij de waarde alleen de werkzaamheden betreft die een relatie hebben met het kennis</w:t>
      </w:r>
      <w:r>
        <w:rPr>
          <w:szCs w:val="18"/>
        </w:rPr>
        <w:t>veld</w:t>
      </w:r>
      <w:r w:rsidRPr="008E1C82">
        <w:rPr>
          <w:szCs w:val="18"/>
        </w:rPr>
        <w:t>;</w:t>
      </w:r>
    </w:p>
    <w:p w14:paraId="60C67066" w14:textId="77777777" w:rsidR="0032180B" w:rsidRPr="008E1C82" w:rsidRDefault="0032180B" w:rsidP="008E6CE0">
      <w:pPr>
        <w:pStyle w:val="OpsommingenRWS"/>
        <w:numPr>
          <w:ilvl w:val="0"/>
          <w:numId w:val="41"/>
        </w:numPr>
        <w:spacing w:before="60" w:after="60" w:line="240" w:lineRule="auto"/>
        <w:ind w:left="714" w:hanging="357"/>
        <w:rPr>
          <w:szCs w:val="18"/>
        </w:rPr>
      </w:pPr>
      <w:r w:rsidRPr="008E1C82">
        <w:rPr>
          <w:szCs w:val="18"/>
        </w:rPr>
        <w:t xml:space="preserve">De </w:t>
      </w:r>
      <w:r>
        <w:rPr>
          <w:szCs w:val="18"/>
        </w:rPr>
        <w:t>referentieopdrachten</w:t>
      </w:r>
      <w:r w:rsidRPr="008E1C82">
        <w:rPr>
          <w:szCs w:val="18"/>
        </w:rPr>
        <w:t xml:space="preserve"> voor de kennisvelden Vastgoed, Wegenbouw en Wegontwerp &amp; Verkeersveiligheid hebben elk een minimale gefactureerde waarde van € 100.000 exc</w:t>
      </w:r>
      <w:r>
        <w:rPr>
          <w:szCs w:val="18"/>
        </w:rPr>
        <w:t>l</w:t>
      </w:r>
      <w:r w:rsidRPr="008E1C82">
        <w:rPr>
          <w:szCs w:val="18"/>
        </w:rPr>
        <w:t>. Btw</w:t>
      </w:r>
      <w:r>
        <w:rPr>
          <w:szCs w:val="18"/>
        </w:rPr>
        <w:t>,</w:t>
      </w:r>
      <w:r w:rsidRPr="008E1C82">
        <w:rPr>
          <w:szCs w:val="18"/>
        </w:rPr>
        <w:t xml:space="preserve"> waarbij de waarde alleen de werkzaamheden betreft die een relatie hebben met het kennis</w:t>
      </w:r>
      <w:r>
        <w:rPr>
          <w:szCs w:val="18"/>
        </w:rPr>
        <w:t>veld;</w:t>
      </w:r>
    </w:p>
    <w:p w14:paraId="37D2DE6F" w14:textId="77777777" w:rsidR="0032180B" w:rsidRPr="008E1C82" w:rsidRDefault="0032180B" w:rsidP="008E6CE0">
      <w:pPr>
        <w:pStyle w:val="OpsommingenRWS"/>
        <w:numPr>
          <w:ilvl w:val="0"/>
          <w:numId w:val="41"/>
        </w:numPr>
        <w:spacing w:before="60" w:after="60" w:line="240" w:lineRule="auto"/>
        <w:ind w:left="714" w:hanging="357"/>
        <w:rPr>
          <w:szCs w:val="18"/>
        </w:rPr>
      </w:pPr>
      <w:r w:rsidRPr="008E1C82">
        <w:rPr>
          <w:szCs w:val="18"/>
        </w:rPr>
        <w:t xml:space="preserve">De </w:t>
      </w:r>
      <w:r>
        <w:rPr>
          <w:szCs w:val="18"/>
        </w:rPr>
        <w:t>referentieopdrachten</w:t>
      </w:r>
      <w:r w:rsidRPr="008E1C82">
        <w:rPr>
          <w:szCs w:val="18"/>
        </w:rPr>
        <w:t xml:space="preserve"> hebben een afloopdatum van de opdracht die niet meer dan </w:t>
      </w:r>
      <w:r w:rsidRPr="0078286A">
        <w:rPr>
          <w:szCs w:val="18"/>
        </w:rPr>
        <w:t xml:space="preserve">3 jaar </w:t>
      </w:r>
      <w:r w:rsidRPr="00984868">
        <w:rPr>
          <w:rFonts w:cs="Verdana"/>
          <w:color w:val="000000"/>
        </w:rPr>
        <w:t xml:space="preserve">voorafgaande aan de uiterste datum voor ontvangst van de </w:t>
      </w:r>
      <w:r>
        <w:rPr>
          <w:rFonts w:cs="Verdana"/>
          <w:color w:val="000000"/>
        </w:rPr>
        <w:t xml:space="preserve">verzoeken tot deelneming </w:t>
      </w:r>
      <w:r w:rsidRPr="0078286A">
        <w:rPr>
          <w:szCs w:val="18"/>
        </w:rPr>
        <w:t>ligt</w:t>
      </w:r>
      <w:r w:rsidRPr="008E1C82">
        <w:rPr>
          <w:szCs w:val="18"/>
        </w:rPr>
        <w:t>;</w:t>
      </w:r>
    </w:p>
    <w:p w14:paraId="2FAC18F3" w14:textId="77777777" w:rsidR="0032180B" w:rsidRPr="008E1C82" w:rsidRDefault="0032180B" w:rsidP="008E6CE0">
      <w:pPr>
        <w:pStyle w:val="OpsommingenRWS"/>
        <w:numPr>
          <w:ilvl w:val="0"/>
          <w:numId w:val="41"/>
        </w:numPr>
        <w:spacing w:before="60" w:after="60" w:line="240" w:lineRule="auto"/>
        <w:ind w:left="714" w:hanging="357"/>
        <w:rPr>
          <w:szCs w:val="18"/>
        </w:rPr>
      </w:pPr>
      <w:r w:rsidRPr="008E1C82">
        <w:rPr>
          <w:szCs w:val="18"/>
        </w:rPr>
        <w:t xml:space="preserve">De </w:t>
      </w:r>
      <w:r>
        <w:rPr>
          <w:szCs w:val="18"/>
        </w:rPr>
        <w:t>referentieopdrachten</w:t>
      </w:r>
      <w:r w:rsidRPr="008E1C82">
        <w:rPr>
          <w:szCs w:val="18"/>
        </w:rPr>
        <w:t xml:space="preserve"> zijn zelfstandig (als zelfstandige </w:t>
      </w:r>
      <w:r>
        <w:rPr>
          <w:szCs w:val="18"/>
        </w:rPr>
        <w:t>opdrachtnemer</w:t>
      </w:r>
      <w:r w:rsidRPr="008E1C82">
        <w:rPr>
          <w:szCs w:val="18"/>
        </w:rPr>
        <w:t xml:space="preserve">, als combinatie tezamen of als hoofdaannemer) uitgevoerd. </w:t>
      </w:r>
    </w:p>
    <w:p w14:paraId="7845E6D5" w14:textId="77777777" w:rsidR="0032180B" w:rsidRDefault="0032180B" w:rsidP="0032180B">
      <w:pPr>
        <w:spacing w:line="240" w:lineRule="auto"/>
        <w:ind w:left="227" w:hanging="227"/>
        <w:rPr>
          <w:rFonts w:eastAsia="Aptos" w:cs="Calibri"/>
          <w:b/>
          <w:bCs/>
          <w:szCs w:val="18"/>
          <w:lang w:eastAsia="en-US"/>
        </w:rPr>
      </w:pPr>
    </w:p>
    <w:p w14:paraId="2CB5814D" w14:textId="77777777" w:rsidR="0032180B" w:rsidRPr="00EE031C" w:rsidRDefault="0032180B" w:rsidP="0032180B">
      <w:pPr>
        <w:spacing w:line="240" w:lineRule="auto"/>
        <w:ind w:left="227" w:hanging="227"/>
        <w:rPr>
          <w:rFonts w:eastAsia="Aptos" w:cs="Calibri"/>
          <w:b/>
          <w:bCs/>
          <w:szCs w:val="18"/>
          <w:lang w:eastAsia="en-US"/>
        </w:rPr>
      </w:pPr>
      <w:r w:rsidRPr="00EE031C">
        <w:rPr>
          <w:rFonts w:eastAsia="Aptos" w:cs="Calibri"/>
          <w:b/>
          <w:bCs/>
          <w:szCs w:val="18"/>
          <w:lang w:eastAsia="en-US"/>
        </w:rPr>
        <w:t>Uitgangspunten selectie</w:t>
      </w:r>
    </w:p>
    <w:p w14:paraId="4A2E2DA1" w14:textId="145809AC" w:rsidR="0032180B" w:rsidRDefault="00E12C83" w:rsidP="0032180B">
      <w:pPr>
        <w:spacing w:line="240" w:lineRule="auto"/>
        <w:rPr>
          <w:rFonts w:cs="Calibri"/>
          <w:szCs w:val="18"/>
        </w:rPr>
      </w:pPr>
      <w:r>
        <w:rPr>
          <w:rFonts w:eastAsia="Calibri"/>
          <w:szCs w:val="18"/>
          <w:lang w:eastAsia="en-US"/>
        </w:rPr>
        <w:t>Aanbesteder</w:t>
      </w:r>
      <w:r w:rsidR="0032180B" w:rsidRPr="008E1C82">
        <w:rPr>
          <w:rFonts w:eastAsia="Calibri"/>
          <w:szCs w:val="18"/>
          <w:lang w:eastAsia="en-US"/>
        </w:rPr>
        <w:t xml:space="preserve"> wil voor elk kennisveld een maximaal aantal </w:t>
      </w:r>
      <w:r w:rsidR="00D063C2">
        <w:rPr>
          <w:rFonts w:eastAsia="Calibri"/>
          <w:szCs w:val="18"/>
          <w:lang w:eastAsia="en-US"/>
        </w:rPr>
        <w:t>ondernemer</w:t>
      </w:r>
      <w:r>
        <w:rPr>
          <w:rFonts w:eastAsia="Calibri"/>
          <w:szCs w:val="18"/>
          <w:lang w:eastAsia="en-US"/>
        </w:rPr>
        <w:t>s</w:t>
      </w:r>
      <w:r w:rsidR="0032180B" w:rsidRPr="008E1C82">
        <w:rPr>
          <w:rFonts w:eastAsia="Calibri"/>
          <w:szCs w:val="18"/>
          <w:lang w:eastAsia="en-US"/>
        </w:rPr>
        <w:t xml:space="preserve"> contracteren. Indien blijkt dat er na de beoordeling van de geschiktheidseisen meer dan het maximaal aantal </w:t>
      </w:r>
      <w:r w:rsidR="00D063C2">
        <w:rPr>
          <w:rFonts w:eastAsia="Calibri"/>
          <w:szCs w:val="18"/>
          <w:lang w:eastAsia="en-US"/>
        </w:rPr>
        <w:t>ondernemer</w:t>
      </w:r>
      <w:r>
        <w:rPr>
          <w:rFonts w:eastAsia="Calibri"/>
          <w:szCs w:val="18"/>
          <w:lang w:eastAsia="en-US"/>
        </w:rPr>
        <w:t>s</w:t>
      </w:r>
      <w:r w:rsidR="0032180B" w:rsidRPr="008E1C82">
        <w:rPr>
          <w:rFonts w:eastAsia="Calibri"/>
          <w:szCs w:val="18"/>
          <w:lang w:eastAsia="en-US"/>
        </w:rPr>
        <w:t xml:space="preserve"> zijn</w:t>
      </w:r>
      <w:r>
        <w:rPr>
          <w:rFonts w:eastAsia="Calibri"/>
          <w:szCs w:val="18"/>
          <w:lang w:eastAsia="en-US"/>
        </w:rPr>
        <w:t>,</w:t>
      </w:r>
      <w:r w:rsidR="0032180B" w:rsidRPr="008E1C82">
        <w:rPr>
          <w:rFonts w:eastAsia="Calibri"/>
          <w:szCs w:val="18"/>
          <w:lang w:eastAsia="en-US"/>
        </w:rPr>
        <w:t xml:space="preserve"> dan wordt op basis van de score op de selectiecriteria het aantal </w:t>
      </w:r>
      <w:r w:rsidR="00D063C2">
        <w:rPr>
          <w:rFonts w:eastAsia="Calibri"/>
          <w:szCs w:val="18"/>
          <w:lang w:eastAsia="en-US"/>
        </w:rPr>
        <w:t>ondernemer</w:t>
      </w:r>
      <w:r>
        <w:rPr>
          <w:rFonts w:eastAsia="Calibri"/>
          <w:szCs w:val="18"/>
          <w:lang w:eastAsia="en-US"/>
        </w:rPr>
        <w:t>s</w:t>
      </w:r>
      <w:r w:rsidR="0032180B" w:rsidRPr="008E1C82">
        <w:rPr>
          <w:rFonts w:eastAsia="Calibri"/>
          <w:szCs w:val="18"/>
          <w:lang w:eastAsia="en-US"/>
        </w:rPr>
        <w:t xml:space="preserve"> teruggebracht </w:t>
      </w:r>
      <w:r w:rsidR="0032180B">
        <w:rPr>
          <w:rFonts w:eastAsia="Calibri"/>
          <w:szCs w:val="18"/>
          <w:lang w:eastAsia="en-US"/>
        </w:rPr>
        <w:t xml:space="preserve">tot </w:t>
      </w:r>
      <w:r w:rsidR="0032180B" w:rsidRPr="008E1C82">
        <w:rPr>
          <w:rFonts w:eastAsia="Calibri"/>
          <w:szCs w:val="18"/>
          <w:lang w:eastAsia="en-US"/>
        </w:rPr>
        <w:t>het maximum aantal. De</w:t>
      </w:r>
      <w:r w:rsidR="0032180B">
        <w:rPr>
          <w:rFonts w:eastAsia="Calibri"/>
          <w:szCs w:val="18"/>
          <w:lang w:eastAsia="en-US"/>
        </w:rPr>
        <w:t xml:space="preserve"> </w:t>
      </w:r>
      <w:r w:rsidR="00D063C2">
        <w:rPr>
          <w:rFonts w:cs="Calibri"/>
          <w:szCs w:val="18"/>
        </w:rPr>
        <w:t>ondernemer</w:t>
      </w:r>
      <w:r>
        <w:rPr>
          <w:rFonts w:cs="Calibri"/>
          <w:szCs w:val="18"/>
        </w:rPr>
        <w:t>s</w:t>
      </w:r>
      <w:r w:rsidR="0032180B" w:rsidRPr="00540D5D">
        <w:rPr>
          <w:rFonts w:cs="Calibri"/>
          <w:szCs w:val="18"/>
        </w:rPr>
        <w:t xml:space="preserve"> </w:t>
      </w:r>
      <w:r w:rsidR="0032180B">
        <w:rPr>
          <w:rFonts w:cs="Calibri"/>
          <w:szCs w:val="18"/>
        </w:rPr>
        <w:t>tot het maximum aantal</w:t>
      </w:r>
      <w:r w:rsidR="0032180B" w:rsidRPr="00540D5D">
        <w:rPr>
          <w:rFonts w:cs="Calibri"/>
          <w:szCs w:val="18"/>
        </w:rPr>
        <w:t xml:space="preserve"> die </w:t>
      </w:r>
      <w:r w:rsidR="0032180B">
        <w:rPr>
          <w:rFonts w:cs="Calibri"/>
          <w:szCs w:val="18"/>
        </w:rPr>
        <w:t>in totaal de meeste punten hebben gescoord</w:t>
      </w:r>
      <w:r w:rsidR="0032180B" w:rsidRPr="00540D5D">
        <w:rPr>
          <w:rFonts w:cs="Calibri"/>
          <w:szCs w:val="18"/>
        </w:rPr>
        <w:t xml:space="preserve"> </w:t>
      </w:r>
      <w:r w:rsidR="0032180B">
        <w:rPr>
          <w:rFonts w:cs="Calibri"/>
          <w:szCs w:val="18"/>
        </w:rPr>
        <w:t>op de selectiecriteria, worden gecontracteerd.</w:t>
      </w:r>
    </w:p>
    <w:p w14:paraId="68995E57" w14:textId="77777777" w:rsidR="0032180B" w:rsidRDefault="0032180B" w:rsidP="0032180B">
      <w:pPr>
        <w:spacing w:line="240" w:lineRule="auto"/>
        <w:rPr>
          <w:rFonts w:cs="Calibri"/>
          <w:szCs w:val="18"/>
        </w:rPr>
      </w:pPr>
    </w:p>
    <w:p w14:paraId="4AD6CBC1" w14:textId="240844AA" w:rsidR="0032180B" w:rsidRPr="001E22BB" w:rsidRDefault="0032180B" w:rsidP="0032180B">
      <w:pPr>
        <w:spacing w:line="240" w:lineRule="auto"/>
        <w:rPr>
          <w:rFonts w:eastAsia="Calibri"/>
          <w:szCs w:val="18"/>
          <w:lang w:eastAsia="en-US"/>
        </w:rPr>
      </w:pPr>
      <w:r w:rsidRPr="001E22BB">
        <w:rPr>
          <w:rFonts w:eastAsia="Calibri"/>
          <w:szCs w:val="18"/>
          <w:lang w:eastAsia="en-US"/>
        </w:rPr>
        <w:lastRenderedPageBreak/>
        <w:t xml:space="preserve">Indien de eindscore voor twee of meer </w:t>
      </w:r>
      <w:r w:rsidR="00D063C2">
        <w:rPr>
          <w:rFonts w:eastAsia="Calibri"/>
          <w:szCs w:val="18"/>
          <w:lang w:eastAsia="en-US"/>
        </w:rPr>
        <w:t>ondernemer</w:t>
      </w:r>
      <w:r w:rsidR="00E12C83">
        <w:rPr>
          <w:rFonts w:eastAsia="Calibri"/>
          <w:szCs w:val="18"/>
          <w:lang w:eastAsia="en-US"/>
        </w:rPr>
        <w:t>s</w:t>
      </w:r>
      <w:r w:rsidRPr="001E22BB">
        <w:rPr>
          <w:rFonts w:eastAsia="Calibri"/>
          <w:szCs w:val="18"/>
          <w:lang w:eastAsia="en-US"/>
        </w:rPr>
        <w:t xml:space="preserve"> gelijk is, waarbij dit van invloed is op het bepalen van het maximaal aantal te contracteren </w:t>
      </w:r>
      <w:r w:rsidR="00D063C2">
        <w:rPr>
          <w:rFonts w:eastAsia="Calibri"/>
          <w:szCs w:val="18"/>
          <w:lang w:eastAsia="en-US"/>
        </w:rPr>
        <w:t>ondernemer</w:t>
      </w:r>
      <w:r w:rsidR="00E12C83">
        <w:rPr>
          <w:rFonts w:eastAsia="Calibri"/>
          <w:szCs w:val="18"/>
          <w:lang w:eastAsia="en-US"/>
        </w:rPr>
        <w:t>s</w:t>
      </w:r>
      <w:r w:rsidRPr="001E22BB">
        <w:rPr>
          <w:rFonts w:eastAsia="Calibri"/>
          <w:szCs w:val="18"/>
          <w:lang w:eastAsia="en-US"/>
        </w:rPr>
        <w:t>, dan wordt de lotingsprocedure conform d</w:t>
      </w:r>
      <w:r w:rsidR="00E12C83">
        <w:rPr>
          <w:rFonts w:eastAsia="Calibri"/>
          <w:szCs w:val="18"/>
          <w:lang w:eastAsia="en-US"/>
        </w:rPr>
        <w:t>e</w:t>
      </w:r>
      <w:r w:rsidRPr="001E22BB">
        <w:rPr>
          <w:rFonts w:eastAsia="Calibri"/>
          <w:szCs w:val="18"/>
          <w:lang w:eastAsia="en-US"/>
        </w:rPr>
        <w:t xml:space="preserve"> aanbestedingsleidraad paragraaf 9.1 gevolgd voor de gelijk scorende </w:t>
      </w:r>
      <w:r w:rsidR="00D063C2">
        <w:rPr>
          <w:rFonts w:eastAsia="Calibri"/>
          <w:szCs w:val="18"/>
          <w:lang w:eastAsia="en-US"/>
        </w:rPr>
        <w:t>ondernemer</w:t>
      </w:r>
      <w:r w:rsidR="00E12C83">
        <w:rPr>
          <w:rFonts w:eastAsia="Calibri"/>
          <w:szCs w:val="18"/>
          <w:lang w:eastAsia="en-US"/>
        </w:rPr>
        <w:t>s</w:t>
      </w:r>
      <w:r w:rsidRPr="001E22BB">
        <w:rPr>
          <w:rFonts w:eastAsia="Calibri"/>
          <w:szCs w:val="18"/>
          <w:lang w:eastAsia="en-US"/>
        </w:rPr>
        <w:t>.</w:t>
      </w:r>
      <w:r w:rsidR="00E12C83">
        <w:rPr>
          <w:rFonts w:eastAsia="Calibri"/>
          <w:szCs w:val="18"/>
          <w:lang w:eastAsia="en-US"/>
        </w:rPr>
        <w:t xml:space="preserve"> </w:t>
      </w:r>
      <w:r w:rsidRPr="001E22BB">
        <w:rPr>
          <w:rFonts w:eastAsia="Calibri"/>
          <w:szCs w:val="18"/>
          <w:lang w:eastAsia="en-US"/>
        </w:rPr>
        <w:t>Zie paragraaf 5.1 lid 6 van de aanbestedingsleidraad.</w:t>
      </w:r>
    </w:p>
    <w:p w14:paraId="2D538A0D" w14:textId="77777777" w:rsidR="0032180B" w:rsidRPr="008E1C82" w:rsidRDefault="0032180B" w:rsidP="0032180B">
      <w:pPr>
        <w:spacing w:line="240" w:lineRule="auto"/>
        <w:rPr>
          <w:rFonts w:eastAsia="Calibri"/>
          <w:szCs w:val="18"/>
          <w:lang w:eastAsia="en-US"/>
        </w:rPr>
      </w:pPr>
    </w:p>
    <w:p w14:paraId="78E3CD84" w14:textId="4610ECEA" w:rsidR="0032180B" w:rsidRPr="008E1C82" w:rsidRDefault="0032180B" w:rsidP="0032180B">
      <w:pPr>
        <w:spacing w:line="240" w:lineRule="auto"/>
        <w:rPr>
          <w:rFonts w:eastAsia="Calibri"/>
          <w:szCs w:val="18"/>
          <w:lang w:eastAsia="en-US"/>
        </w:rPr>
      </w:pPr>
      <w:bookmarkStart w:id="6" w:name="_Hlk178233078"/>
      <w:r w:rsidRPr="008E1C82">
        <w:rPr>
          <w:rFonts w:eastAsia="Calibri"/>
          <w:szCs w:val="18"/>
          <w:lang w:eastAsia="en-US"/>
        </w:rPr>
        <w:t xml:space="preserve">De maximum aantal te selecteren </w:t>
      </w:r>
      <w:r w:rsidR="00D063C2">
        <w:rPr>
          <w:rFonts w:eastAsia="Calibri"/>
          <w:szCs w:val="18"/>
          <w:lang w:eastAsia="en-US"/>
        </w:rPr>
        <w:t>ondernemer</w:t>
      </w:r>
      <w:r w:rsidR="00E12C83">
        <w:rPr>
          <w:rFonts w:eastAsia="Calibri"/>
          <w:szCs w:val="18"/>
          <w:lang w:eastAsia="en-US"/>
        </w:rPr>
        <w:t>s</w:t>
      </w:r>
      <w:r w:rsidRPr="008E1C82">
        <w:rPr>
          <w:rFonts w:eastAsia="Calibri"/>
          <w:szCs w:val="18"/>
          <w:lang w:eastAsia="en-US"/>
        </w:rPr>
        <w:t xml:space="preserve"> per kennisveld</w:t>
      </w:r>
    </w:p>
    <w:tbl>
      <w:tblPr>
        <w:tblStyle w:val="Tabelraster"/>
        <w:tblW w:w="0" w:type="auto"/>
        <w:tblLook w:val="04A0" w:firstRow="1" w:lastRow="0" w:firstColumn="1" w:lastColumn="0" w:noHBand="0" w:noVBand="1"/>
      </w:tblPr>
      <w:tblGrid>
        <w:gridCol w:w="4815"/>
        <w:gridCol w:w="3118"/>
      </w:tblGrid>
      <w:tr w:rsidR="0032180B" w:rsidRPr="00E12C83" w14:paraId="773E1ADC" w14:textId="77777777" w:rsidTr="008419B3">
        <w:trPr>
          <w:cnfStyle w:val="100000000000" w:firstRow="1" w:lastRow="0" w:firstColumn="0" w:lastColumn="0" w:oddVBand="0" w:evenVBand="0" w:oddHBand="0" w:evenHBand="0" w:firstRowFirstColumn="0" w:firstRowLastColumn="0" w:lastRowFirstColumn="0" w:lastRowLastColumn="0"/>
          <w:trHeight w:val="340"/>
        </w:trPr>
        <w:tc>
          <w:tcPr>
            <w:tcW w:w="4815" w:type="dxa"/>
            <w:shd w:val="clear" w:color="auto" w:fill="D9D9D9" w:themeFill="background1" w:themeFillShade="D9"/>
            <w:vAlign w:val="center"/>
          </w:tcPr>
          <w:p w14:paraId="56503504" w14:textId="77777777" w:rsidR="0032180B" w:rsidRPr="00E12C83" w:rsidRDefault="0032180B" w:rsidP="00385E71">
            <w:pPr>
              <w:spacing w:line="240" w:lineRule="auto"/>
              <w:rPr>
                <w:rFonts w:eastAsia="Calibri"/>
                <w:szCs w:val="18"/>
              </w:rPr>
            </w:pPr>
            <w:r w:rsidRPr="00E12C83">
              <w:rPr>
                <w:rFonts w:eastAsia="Calibri"/>
                <w:szCs w:val="18"/>
              </w:rPr>
              <w:t>Kennisveld</w:t>
            </w:r>
          </w:p>
        </w:tc>
        <w:tc>
          <w:tcPr>
            <w:tcW w:w="3118" w:type="dxa"/>
            <w:shd w:val="clear" w:color="auto" w:fill="D9D9D9" w:themeFill="background1" w:themeFillShade="D9"/>
            <w:vAlign w:val="center"/>
          </w:tcPr>
          <w:p w14:paraId="5E0EC23A" w14:textId="2C94B2FD" w:rsidR="0032180B" w:rsidRPr="00E12C83" w:rsidRDefault="0032180B" w:rsidP="00385E71">
            <w:pPr>
              <w:spacing w:line="240" w:lineRule="auto"/>
              <w:jc w:val="center"/>
              <w:rPr>
                <w:rFonts w:eastAsia="Calibri"/>
                <w:szCs w:val="18"/>
              </w:rPr>
            </w:pPr>
            <w:r w:rsidRPr="00E12C83">
              <w:rPr>
                <w:rFonts w:eastAsia="Calibri"/>
                <w:szCs w:val="18"/>
              </w:rPr>
              <w:t xml:space="preserve">Maximaal aantal </w:t>
            </w:r>
            <w:r w:rsidR="00D063C2" w:rsidRPr="00E12C83">
              <w:rPr>
                <w:rFonts w:eastAsia="Calibri"/>
                <w:szCs w:val="18"/>
              </w:rPr>
              <w:t>ondernemer</w:t>
            </w:r>
            <w:r w:rsidR="00E12C83" w:rsidRPr="00E12C83">
              <w:rPr>
                <w:rFonts w:eastAsia="Calibri"/>
                <w:szCs w:val="18"/>
              </w:rPr>
              <w:t>s</w:t>
            </w:r>
          </w:p>
        </w:tc>
      </w:tr>
      <w:tr w:rsidR="0032180B" w:rsidRPr="00E12C83" w14:paraId="5C9F076E" w14:textId="77777777" w:rsidTr="00385E71">
        <w:trPr>
          <w:trHeight w:val="340"/>
        </w:trPr>
        <w:tc>
          <w:tcPr>
            <w:tcW w:w="4815" w:type="dxa"/>
            <w:vAlign w:val="center"/>
          </w:tcPr>
          <w:p w14:paraId="24996A6D" w14:textId="77777777" w:rsidR="0032180B" w:rsidRPr="00E12C83" w:rsidRDefault="0032180B" w:rsidP="00385E71">
            <w:pPr>
              <w:spacing w:line="240" w:lineRule="auto"/>
              <w:rPr>
                <w:rFonts w:eastAsia="Calibri"/>
                <w:szCs w:val="18"/>
              </w:rPr>
            </w:pPr>
            <w:r w:rsidRPr="00E12C83">
              <w:rPr>
                <w:szCs w:val="18"/>
              </w:rPr>
              <w:t>Vastgoed</w:t>
            </w:r>
          </w:p>
        </w:tc>
        <w:tc>
          <w:tcPr>
            <w:tcW w:w="3118" w:type="dxa"/>
            <w:vAlign w:val="center"/>
          </w:tcPr>
          <w:p w14:paraId="2C949EDB" w14:textId="77777777" w:rsidR="0032180B" w:rsidRPr="00E12C83" w:rsidRDefault="0032180B" w:rsidP="00385E71">
            <w:pPr>
              <w:spacing w:line="240" w:lineRule="auto"/>
              <w:jc w:val="center"/>
              <w:rPr>
                <w:rFonts w:eastAsia="Calibri"/>
                <w:szCs w:val="18"/>
              </w:rPr>
            </w:pPr>
            <w:r w:rsidRPr="00E12C83">
              <w:rPr>
                <w:rFonts w:eastAsia="Calibri"/>
                <w:szCs w:val="18"/>
              </w:rPr>
              <w:t>5</w:t>
            </w:r>
          </w:p>
        </w:tc>
      </w:tr>
      <w:tr w:rsidR="0032180B" w:rsidRPr="00E12C83" w14:paraId="534C97A0" w14:textId="77777777" w:rsidTr="00385E71">
        <w:trPr>
          <w:trHeight w:val="340"/>
        </w:trPr>
        <w:tc>
          <w:tcPr>
            <w:tcW w:w="4815" w:type="dxa"/>
            <w:vAlign w:val="center"/>
          </w:tcPr>
          <w:p w14:paraId="5BECF8ED" w14:textId="77777777" w:rsidR="0032180B" w:rsidRPr="00E12C83" w:rsidRDefault="0032180B" w:rsidP="00385E71">
            <w:pPr>
              <w:spacing w:line="240" w:lineRule="auto"/>
              <w:rPr>
                <w:rFonts w:eastAsia="Calibri"/>
                <w:szCs w:val="18"/>
              </w:rPr>
            </w:pPr>
            <w:r w:rsidRPr="00E12C83">
              <w:rPr>
                <w:szCs w:val="18"/>
              </w:rPr>
              <w:t>Assetmanagement</w:t>
            </w:r>
          </w:p>
        </w:tc>
        <w:tc>
          <w:tcPr>
            <w:tcW w:w="3118" w:type="dxa"/>
            <w:vAlign w:val="center"/>
          </w:tcPr>
          <w:p w14:paraId="2D168081" w14:textId="77777777" w:rsidR="0032180B" w:rsidRPr="00E12C83" w:rsidRDefault="0032180B" w:rsidP="00385E71">
            <w:pPr>
              <w:spacing w:line="240" w:lineRule="auto"/>
              <w:jc w:val="center"/>
              <w:rPr>
                <w:rFonts w:eastAsia="Calibri"/>
                <w:szCs w:val="18"/>
              </w:rPr>
            </w:pPr>
            <w:r w:rsidRPr="00E12C83">
              <w:rPr>
                <w:rFonts w:eastAsia="Calibri"/>
                <w:szCs w:val="18"/>
              </w:rPr>
              <w:t>5</w:t>
            </w:r>
          </w:p>
        </w:tc>
      </w:tr>
      <w:tr w:rsidR="0032180B" w:rsidRPr="00E12C83" w14:paraId="55B4C6AA" w14:textId="77777777" w:rsidTr="00385E71">
        <w:trPr>
          <w:trHeight w:val="340"/>
        </w:trPr>
        <w:tc>
          <w:tcPr>
            <w:tcW w:w="4815" w:type="dxa"/>
            <w:vAlign w:val="center"/>
          </w:tcPr>
          <w:p w14:paraId="3C61A8E5" w14:textId="77777777" w:rsidR="0032180B" w:rsidRPr="00E12C83" w:rsidRDefault="0032180B" w:rsidP="00385E71">
            <w:pPr>
              <w:spacing w:line="240" w:lineRule="auto"/>
              <w:rPr>
                <w:rFonts w:eastAsia="Calibri"/>
                <w:szCs w:val="18"/>
              </w:rPr>
            </w:pPr>
            <w:r w:rsidRPr="00E12C83">
              <w:rPr>
                <w:szCs w:val="18"/>
              </w:rPr>
              <w:t>Wegenbouw</w:t>
            </w:r>
          </w:p>
        </w:tc>
        <w:tc>
          <w:tcPr>
            <w:tcW w:w="3118" w:type="dxa"/>
            <w:vAlign w:val="center"/>
          </w:tcPr>
          <w:p w14:paraId="099935E2" w14:textId="77777777" w:rsidR="0032180B" w:rsidRPr="00E12C83" w:rsidRDefault="0032180B" w:rsidP="00385E71">
            <w:pPr>
              <w:spacing w:line="240" w:lineRule="auto"/>
              <w:jc w:val="center"/>
              <w:rPr>
                <w:rFonts w:eastAsia="Calibri"/>
                <w:szCs w:val="18"/>
              </w:rPr>
            </w:pPr>
            <w:r w:rsidRPr="00E12C83">
              <w:rPr>
                <w:rFonts w:eastAsia="Calibri"/>
                <w:szCs w:val="18"/>
              </w:rPr>
              <w:t>5</w:t>
            </w:r>
          </w:p>
        </w:tc>
      </w:tr>
      <w:tr w:rsidR="0032180B" w:rsidRPr="00E12C83" w14:paraId="3ACF2840" w14:textId="77777777" w:rsidTr="00385E71">
        <w:trPr>
          <w:trHeight w:val="340"/>
        </w:trPr>
        <w:tc>
          <w:tcPr>
            <w:tcW w:w="4815" w:type="dxa"/>
            <w:vAlign w:val="center"/>
          </w:tcPr>
          <w:p w14:paraId="13363E01" w14:textId="77777777" w:rsidR="0032180B" w:rsidRPr="00E12C83" w:rsidRDefault="0032180B" w:rsidP="00385E71">
            <w:pPr>
              <w:spacing w:line="240" w:lineRule="auto"/>
              <w:rPr>
                <w:rFonts w:eastAsia="Calibri"/>
                <w:szCs w:val="18"/>
              </w:rPr>
            </w:pPr>
            <w:r w:rsidRPr="00E12C83">
              <w:rPr>
                <w:szCs w:val="18"/>
              </w:rPr>
              <w:t>Wegontwerp en verkeersveiligheid</w:t>
            </w:r>
          </w:p>
        </w:tc>
        <w:tc>
          <w:tcPr>
            <w:tcW w:w="3118" w:type="dxa"/>
            <w:vAlign w:val="center"/>
          </w:tcPr>
          <w:p w14:paraId="22F56277" w14:textId="77777777" w:rsidR="0032180B" w:rsidRPr="00E12C83" w:rsidRDefault="0032180B" w:rsidP="00385E71">
            <w:pPr>
              <w:spacing w:line="240" w:lineRule="auto"/>
              <w:jc w:val="center"/>
              <w:rPr>
                <w:rFonts w:eastAsia="Calibri"/>
                <w:szCs w:val="18"/>
              </w:rPr>
            </w:pPr>
            <w:r w:rsidRPr="00E12C83">
              <w:rPr>
                <w:rFonts w:eastAsia="Calibri"/>
                <w:szCs w:val="18"/>
              </w:rPr>
              <w:t>7</w:t>
            </w:r>
          </w:p>
        </w:tc>
      </w:tr>
      <w:tr w:rsidR="0032180B" w:rsidRPr="00E12C83" w14:paraId="5A948024" w14:textId="77777777" w:rsidTr="00385E71">
        <w:trPr>
          <w:trHeight w:val="340"/>
        </w:trPr>
        <w:tc>
          <w:tcPr>
            <w:tcW w:w="4815" w:type="dxa"/>
            <w:vAlign w:val="center"/>
          </w:tcPr>
          <w:p w14:paraId="384801DB" w14:textId="77777777" w:rsidR="0032180B" w:rsidRPr="00E12C83" w:rsidRDefault="0032180B" w:rsidP="00385E71">
            <w:pPr>
              <w:spacing w:line="240" w:lineRule="auto"/>
              <w:rPr>
                <w:rFonts w:eastAsia="Calibri"/>
                <w:szCs w:val="18"/>
              </w:rPr>
            </w:pPr>
            <w:r w:rsidRPr="00E12C83">
              <w:rPr>
                <w:szCs w:val="18"/>
              </w:rPr>
              <w:t>Waterveiligheid en (oppervlakte)Waterbeheer</w:t>
            </w:r>
          </w:p>
        </w:tc>
        <w:tc>
          <w:tcPr>
            <w:tcW w:w="3118" w:type="dxa"/>
            <w:vAlign w:val="center"/>
          </w:tcPr>
          <w:p w14:paraId="3D7C09E6" w14:textId="77777777" w:rsidR="0032180B" w:rsidRPr="00E12C83" w:rsidRDefault="0032180B" w:rsidP="00385E71">
            <w:pPr>
              <w:spacing w:line="240" w:lineRule="auto"/>
              <w:jc w:val="center"/>
              <w:rPr>
                <w:rFonts w:eastAsia="Calibri"/>
                <w:szCs w:val="18"/>
              </w:rPr>
            </w:pPr>
            <w:r w:rsidRPr="00E12C83">
              <w:rPr>
                <w:rFonts w:eastAsia="Calibri"/>
                <w:szCs w:val="18"/>
              </w:rPr>
              <w:t>7</w:t>
            </w:r>
          </w:p>
        </w:tc>
      </w:tr>
      <w:tr w:rsidR="0032180B" w:rsidRPr="00E12C83" w14:paraId="0E49075B" w14:textId="77777777" w:rsidTr="00385E71">
        <w:trPr>
          <w:trHeight w:val="340"/>
        </w:trPr>
        <w:tc>
          <w:tcPr>
            <w:tcW w:w="4815" w:type="dxa"/>
            <w:vAlign w:val="center"/>
          </w:tcPr>
          <w:p w14:paraId="0E04B8C7" w14:textId="77777777" w:rsidR="0032180B" w:rsidRPr="00E12C83" w:rsidRDefault="0032180B" w:rsidP="00385E71">
            <w:pPr>
              <w:spacing w:line="240" w:lineRule="auto"/>
              <w:rPr>
                <w:rFonts w:eastAsia="Calibri"/>
                <w:szCs w:val="18"/>
              </w:rPr>
            </w:pPr>
            <w:r w:rsidRPr="00E12C83">
              <w:rPr>
                <w:szCs w:val="18"/>
              </w:rPr>
              <w:t>Grondwater- en bodembeheer</w:t>
            </w:r>
          </w:p>
        </w:tc>
        <w:tc>
          <w:tcPr>
            <w:tcW w:w="3118" w:type="dxa"/>
            <w:vAlign w:val="center"/>
          </w:tcPr>
          <w:p w14:paraId="663159A5" w14:textId="77777777" w:rsidR="0032180B" w:rsidRPr="00E12C83" w:rsidRDefault="0032180B" w:rsidP="00385E71">
            <w:pPr>
              <w:spacing w:line="240" w:lineRule="auto"/>
              <w:jc w:val="center"/>
              <w:rPr>
                <w:rFonts w:eastAsia="Calibri"/>
                <w:szCs w:val="18"/>
              </w:rPr>
            </w:pPr>
            <w:r w:rsidRPr="00E12C83">
              <w:rPr>
                <w:rFonts w:eastAsia="Calibri"/>
                <w:szCs w:val="18"/>
              </w:rPr>
              <w:t>5</w:t>
            </w:r>
          </w:p>
        </w:tc>
      </w:tr>
      <w:tr w:rsidR="0032180B" w:rsidRPr="00E12C83" w14:paraId="11EDDA3D" w14:textId="77777777" w:rsidTr="00385E71">
        <w:trPr>
          <w:trHeight w:val="340"/>
        </w:trPr>
        <w:tc>
          <w:tcPr>
            <w:tcW w:w="4815" w:type="dxa"/>
            <w:vAlign w:val="center"/>
          </w:tcPr>
          <w:p w14:paraId="22ABDD91" w14:textId="77777777" w:rsidR="0032180B" w:rsidRPr="00E12C83" w:rsidRDefault="0032180B" w:rsidP="00385E71">
            <w:pPr>
              <w:spacing w:line="240" w:lineRule="auto"/>
              <w:rPr>
                <w:rFonts w:eastAsia="Calibri"/>
                <w:szCs w:val="18"/>
              </w:rPr>
            </w:pPr>
            <w:r w:rsidRPr="00E12C83">
              <w:rPr>
                <w:szCs w:val="18"/>
              </w:rPr>
              <w:t>Klimaatadaptatie</w:t>
            </w:r>
          </w:p>
        </w:tc>
        <w:tc>
          <w:tcPr>
            <w:tcW w:w="3118" w:type="dxa"/>
            <w:vAlign w:val="center"/>
          </w:tcPr>
          <w:p w14:paraId="365FBD4C" w14:textId="77777777" w:rsidR="0032180B" w:rsidRPr="00E12C83" w:rsidRDefault="0032180B" w:rsidP="00385E71">
            <w:pPr>
              <w:spacing w:line="240" w:lineRule="auto"/>
              <w:jc w:val="center"/>
              <w:rPr>
                <w:rFonts w:eastAsia="Calibri"/>
                <w:szCs w:val="18"/>
              </w:rPr>
            </w:pPr>
            <w:r w:rsidRPr="00E12C83">
              <w:rPr>
                <w:rFonts w:eastAsia="Calibri"/>
                <w:szCs w:val="18"/>
              </w:rPr>
              <w:t>5</w:t>
            </w:r>
          </w:p>
        </w:tc>
      </w:tr>
      <w:bookmarkEnd w:id="6"/>
    </w:tbl>
    <w:p w14:paraId="6CDA1087" w14:textId="77777777" w:rsidR="0032180B" w:rsidRDefault="0032180B" w:rsidP="0032180B">
      <w:pPr>
        <w:spacing w:line="240" w:lineRule="auto"/>
        <w:rPr>
          <w:rFonts w:ascii="Calibri" w:eastAsia="Calibri" w:hAnsi="Calibri"/>
          <w:sz w:val="22"/>
          <w:szCs w:val="22"/>
          <w:lang w:eastAsia="en-US"/>
        </w:rPr>
      </w:pPr>
    </w:p>
    <w:p w14:paraId="04B8F7FE" w14:textId="77777777" w:rsidR="0032180B" w:rsidRPr="008E1C82" w:rsidRDefault="0032180B" w:rsidP="0032180B">
      <w:pPr>
        <w:spacing w:line="240" w:lineRule="auto"/>
        <w:rPr>
          <w:rFonts w:eastAsia="Calibri"/>
          <w:szCs w:val="18"/>
          <w:lang w:eastAsia="en-US"/>
        </w:rPr>
      </w:pPr>
      <w:r w:rsidRPr="008E1C82">
        <w:rPr>
          <w:rFonts w:eastAsia="Calibri"/>
          <w:szCs w:val="18"/>
          <w:lang w:eastAsia="en-US"/>
        </w:rPr>
        <w:t>Afhankelijk van het aantal gestelde selectiecriteria bij een kennisveld kunnen de volgende punten worden verdiend:</w:t>
      </w:r>
    </w:p>
    <w:tbl>
      <w:tblPr>
        <w:tblStyle w:val="Tabelraster"/>
        <w:tblW w:w="8642" w:type="dxa"/>
        <w:tblLook w:val="04A0" w:firstRow="1" w:lastRow="0" w:firstColumn="1" w:lastColumn="0" w:noHBand="0" w:noVBand="1"/>
      </w:tblPr>
      <w:tblGrid>
        <w:gridCol w:w="2405"/>
        <w:gridCol w:w="3125"/>
        <w:gridCol w:w="3112"/>
      </w:tblGrid>
      <w:tr w:rsidR="0032180B" w:rsidRPr="00E12C83" w14:paraId="3D6D40B5" w14:textId="77777777" w:rsidTr="008419B3">
        <w:trPr>
          <w:cnfStyle w:val="100000000000" w:firstRow="1" w:lastRow="0" w:firstColumn="0" w:lastColumn="0" w:oddVBand="0" w:evenVBand="0" w:oddHBand="0" w:evenHBand="0" w:firstRowFirstColumn="0" w:firstRowLastColumn="0" w:lastRowFirstColumn="0" w:lastRowLastColumn="0"/>
          <w:trHeight w:val="624"/>
        </w:trPr>
        <w:tc>
          <w:tcPr>
            <w:tcW w:w="2405" w:type="dxa"/>
            <w:shd w:val="clear" w:color="auto" w:fill="D9D9D9" w:themeFill="background1" w:themeFillShade="D9"/>
            <w:vAlign w:val="center"/>
          </w:tcPr>
          <w:p w14:paraId="470E82F2" w14:textId="77777777" w:rsidR="0032180B" w:rsidRPr="00E12C83" w:rsidRDefault="0032180B" w:rsidP="00385E71">
            <w:pPr>
              <w:spacing w:line="240" w:lineRule="auto"/>
              <w:rPr>
                <w:rFonts w:eastAsia="Calibri"/>
                <w:szCs w:val="18"/>
              </w:rPr>
            </w:pPr>
            <w:r w:rsidRPr="00E12C83">
              <w:rPr>
                <w:rFonts w:eastAsia="Calibri"/>
                <w:szCs w:val="18"/>
              </w:rPr>
              <w:t>Bij 3 gestelde selectiecriteria</w:t>
            </w:r>
          </w:p>
        </w:tc>
        <w:tc>
          <w:tcPr>
            <w:tcW w:w="3125" w:type="dxa"/>
            <w:shd w:val="clear" w:color="auto" w:fill="D9D9D9" w:themeFill="background1" w:themeFillShade="D9"/>
            <w:vAlign w:val="center"/>
          </w:tcPr>
          <w:p w14:paraId="12C2562F" w14:textId="77777777" w:rsidR="0032180B" w:rsidRPr="00E12C83" w:rsidRDefault="0032180B" w:rsidP="00385E71">
            <w:pPr>
              <w:spacing w:line="240" w:lineRule="auto"/>
              <w:rPr>
                <w:rFonts w:eastAsia="Calibri"/>
                <w:szCs w:val="18"/>
              </w:rPr>
            </w:pPr>
            <w:r w:rsidRPr="00E12C83">
              <w:rPr>
                <w:rFonts w:eastAsia="Calibri"/>
                <w:szCs w:val="18"/>
              </w:rPr>
              <w:t>Bij 4 gestelde selectiecriteria</w:t>
            </w:r>
          </w:p>
        </w:tc>
        <w:tc>
          <w:tcPr>
            <w:tcW w:w="3112" w:type="dxa"/>
            <w:shd w:val="clear" w:color="auto" w:fill="D9D9D9" w:themeFill="background1" w:themeFillShade="D9"/>
            <w:vAlign w:val="center"/>
          </w:tcPr>
          <w:p w14:paraId="4470FB80" w14:textId="77777777" w:rsidR="0032180B" w:rsidRPr="00E12C83" w:rsidRDefault="0032180B" w:rsidP="00385E71">
            <w:pPr>
              <w:spacing w:line="240" w:lineRule="auto"/>
              <w:rPr>
                <w:rFonts w:eastAsia="Calibri"/>
                <w:szCs w:val="18"/>
              </w:rPr>
            </w:pPr>
            <w:r w:rsidRPr="00E12C83">
              <w:rPr>
                <w:rFonts w:eastAsia="Calibri"/>
                <w:szCs w:val="18"/>
              </w:rPr>
              <w:t>Bij 5 gestelde selectiecriteria</w:t>
            </w:r>
          </w:p>
        </w:tc>
      </w:tr>
      <w:tr w:rsidR="0032180B" w:rsidRPr="00E12C83" w14:paraId="32ABA6DA" w14:textId="77777777" w:rsidTr="00E12C83">
        <w:trPr>
          <w:trHeight w:val="454"/>
        </w:trPr>
        <w:tc>
          <w:tcPr>
            <w:tcW w:w="2405" w:type="dxa"/>
            <w:vAlign w:val="center"/>
          </w:tcPr>
          <w:p w14:paraId="2358261D" w14:textId="77777777" w:rsidR="0032180B" w:rsidRPr="00E12C83" w:rsidRDefault="0032180B" w:rsidP="00385E71">
            <w:pPr>
              <w:spacing w:line="240" w:lineRule="auto"/>
              <w:rPr>
                <w:rFonts w:eastAsia="Calibri"/>
                <w:szCs w:val="18"/>
              </w:rPr>
            </w:pPr>
            <w:r w:rsidRPr="00E12C83">
              <w:rPr>
                <w:rFonts w:eastAsia="Calibri"/>
                <w:szCs w:val="18"/>
              </w:rPr>
              <w:t>Selectiecriterium 1: 48 punten</w:t>
            </w:r>
          </w:p>
        </w:tc>
        <w:tc>
          <w:tcPr>
            <w:tcW w:w="3125" w:type="dxa"/>
            <w:vAlign w:val="center"/>
          </w:tcPr>
          <w:p w14:paraId="07BAEF85" w14:textId="77777777" w:rsidR="0032180B" w:rsidRPr="00E12C83" w:rsidRDefault="0032180B" w:rsidP="00385E71">
            <w:pPr>
              <w:spacing w:line="240" w:lineRule="auto"/>
              <w:rPr>
                <w:rFonts w:eastAsia="Calibri"/>
                <w:szCs w:val="18"/>
              </w:rPr>
            </w:pPr>
            <w:r w:rsidRPr="00E12C83">
              <w:rPr>
                <w:rFonts w:eastAsia="Calibri"/>
                <w:szCs w:val="18"/>
              </w:rPr>
              <w:t>Selectiecriterium 1: 43 punten</w:t>
            </w:r>
          </w:p>
        </w:tc>
        <w:tc>
          <w:tcPr>
            <w:tcW w:w="3112" w:type="dxa"/>
            <w:vAlign w:val="center"/>
          </w:tcPr>
          <w:p w14:paraId="298371A6" w14:textId="77777777" w:rsidR="0032180B" w:rsidRPr="00E12C83" w:rsidRDefault="0032180B" w:rsidP="00385E71">
            <w:pPr>
              <w:spacing w:line="240" w:lineRule="auto"/>
              <w:rPr>
                <w:rFonts w:eastAsia="Calibri"/>
                <w:szCs w:val="18"/>
              </w:rPr>
            </w:pPr>
            <w:r w:rsidRPr="00E12C83">
              <w:rPr>
                <w:rFonts w:eastAsia="Calibri"/>
                <w:szCs w:val="18"/>
              </w:rPr>
              <w:t>Selectiecriterium 1: 38 punten</w:t>
            </w:r>
          </w:p>
        </w:tc>
      </w:tr>
      <w:tr w:rsidR="0032180B" w:rsidRPr="00E12C83" w14:paraId="620CEE9B" w14:textId="77777777" w:rsidTr="00E12C83">
        <w:trPr>
          <w:trHeight w:val="454"/>
        </w:trPr>
        <w:tc>
          <w:tcPr>
            <w:tcW w:w="2405" w:type="dxa"/>
            <w:vAlign w:val="center"/>
          </w:tcPr>
          <w:p w14:paraId="7E2CBFD9" w14:textId="77777777" w:rsidR="0032180B" w:rsidRPr="00E12C83" w:rsidRDefault="0032180B" w:rsidP="00385E71">
            <w:pPr>
              <w:spacing w:line="240" w:lineRule="auto"/>
              <w:rPr>
                <w:rFonts w:eastAsia="Calibri"/>
                <w:szCs w:val="18"/>
              </w:rPr>
            </w:pPr>
            <w:r w:rsidRPr="00E12C83">
              <w:rPr>
                <w:rFonts w:eastAsia="Calibri"/>
                <w:szCs w:val="18"/>
              </w:rPr>
              <w:t xml:space="preserve">Selectiecriterium 2: 33 punten </w:t>
            </w:r>
          </w:p>
        </w:tc>
        <w:tc>
          <w:tcPr>
            <w:tcW w:w="3125" w:type="dxa"/>
            <w:vAlign w:val="center"/>
          </w:tcPr>
          <w:p w14:paraId="15C8F30D" w14:textId="77777777" w:rsidR="0032180B" w:rsidRPr="00E12C83" w:rsidRDefault="0032180B" w:rsidP="00385E71">
            <w:pPr>
              <w:spacing w:line="240" w:lineRule="auto"/>
              <w:rPr>
                <w:rFonts w:eastAsia="Calibri"/>
                <w:szCs w:val="18"/>
              </w:rPr>
            </w:pPr>
            <w:r w:rsidRPr="00E12C83">
              <w:rPr>
                <w:rFonts w:eastAsia="Calibri"/>
                <w:szCs w:val="18"/>
              </w:rPr>
              <w:t>Selectiecriterium 2: 28 punten</w:t>
            </w:r>
          </w:p>
        </w:tc>
        <w:tc>
          <w:tcPr>
            <w:tcW w:w="3112" w:type="dxa"/>
            <w:vAlign w:val="center"/>
          </w:tcPr>
          <w:p w14:paraId="59210014" w14:textId="77777777" w:rsidR="0032180B" w:rsidRPr="00E12C83" w:rsidRDefault="0032180B" w:rsidP="00385E71">
            <w:pPr>
              <w:spacing w:line="240" w:lineRule="auto"/>
              <w:rPr>
                <w:rFonts w:eastAsia="Calibri"/>
                <w:szCs w:val="18"/>
              </w:rPr>
            </w:pPr>
            <w:r w:rsidRPr="00E12C83">
              <w:rPr>
                <w:rFonts w:eastAsia="Calibri"/>
                <w:szCs w:val="18"/>
              </w:rPr>
              <w:t>Selectiecriterium 2: 25 punten</w:t>
            </w:r>
          </w:p>
        </w:tc>
      </w:tr>
      <w:tr w:rsidR="0032180B" w:rsidRPr="00E12C83" w14:paraId="7F5CDDB7" w14:textId="77777777" w:rsidTr="00E12C83">
        <w:trPr>
          <w:trHeight w:val="454"/>
        </w:trPr>
        <w:tc>
          <w:tcPr>
            <w:tcW w:w="2405" w:type="dxa"/>
            <w:tcBorders>
              <w:bottom w:val="single" w:sz="4" w:space="0" w:color="auto"/>
            </w:tcBorders>
            <w:vAlign w:val="center"/>
          </w:tcPr>
          <w:p w14:paraId="252AAD5E" w14:textId="77777777" w:rsidR="0032180B" w:rsidRPr="00E12C83" w:rsidRDefault="0032180B" w:rsidP="00385E71">
            <w:pPr>
              <w:spacing w:line="240" w:lineRule="auto"/>
              <w:rPr>
                <w:rFonts w:eastAsia="Calibri"/>
                <w:szCs w:val="18"/>
              </w:rPr>
            </w:pPr>
            <w:r w:rsidRPr="00E12C83">
              <w:rPr>
                <w:rFonts w:eastAsia="Calibri"/>
                <w:szCs w:val="18"/>
              </w:rPr>
              <w:t>Selectiecriterium 3: 19 punten</w:t>
            </w:r>
          </w:p>
        </w:tc>
        <w:tc>
          <w:tcPr>
            <w:tcW w:w="3125" w:type="dxa"/>
            <w:vAlign w:val="center"/>
          </w:tcPr>
          <w:p w14:paraId="7149A8B1" w14:textId="77777777" w:rsidR="0032180B" w:rsidRPr="00E12C83" w:rsidRDefault="0032180B" w:rsidP="00385E71">
            <w:pPr>
              <w:spacing w:line="240" w:lineRule="auto"/>
              <w:rPr>
                <w:rFonts w:eastAsia="Calibri"/>
                <w:szCs w:val="18"/>
              </w:rPr>
            </w:pPr>
            <w:r w:rsidRPr="00E12C83">
              <w:rPr>
                <w:rFonts w:eastAsia="Calibri"/>
                <w:szCs w:val="18"/>
              </w:rPr>
              <w:t>Selectiecriterium 3: 18 punten</w:t>
            </w:r>
          </w:p>
        </w:tc>
        <w:tc>
          <w:tcPr>
            <w:tcW w:w="3112" w:type="dxa"/>
            <w:vAlign w:val="center"/>
          </w:tcPr>
          <w:p w14:paraId="31D97B53" w14:textId="77777777" w:rsidR="0032180B" w:rsidRPr="00E12C83" w:rsidRDefault="0032180B" w:rsidP="00385E71">
            <w:pPr>
              <w:spacing w:line="240" w:lineRule="auto"/>
              <w:rPr>
                <w:rFonts w:eastAsia="Calibri"/>
                <w:szCs w:val="18"/>
              </w:rPr>
            </w:pPr>
            <w:r w:rsidRPr="00E12C83">
              <w:rPr>
                <w:rFonts w:eastAsia="Calibri"/>
                <w:szCs w:val="18"/>
              </w:rPr>
              <w:t>Selectiecriterium 3: 17 punten</w:t>
            </w:r>
          </w:p>
        </w:tc>
      </w:tr>
      <w:tr w:rsidR="0032180B" w:rsidRPr="00E12C83" w14:paraId="62046188" w14:textId="77777777" w:rsidTr="00E12C83">
        <w:trPr>
          <w:trHeight w:val="454"/>
        </w:trPr>
        <w:tc>
          <w:tcPr>
            <w:tcW w:w="2405" w:type="dxa"/>
            <w:tcBorders>
              <w:left w:val="nil"/>
              <w:bottom w:val="nil"/>
            </w:tcBorders>
            <w:vAlign w:val="center"/>
          </w:tcPr>
          <w:p w14:paraId="28B2A906" w14:textId="77777777" w:rsidR="0032180B" w:rsidRPr="00E12C83" w:rsidRDefault="0032180B" w:rsidP="00385E71">
            <w:pPr>
              <w:spacing w:line="240" w:lineRule="auto"/>
              <w:rPr>
                <w:rFonts w:eastAsia="Calibri"/>
                <w:szCs w:val="18"/>
              </w:rPr>
            </w:pPr>
          </w:p>
        </w:tc>
        <w:tc>
          <w:tcPr>
            <w:tcW w:w="3125" w:type="dxa"/>
            <w:tcBorders>
              <w:bottom w:val="single" w:sz="4" w:space="0" w:color="auto"/>
            </w:tcBorders>
            <w:vAlign w:val="center"/>
          </w:tcPr>
          <w:p w14:paraId="690B0240" w14:textId="77777777" w:rsidR="0032180B" w:rsidRPr="00E12C83" w:rsidRDefault="0032180B" w:rsidP="00385E71">
            <w:pPr>
              <w:spacing w:line="240" w:lineRule="auto"/>
              <w:rPr>
                <w:rFonts w:eastAsia="Calibri"/>
                <w:szCs w:val="18"/>
              </w:rPr>
            </w:pPr>
            <w:r w:rsidRPr="00E12C83">
              <w:rPr>
                <w:rFonts w:eastAsia="Calibri"/>
                <w:szCs w:val="18"/>
              </w:rPr>
              <w:t>Selectiecriterium 4: 11 punten</w:t>
            </w:r>
          </w:p>
        </w:tc>
        <w:tc>
          <w:tcPr>
            <w:tcW w:w="3112" w:type="dxa"/>
            <w:vAlign w:val="center"/>
          </w:tcPr>
          <w:p w14:paraId="66623E7E" w14:textId="77777777" w:rsidR="0032180B" w:rsidRPr="00E12C83" w:rsidRDefault="0032180B" w:rsidP="00385E71">
            <w:pPr>
              <w:spacing w:line="240" w:lineRule="auto"/>
              <w:rPr>
                <w:rFonts w:eastAsia="Calibri"/>
                <w:szCs w:val="18"/>
              </w:rPr>
            </w:pPr>
            <w:r w:rsidRPr="00E12C83">
              <w:rPr>
                <w:rFonts w:eastAsia="Calibri"/>
                <w:szCs w:val="18"/>
              </w:rPr>
              <w:t>Selectiecriterium 4: 11 punten</w:t>
            </w:r>
          </w:p>
        </w:tc>
      </w:tr>
      <w:tr w:rsidR="0032180B" w:rsidRPr="00E12C83" w14:paraId="1DFA6E38" w14:textId="77777777" w:rsidTr="00E12C83">
        <w:trPr>
          <w:trHeight w:val="454"/>
        </w:trPr>
        <w:tc>
          <w:tcPr>
            <w:tcW w:w="2405" w:type="dxa"/>
            <w:tcBorders>
              <w:top w:val="nil"/>
              <w:left w:val="nil"/>
              <w:bottom w:val="nil"/>
              <w:right w:val="nil"/>
            </w:tcBorders>
            <w:vAlign w:val="center"/>
          </w:tcPr>
          <w:p w14:paraId="5D1E7E9D" w14:textId="77777777" w:rsidR="0032180B" w:rsidRPr="00E12C83" w:rsidRDefault="0032180B" w:rsidP="00385E71">
            <w:pPr>
              <w:spacing w:line="240" w:lineRule="auto"/>
              <w:rPr>
                <w:rFonts w:eastAsia="Calibri"/>
                <w:szCs w:val="18"/>
              </w:rPr>
            </w:pPr>
          </w:p>
        </w:tc>
        <w:tc>
          <w:tcPr>
            <w:tcW w:w="3125" w:type="dxa"/>
            <w:tcBorders>
              <w:left w:val="nil"/>
              <w:bottom w:val="nil"/>
            </w:tcBorders>
            <w:vAlign w:val="center"/>
          </w:tcPr>
          <w:p w14:paraId="75EC2F90" w14:textId="77777777" w:rsidR="0032180B" w:rsidRPr="00E12C83" w:rsidRDefault="0032180B" w:rsidP="00385E71">
            <w:pPr>
              <w:spacing w:line="240" w:lineRule="auto"/>
              <w:rPr>
                <w:rFonts w:eastAsia="Calibri"/>
                <w:szCs w:val="18"/>
              </w:rPr>
            </w:pPr>
          </w:p>
        </w:tc>
        <w:tc>
          <w:tcPr>
            <w:tcW w:w="3112" w:type="dxa"/>
            <w:vAlign w:val="center"/>
          </w:tcPr>
          <w:p w14:paraId="00E9A20D" w14:textId="77777777" w:rsidR="0032180B" w:rsidRPr="00E12C83" w:rsidRDefault="0032180B" w:rsidP="00385E71">
            <w:pPr>
              <w:spacing w:line="240" w:lineRule="auto"/>
              <w:rPr>
                <w:rFonts w:eastAsia="Calibri"/>
                <w:szCs w:val="18"/>
              </w:rPr>
            </w:pPr>
            <w:r w:rsidRPr="00E12C83">
              <w:rPr>
                <w:rFonts w:eastAsia="Calibri"/>
                <w:szCs w:val="18"/>
              </w:rPr>
              <w:t>Selectiecriterium 5: 9 punten</w:t>
            </w:r>
          </w:p>
        </w:tc>
      </w:tr>
    </w:tbl>
    <w:p w14:paraId="2B63153D" w14:textId="77777777" w:rsidR="0032180B" w:rsidRDefault="0032180B" w:rsidP="0032180B">
      <w:pPr>
        <w:spacing w:line="240" w:lineRule="auto"/>
        <w:rPr>
          <w:rFonts w:ascii="Calibri" w:eastAsia="Calibri" w:hAnsi="Calibri"/>
          <w:sz w:val="22"/>
          <w:szCs w:val="22"/>
          <w:lang w:eastAsia="en-US"/>
        </w:rPr>
      </w:pPr>
    </w:p>
    <w:p w14:paraId="1870A015" w14:textId="48F8D705" w:rsidR="0032180B" w:rsidRDefault="0032180B" w:rsidP="0032180B">
      <w:pPr>
        <w:spacing w:line="240" w:lineRule="auto"/>
        <w:rPr>
          <w:rFonts w:eastAsia="Calibri"/>
          <w:b/>
          <w:bCs/>
          <w:szCs w:val="18"/>
          <w:lang w:eastAsia="en-US"/>
        </w:rPr>
      </w:pPr>
      <w:r w:rsidRPr="00074608">
        <w:rPr>
          <w:rFonts w:eastAsia="Calibri"/>
          <w:b/>
          <w:bCs/>
          <w:szCs w:val="18"/>
          <w:lang w:eastAsia="en-US"/>
        </w:rPr>
        <w:t xml:space="preserve">In te vullen formulier </w:t>
      </w:r>
      <w:r>
        <w:rPr>
          <w:rFonts w:eastAsia="Calibri"/>
          <w:b/>
          <w:bCs/>
          <w:szCs w:val="18"/>
          <w:lang w:eastAsia="en-US"/>
        </w:rPr>
        <w:t>g</w:t>
      </w:r>
      <w:r w:rsidRPr="00074608">
        <w:rPr>
          <w:rFonts w:eastAsia="Calibri"/>
          <w:b/>
          <w:bCs/>
          <w:szCs w:val="18"/>
          <w:lang w:eastAsia="en-US"/>
        </w:rPr>
        <w:t xml:space="preserve">egevens omtrent technische bekwaamheid conform </w:t>
      </w:r>
      <w:r>
        <w:rPr>
          <w:rFonts w:eastAsia="Calibri"/>
          <w:b/>
          <w:bCs/>
          <w:szCs w:val="18"/>
          <w:lang w:eastAsia="en-US"/>
        </w:rPr>
        <w:t xml:space="preserve">aanbestedingsleidraad paragraaf </w:t>
      </w:r>
      <w:r w:rsidRPr="00074608">
        <w:rPr>
          <w:rFonts w:eastAsia="Calibri"/>
          <w:b/>
          <w:bCs/>
          <w:szCs w:val="18"/>
          <w:lang w:eastAsia="en-US"/>
        </w:rPr>
        <w:t>4.5 lid 4</w:t>
      </w:r>
    </w:p>
    <w:p w14:paraId="33BA12FE" w14:textId="37B3B635" w:rsidR="0032180B" w:rsidRDefault="0032180B" w:rsidP="008E6CE0">
      <w:pPr>
        <w:pStyle w:val="Lijstalinea"/>
        <w:numPr>
          <w:ilvl w:val="0"/>
          <w:numId w:val="16"/>
        </w:numPr>
        <w:spacing w:line="240" w:lineRule="auto"/>
        <w:ind w:left="714" w:hanging="357"/>
        <w:contextualSpacing w:val="0"/>
        <w:rPr>
          <w:rFonts w:eastAsia="Calibri"/>
          <w:szCs w:val="18"/>
          <w:lang w:eastAsia="en-US"/>
        </w:rPr>
      </w:pPr>
      <w:r w:rsidRPr="00CD68A1">
        <w:rPr>
          <w:rFonts w:eastAsia="Calibri"/>
          <w:szCs w:val="18"/>
          <w:lang w:eastAsia="en-US"/>
        </w:rPr>
        <w:t xml:space="preserve">Met een overzicht waaruit blijkt met welke </w:t>
      </w:r>
      <w:r>
        <w:rPr>
          <w:rFonts w:eastAsia="Calibri"/>
          <w:szCs w:val="18"/>
          <w:lang w:eastAsia="en-US"/>
        </w:rPr>
        <w:t>van de max. 3 referentieopdrachten</w:t>
      </w:r>
      <w:r w:rsidRPr="00CD68A1">
        <w:rPr>
          <w:rFonts w:eastAsia="Calibri"/>
          <w:szCs w:val="18"/>
          <w:lang w:eastAsia="en-US"/>
        </w:rPr>
        <w:t xml:space="preserve"> de </w:t>
      </w:r>
      <w:r w:rsidR="00D063C2">
        <w:rPr>
          <w:rFonts w:eastAsia="Calibri"/>
          <w:szCs w:val="18"/>
          <w:lang w:eastAsia="en-US"/>
        </w:rPr>
        <w:t>ondernemer</w:t>
      </w:r>
      <w:r w:rsidRPr="00CD68A1">
        <w:rPr>
          <w:rFonts w:eastAsia="Calibri"/>
          <w:szCs w:val="18"/>
          <w:lang w:eastAsia="en-US"/>
        </w:rPr>
        <w:t xml:space="preserve"> beoogt te voldoen aan de geschiktheidseisen respectievelijk de s</w:t>
      </w:r>
      <w:r>
        <w:rPr>
          <w:rFonts w:eastAsia="Calibri"/>
          <w:szCs w:val="18"/>
          <w:lang w:eastAsia="en-US"/>
        </w:rPr>
        <w:t>e</w:t>
      </w:r>
      <w:r w:rsidRPr="00CD68A1">
        <w:rPr>
          <w:rFonts w:eastAsia="Calibri"/>
          <w:szCs w:val="18"/>
          <w:lang w:eastAsia="en-US"/>
        </w:rPr>
        <w:t>lectiecriteria</w:t>
      </w:r>
      <w:r>
        <w:rPr>
          <w:rFonts w:eastAsia="Calibri"/>
          <w:szCs w:val="18"/>
          <w:lang w:eastAsia="en-US"/>
        </w:rPr>
        <w:t>;</w:t>
      </w:r>
    </w:p>
    <w:p w14:paraId="047775CD" w14:textId="77777777" w:rsidR="0032180B" w:rsidRPr="00CD68A1" w:rsidRDefault="0032180B" w:rsidP="008E6CE0">
      <w:pPr>
        <w:pStyle w:val="Lijstalinea"/>
        <w:numPr>
          <w:ilvl w:val="0"/>
          <w:numId w:val="16"/>
        </w:numPr>
        <w:spacing w:line="240" w:lineRule="auto"/>
        <w:ind w:left="714" w:hanging="357"/>
        <w:contextualSpacing w:val="0"/>
        <w:rPr>
          <w:rFonts w:eastAsia="Calibri"/>
          <w:szCs w:val="18"/>
          <w:lang w:eastAsia="en-US"/>
        </w:rPr>
      </w:pPr>
      <w:r>
        <w:rPr>
          <w:rFonts w:eastAsia="Calibri"/>
          <w:szCs w:val="18"/>
          <w:lang w:eastAsia="en-US"/>
        </w:rPr>
        <w:t>Gegevens over geschiktheidseis nr.5 van kennisveld Vastgoed;</w:t>
      </w:r>
    </w:p>
    <w:p w14:paraId="75EEFB4B" w14:textId="77777777" w:rsidR="0032180B" w:rsidRDefault="0032180B" w:rsidP="008E6CE0">
      <w:pPr>
        <w:pStyle w:val="Lijstalinea"/>
        <w:numPr>
          <w:ilvl w:val="0"/>
          <w:numId w:val="16"/>
        </w:numPr>
        <w:spacing w:line="240" w:lineRule="auto"/>
        <w:ind w:left="714" w:hanging="357"/>
        <w:contextualSpacing w:val="0"/>
        <w:rPr>
          <w:rFonts w:eastAsia="Calibri"/>
          <w:szCs w:val="18"/>
          <w:lang w:eastAsia="en-US"/>
        </w:rPr>
      </w:pPr>
      <w:r w:rsidRPr="00CD68A1">
        <w:rPr>
          <w:rFonts w:eastAsia="Calibri"/>
          <w:szCs w:val="18"/>
          <w:lang w:eastAsia="en-US"/>
        </w:rPr>
        <w:t xml:space="preserve">Gegevens over de </w:t>
      </w:r>
      <w:r>
        <w:rPr>
          <w:rFonts w:eastAsia="Calibri"/>
          <w:szCs w:val="18"/>
          <w:lang w:eastAsia="en-US"/>
        </w:rPr>
        <w:t>referentieopdrachten.</w:t>
      </w:r>
    </w:p>
    <w:p w14:paraId="6C2B6F2E" w14:textId="77777777" w:rsidR="0032180B" w:rsidRDefault="0032180B" w:rsidP="0032180B">
      <w:pPr>
        <w:spacing w:line="240" w:lineRule="auto"/>
        <w:rPr>
          <w:rFonts w:eastAsia="Calibri"/>
          <w:szCs w:val="18"/>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24"/>
        <w:gridCol w:w="14"/>
        <w:gridCol w:w="5840"/>
      </w:tblGrid>
      <w:tr w:rsidR="0032180B" w:rsidRPr="00984868" w14:paraId="278F1572" w14:textId="77777777" w:rsidTr="00385E71">
        <w:trPr>
          <w:trHeight w:val="340"/>
        </w:trPr>
        <w:tc>
          <w:tcPr>
            <w:tcW w:w="2694" w:type="dxa"/>
            <w:shd w:val="clear" w:color="auto" w:fill="auto"/>
            <w:vAlign w:val="center"/>
          </w:tcPr>
          <w:p w14:paraId="595534C4" w14:textId="77777777" w:rsidR="0032180B" w:rsidRDefault="0032180B" w:rsidP="00385E71">
            <w:pPr>
              <w:rPr>
                <w:rFonts w:cs="Verdana"/>
                <w:b/>
                <w:bCs/>
                <w:color w:val="000000"/>
              </w:rPr>
            </w:pPr>
            <w:r>
              <w:rPr>
                <w:rFonts w:cs="Verdana"/>
                <w:b/>
                <w:bCs/>
                <w:color w:val="000000"/>
              </w:rPr>
              <w:t>Perceel</w:t>
            </w:r>
          </w:p>
          <w:p w14:paraId="34D62330" w14:textId="77777777" w:rsidR="0032180B" w:rsidRPr="00107DC6" w:rsidRDefault="0032180B" w:rsidP="00385E71">
            <w:pPr>
              <w:rPr>
                <w:rFonts w:cs="Verdana"/>
                <w:b/>
                <w:bCs/>
                <w:color w:val="000000"/>
              </w:rPr>
            </w:pPr>
            <w:r w:rsidRPr="00107DC6">
              <w:rPr>
                <w:rFonts w:cs="Verdana"/>
                <w:b/>
                <w:bCs/>
                <w:color w:val="000000"/>
              </w:rPr>
              <w:t>Kennisveld:</w:t>
            </w:r>
          </w:p>
        </w:tc>
        <w:tc>
          <w:tcPr>
            <w:tcW w:w="6378" w:type="dxa"/>
            <w:gridSpan w:val="3"/>
            <w:shd w:val="clear" w:color="auto" w:fill="auto"/>
            <w:vAlign w:val="center"/>
          </w:tcPr>
          <w:p w14:paraId="1610B611" w14:textId="77777777" w:rsidR="0032180B" w:rsidRDefault="0032180B" w:rsidP="00385E71">
            <w:pPr>
              <w:rPr>
                <w:rFonts w:cs="Verdana"/>
                <w:b/>
                <w:color w:val="000000"/>
              </w:rPr>
            </w:pPr>
            <w:r>
              <w:rPr>
                <w:rFonts w:cs="Verdana"/>
                <w:b/>
                <w:color w:val="000000"/>
              </w:rPr>
              <w:t>P2 Technisch advies.</w:t>
            </w:r>
          </w:p>
          <w:p w14:paraId="1A25648C" w14:textId="77777777" w:rsidR="0032180B" w:rsidRPr="006349A6" w:rsidRDefault="0032180B" w:rsidP="00385E71">
            <w:pPr>
              <w:rPr>
                <w:rFonts w:cs="Verdana"/>
                <w:b/>
                <w:color w:val="000000"/>
              </w:rPr>
            </w:pPr>
            <w:r>
              <w:rPr>
                <w:rFonts w:cs="Verdana"/>
                <w:b/>
                <w:color w:val="000000"/>
              </w:rPr>
              <w:t>… [vul kennisveld in]</w:t>
            </w:r>
          </w:p>
        </w:tc>
      </w:tr>
      <w:tr w:rsidR="0032180B" w:rsidRPr="00984868" w14:paraId="13B15AFD" w14:textId="77777777" w:rsidTr="00385E71">
        <w:trPr>
          <w:trHeight w:val="340"/>
        </w:trPr>
        <w:tc>
          <w:tcPr>
            <w:tcW w:w="2694" w:type="dxa"/>
            <w:shd w:val="clear" w:color="auto" w:fill="auto"/>
            <w:vAlign w:val="center"/>
          </w:tcPr>
          <w:p w14:paraId="37366DF0" w14:textId="77777777" w:rsidR="0032180B" w:rsidRPr="00984868" w:rsidRDefault="0032180B" w:rsidP="00385E71">
            <w:pPr>
              <w:rPr>
                <w:rFonts w:cs="Verdana"/>
                <w:b/>
                <w:color w:val="000000"/>
              </w:rPr>
            </w:pPr>
            <w:r w:rsidRPr="00984868">
              <w:rPr>
                <w:rFonts w:cs="Verdana"/>
                <w:b/>
                <w:color w:val="000000"/>
              </w:rPr>
              <w:t>Geschiktheidseis</w:t>
            </w:r>
            <w:r>
              <w:rPr>
                <w:rFonts w:cs="Verdana"/>
                <w:b/>
                <w:color w:val="000000"/>
              </w:rPr>
              <w:t xml:space="preserve"> nr.</w:t>
            </w:r>
          </w:p>
        </w:tc>
        <w:tc>
          <w:tcPr>
            <w:tcW w:w="6378" w:type="dxa"/>
            <w:gridSpan w:val="3"/>
            <w:shd w:val="clear" w:color="auto" w:fill="auto"/>
            <w:vAlign w:val="center"/>
          </w:tcPr>
          <w:p w14:paraId="3E245A84" w14:textId="77777777" w:rsidR="0032180B" w:rsidRPr="00E5248A" w:rsidRDefault="0032180B" w:rsidP="00385E71">
            <w:pPr>
              <w:rPr>
                <w:rFonts w:cs="Verdana"/>
                <w:b/>
                <w:color w:val="000000"/>
              </w:rPr>
            </w:pPr>
            <w:r>
              <w:rPr>
                <w:rFonts w:cs="Verdana"/>
                <w:b/>
                <w:color w:val="000000"/>
              </w:rPr>
              <w:t>Aangetoond middels referentieopdracht</w:t>
            </w:r>
            <w:r w:rsidRPr="00984868">
              <w:rPr>
                <w:rFonts w:cs="Verdana"/>
                <w:b/>
                <w:color w:val="000000"/>
              </w:rPr>
              <w:t xml:space="preserve"> n</w:t>
            </w:r>
            <w:r>
              <w:rPr>
                <w:rFonts w:cs="Verdana"/>
                <w:b/>
                <w:color w:val="000000"/>
              </w:rPr>
              <w:t>r. en naam.</w:t>
            </w:r>
          </w:p>
        </w:tc>
      </w:tr>
      <w:tr w:rsidR="0032180B" w:rsidRPr="00984868" w14:paraId="700127D9" w14:textId="77777777" w:rsidTr="00385E71">
        <w:trPr>
          <w:trHeight w:val="284"/>
        </w:trPr>
        <w:tc>
          <w:tcPr>
            <w:tcW w:w="2694" w:type="dxa"/>
            <w:shd w:val="clear" w:color="auto" w:fill="auto"/>
            <w:vAlign w:val="center"/>
          </w:tcPr>
          <w:p w14:paraId="15FC5801" w14:textId="77777777" w:rsidR="0032180B" w:rsidRPr="00984868" w:rsidRDefault="0032180B" w:rsidP="00385E71">
            <w:pPr>
              <w:rPr>
                <w:rFonts w:cs="Verdana"/>
                <w:color w:val="000000"/>
              </w:rPr>
            </w:pPr>
            <w:r>
              <w:rPr>
                <w:rFonts w:cs="Verdana"/>
                <w:color w:val="000000"/>
              </w:rPr>
              <w:t>Nr. 1</w:t>
            </w:r>
          </w:p>
        </w:tc>
        <w:tc>
          <w:tcPr>
            <w:tcW w:w="524" w:type="dxa"/>
            <w:shd w:val="clear" w:color="auto" w:fill="auto"/>
            <w:vAlign w:val="center"/>
          </w:tcPr>
          <w:p w14:paraId="0CC8EBC5" w14:textId="77777777" w:rsidR="0032180B" w:rsidRPr="00984868" w:rsidRDefault="0032180B" w:rsidP="00385E71">
            <w:pPr>
              <w:rPr>
                <w:rFonts w:cs="Verdana"/>
                <w:color w:val="000000"/>
              </w:rPr>
            </w:pPr>
            <w:r>
              <w:rPr>
                <w:rFonts w:cs="Verdana"/>
                <w:color w:val="000000"/>
              </w:rPr>
              <w:t>…</w:t>
            </w:r>
          </w:p>
        </w:tc>
        <w:tc>
          <w:tcPr>
            <w:tcW w:w="5854" w:type="dxa"/>
            <w:gridSpan w:val="2"/>
            <w:shd w:val="clear" w:color="auto" w:fill="auto"/>
            <w:vAlign w:val="center"/>
          </w:tcPr>
          <w:p w14:paraId="13098A09" w14:textId="77777777" w:rsidR="0032180B" w:rsidRPr="00984868" w:rsidRDefault="0032180B" w:rsidP="00385E71">
            <w:pPr>
              <w:rPr>
                <w:rFonts w:cs="Verdana"/>
                <w:color w:val="000000"/>
              </w:rPr>
            </w:pPr>
            <w:r>
              <w:rPr>
                <w:rFonts w:cs="Verdana"/>
                <w:color w:val="000000"/>
              </w:rPr>
              <w:t>…</w:t>
            </w:r>
          </w:p>
        </w:tc>
      </w:tr>
      <w:tr w:rsidR="0032180B" w:rsidRPr="00984868" w14:paraId="253C9F56" w14:textId="77777777" w:rsidTr="00385E71">
        <w:trPr>
          <w:trHeight w:val="284"/>
        </w:trPr>
        <w:tc>
          <w:tcPr>
            <w:tcW w:w="2694" w:type="dxa"/>
            <w:shd w:val="clear" w:color="auto" w:fill="auto"/>
            <w:vAlign w:val="center"/>
          </w:tcPr>
          <w:p w14:paraId="7762B2F4" w14:textId="77777777" w:rsidR="0032180B" w:rsidRPr="00984868" w:rsidRDefault="0032180B" w:rsidP="00385E71">
            <w:pPr>
              <w:rPr>
                <w:rFonts w:cs="Verdana"/>
                <w:color w:val="000000"/>
              </w:rPr>
            </w:pPr>
            <w:r>
              <w:rPr>
                <w:rFonts w:cs="Verdana"/>
                <w:color w:val="000000"/>
              </w:rPr>
              <w:t>Nr. 2</w:t>
            </w:r>
          </w:p>
        </w:tc>
        <w:tc>
          <w:tcPr>
            <w:tcW w:w="524" w:type="dxa"/>
            <w:shd w:val="clear" w:color="auto" w:fill="auto"/>
            <w:vAlign w:val="center"/>
          </w:tcPr>
          <w:p w14:paraId="2078360D" w14:textId="77777777" w:rsidR="0032180B" w:rsidRPr="00984868" w:rsidRDefault="0032180B" w:rsidP="00385E71">
            <w:pPr>
              <w:rPr>
                <w:rFonts w:cs="Verdana"/>
                <w:color w:val="000000"/>
              </w:rPr>
            </w:pPr>
            <w:r>
              <w:rPr>
                <w:rFonts w:cs="Verdana"/>
                <w:color w:val="000000"/>
              </w:rPr>
              <w:t>…</w:t>
            </w:r>
          </w:p>
        </w:tc>
        <w:tc>
          <w:tcPr>
            <w:tcW w:w="5854" w:type="dxa"/>
            <w:gridSpan w:val="2"/>
            <w:shd w:val="clear" w:color="auto" w:fill="auto"/>
            <w:vAlign w:val="center"/>
          </w:tcPr>
          <w:p w14:paraId="3EBE4A7E" w14:textId="77777777" w:rsidR="0032180B" w:rsidRPr="00984868" w:rsidRDefault="0032180B" w:rsidP="00385E71">
            <w:pPr>
              <w:rPr>
                <w:rFonts w:cs="Verdana"/>
                <w:color w:val="000000"/>
              </w:rPr>
            </w:pPr>
            <w:r>
              <w:rPr>
                <w:rFonts w:cs="Verdana"/>
                <w:color w:val="000000"/>
              </w:rPr>
              <w:t>…</w:t>
            </w:r>
          </w:p>
        </w:tc>
      </w:tr>
      <w:tr w:rsidR="0032180B" w:rsidRPr="00984868" w14:paraId="3CCE805C" w14:textId="77777777" w:rsidTr="00385E71">
        <w:trPr>
          <w:trHeight w:val="284"/>
        </w:trPr>
        <w:tc>
          <w:tcPr>
            <w:tcW w:w="2694" w:type="dxa"/>
            <w:shd w:val="clear" w:color="auto" w:fill="auto"/>
            <w:vAlign w:val="center"/>
          </w:tcPr>
          <w:p w14:paraId="21B97EBC" w14:textId="77777777" w:rsidR="0032180B" w:rsidRDefault="0032180B" w:rsidP="00385E71">
            <w:pPr>
              <w:rPr>
                <w:rFonts w:cs="Verdana"/>
                <w:color w:val="000000"/>
              </w:rPr>
            </w:pPr>
            <w:r>
              <w:rPr>
                <w:rFonts w:cs="Verdana"/>
                <w:color w:val="000000"/>
              </w:rPr>
              <w:t>Nr. 3</w:t>
            </w:r>
          </w:p>
        </w:tc>
        <w:tc>
          <w:tcPr>
            <w:tcW w:w="524" w:type="dxa"/>
            <w:shd w:val="clear" w:color="auto" w:fill="auto"/>
            <w:vAlign w:val="center"/>
          </w:tcPr>
          <w:p w14:paraId="643FB9A0" w14:textId="77777777" w:rsidR="0032180B" w:rsidRPr="00984868" w:rsidRDefault="0032180B" w:rsidP="00385E71">
            <w:pPr>
              <w:rPr>
                <w:rFonts w:cs="Verdana"/>
                <w:color w:val="000000"/>
              </w:rPr>
            </w:pPr>
            <w:r>
              <w:rPr>
                <w:rFonts w:cs="Verdana"/>
                <w:color w:val="000000"/>
              </w:rPr>
              <w:t>…</w:t>
            </w:r>
          </w:p>
        </w:tc>
        <w:tc>
          <w:tcPr>
            <w:tcW w:w="5854" w:type="dxa"/>
            <w:gridSpan w:val="2"/>
            <w:shd w:val="clear" w:color="auto" w:fill="auto"/>
            <w:vAlign w:val="center"/>
          </w:tcPr>
          <w:p w14:paraId="7BC12C54" w14:textId="77777777" w:rsidR="0032180B" w:rsidRPr="00984868" w:rsidRDefault="0032180B" w:rsidP="00385E71">
            <w:pPr>
              <w:rPr>
                <w:rFonts w:cs="Verdana"/>
                <w:color w:val="000000"/>
              </w:rPr>
            </w:pPr>
            <w:r>
              <w:rPr>
                <w:rFonts w:cs="Verdana"/>
                <w:color w:val="000000"/>
              </w:rPr>
              <w:t>…</w:t>
            </w:r>
          </w:p>
        </w:tc>
      </w:tr>
      <w:tr w:rsidR="0032180B" w:rsidRPr="00984868" w14:paraId="2B01EB4D"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91F2E59" w14:textId="77777777" w:rsidR="0032180B" w:rsidRPr="00107DC6" w:rsidRDefault="0032180B" w:rsidP="00385E71">
            <w:pPr>
              <w:rPr>
                <w:rFonts w:cs="Verdana"/>
                <w:color w:val="000000"/>
              </w:rPr>
            </w:pPr>
            <w:r w:rsidRPr="00107DC6">
              <w:rPr>
                <w:rFonts w:cs="Verdana"/>
                <w:b/>
                <w:bCs/>
                <w:color w:val="000000"/>
              </w:rPr>
              <w:t>Selectie</w:t>
            </w:r>
            <w:r>
              <w:rPr>
                <w:rFonts w:cs="Verdana"/>
                <w:b/>
                <w:bCs/>
                <w:color w:val="000000"/>
              </w:rPr>
              <w:t>criterium</w:t>
            </w:r>
            <w:r w:rsidRPr="00107DC6">
              <w:rPr>
                <w:rFonts w:cs="Verdana"/>
                <w:b/>
                <w:bCs/>
                <w:color w:val="000000"/>
              </w:rPr>
              <w:t xml:space="preserve"> nr</w:t>
            </w:r>
            <w:r w:rsidRPr="00107DC6">
              <w:rPr>
                <w:rFonts w:cs="Verdana"/>
                <w:color w:val="000000"/>
              </w:rPr>
              <w:t>.</w:t>
            </w:r>
          </w:p>
        </w:tc>
        <w:tc>
          <w:tcPr>
            <w:tcW w:w="63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1FFE0" w14:textId="77777777" w:rsidR="0032180B" w:rsidRPr="00E5248A" w:rsidRDefault="0032180B" w:rsidP="00385E71">
            <w:pPr>
              <w:rPr>
                <w:rFonts w:cs="Verdana"/>
                <w:b/>
                <w:bCs/>
                <w:color w:val="000000"/>
              </w:rPr>
            </w:pPr>
            <w:r>
              <w:rPr>
                <w:rFonts w:cs="Verdana"/>
                <w:b/>
                <w:bCs/>
                <w:color w:val="000000"/>
              </w:rPr>
              <w:t>Aangetoond middels referentieopdracht</w:t>
            </w:r>
            <w:r w:rsidRPr="00107DC6">
              <w:rPr>
                <w:rFonts w:cs="Verdana"/>
                <w:b/>
                <w:bCs/>
                <w:color w:val="000000"/>
              </w:rPr>
              <w:t xml:space="preserve"> nr. en naam</w:t>
            </w:r>
            <w:r>
              <w:rPr>
                <w:rFonts w:cs="Verdana"/>
                <w:b/>
                <w:bCs/>
                <w:color w:val="000000"/>
              </w:rPr>
              <w:t>.</w:t>
            </w:r>
          </w:p>
        </w:tc>
      </w:tr>
      <w:tr w:rsidR="0032180B" w:rsidRPr="00984868" w14:paraId="0A5200A7"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3ACA1EC" w14:textId="77777777" w:rsidR="0032180B" w:rsidRPr="00984868" w:rsidRDefault="0032180B" w:rsidP="00385E71">
            <w:pPr>
              <w:rPr>
                <w:rFonts w:cs="Verdana"/>
                <w:color w:val="000000"/>
              </w:rPr>
            </w:pPr>
            <w:r>
              <w:rPr>
                <w:rFonts w:cs="Verdana"/>
                <w:color w:val="000000"/>
              </w:rPr>
              <w:t>Nr. 1</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9003" w14:textId="77777777" w:rsidR="0032180B" w:rsidRPr="00984868" w:rsidRDefault="0032180B" w:rsidP="00385E71">
            <w:pPr>
              <w:rPr>
                <w:rFonts w:cs="Verdana"/>
                <w:color w:val="000000"/>
              </w:rPr>
            </w:pPr>
            <w:r>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12BD7C30" w14:textId="77777777" w:rsidR="0032180B" w:rsidRPr="00984868" w:rsidRDefault="0032180B" w:rsidP="00385E71">
            <w:pPr>
              <w:rPr>
                <w:rFonts w:cs="Verdana"/>
                <w:color w:val="000000"/>
              </w:rPr>
            </w:pPr>
            <w:r>
              <w:rPr>
                <w:rFonts w:cs="Verdana"/>
                <w:color w:val="000000"/>
              </w:rPr>
              <w:t>…</w:t>
            </w:r>
          </w:p>
        </w:tc>
      </w:tr>
      <w:tr w:rsidR="0032180B" w:rsidRPr="00984868" w14:paraId="7758CF39"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6EFB786" w14:textId="77777777" w:rsidR="0032180B" w:rsidRPr="00984868" w:rsidRDefault="0032180B" w:rsidP="00385E71">
            <w:pPr>
              <w:rPr>
                <w:rFonts w:cs="Verdana"/>
                <w:color w:val="000000"/>
              </w:rPr>
            </w:pPr>
            <w:r>
              <w:rPr>
                <w:rFonts w:cs="Verdana"/>
                <w:color w:val="000000"/>
              </w:rPr>
              <w:t>Nr. 2</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053A4" w14:textId="77777777" w:rsidR="0032180B" w:rsidRPr="00984868" w:rsidRDefault="0032180B" w:rsidP="00385E71">
            <w:pPr>
              <w:rPr>
                <w:rFonts w:cs="Verdana"/>
                <w:color w:val="000000"/>
              </w:rPr>
            </w:pPr>
            <w:r w:rsidRPr="00984868">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4B758AC0" w14:textId="77777777" w:rsidR="0032180B" w:rsidRPr="00984868" w:rsidRDefault="0032180B" w:rsidP="00385E71">
            <w:pPr>
              <w:rPr>
                <w:rFonts w:cs="Verdana"/>
                <w:color w:val="000000"/>
              </w:rPr>
            </w:pPr>
            <w:r>
              <w:rPr>
                <w:rFonts w:cs="Verdana"/>
                <w:color w:val="000000"/>
              </w:rPr>
              <w:t>…</w:t>
            </w:r>
          </w:p>
        </w:tc>
      </w:tr>
      <w:tr w:rsidR="0032180B" w:rsidRPr="00984868" w14:paraId="22673922"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512B7FE" w14:textId="77777777" w:rsidR="0032180B" w:rsidRDefault="0032180B" w:rsidP="00385E71">
            <w:pPr>
              <w:rPr>
                <w:rFonts w:cs="Verdana"/>
                <w:color w:val="000000"/>
              </w:rPr>
            </w:pPr>
            <w:r>
              <w:rPr>
                <w:rFonts w:cs="Verdana"/>
                <w:color w:val="000000"/>
              </w:rPr>
              <w:t>Nr. 3</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94F88" w14:textId="77777777" w:rsidR="0032180B" w:rsidRPr="00984868" w:rsidRDefault="0032180B" w:rsidP="00385E71">
            <w:pPr>
              <w:rPr>
                <w:rFonts w:cs="Verdana"/>
                <w:color w:val="000000"/>
              </w:rPr>
            </w:pPr>
            <w:r>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7DDD0073" w14:textId="77777777" w:rsidR="0032180B" w:rsidRPr="00984868" w:rsidRDefault="0032180B" w:rsidP="00385E71">
            <w:pPr>
              <w:rPr>
                <w:rFonts w:cs="Verdana"/>
                <w:color w:val="000000"/>
              </w:rPr>
            </w:pPr>
            <w:r>
              <w:rPr>
                <w:rFonts w:cs="Verdana"/>
                <w:color w:val="000000"/>
              </w:rPr>
              <w:t>…</w:t>
            </w:r>
          </w:p>
        </w:tc>
      </w:tr>
      <w:tr w:rsidR="0032180B" w:rsidRPr="00984868" w14:paraId="4C0A9BCC"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D07A2D8" w14:textId="77777777" w:rsidR="0032180B" w:rsidRDefault="0032180B" w:rsidP="00385E71">
            <w:pPr>
              <w:rPr>
                <w:rFonts w:cs="Verdana"/>
                <w:color w:val="000000"/>
              </w:rPr>
            </w:pPr>
            <w:r>
              <w:rPr>
                <w:rFonts w:cs="Verdana"/>
                <w:color w:val="000000"/>
              </w:rPr>
              <w:t>Nr. 4</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F1BF9" w14:textId="77777777" w:rsidR="0032180B" w:rsidRPr="00984868" w:rsidRDefault="0032180B" w:rsidP="00385E71">
            <w:pPr>
              <w:rPr>
                <w:rFonts w:cs="Verdana"/>
                <w:color w:val="000000"/>
              </w:rPr>
            </w:pPr>
            <w:r>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4DE101B0" w14:textId="77777777" w:rsidR="0032180B" w:rsidRPr="00984868" w:rsidRDefault="0032180B" w:rsidP="00385E71">
            <w:pPr>
              <w:rPr>
                <w:rFonts w:cs="Verdana"/>
                <w:color w:val="000000"/>
              </w:rPr>
            </w:pPr>
            <w:r>
              <w:rPr>
                <w:rFonts w:cs="Verdana"/>
                <w:color w:val="000000"/>
              </w:rPr>
              <w:t>…</w:t>
            </w:r>
          </w:p>
        </w:tc>
      </w:tr>
      <w:tr w:rsidR="0032180B" w:rsidRPr="00984868" w14:paraId="181BD5E3"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E07B94D" w14:textId="77777777" w:rsidR="0032180B" w:rsidRDefault="0032180B" w:rsidP="00385E71">
            <w:pPr>
              <w:rPr>
                <w:rFonts w:cs="Verdana"/>
                <w:color w:val="000000"/>
              </w:rPr>
            </w:pPr>
            <w:r>
              <w:rPr>
                <w:rFonts w:cs="Verdana"/>
                <w:color w:val="000000"/>
              </w:rPr>
              <w:t>Nr. 5</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90CC" w14:textId="77777777" w:rsidR="0032180B" w:rsidRPr="00984868" w:rsidRDefault="0032180B" w:rsidP="00385E71">
            <w:pPr>
              <w:rPr>
                <w:rFonts w:cs="Verdana"/>
                <w:color w:val="000000"/>
              </w:rPr>
            </w:pPr>
            <w:r>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0F2BA313" w14:textId="77777777" w:rsidR="0032180B" w:rsidRPr="00984868" w:rsidRDefault="0032180B" w:rsidP="00385E71">
            <w:pPr>
              <w:rPr>
                <w:rFonts w:cs="Verdana"/>
                <w:color w:val="000000"/>
              </w:rPr>
            </w:pPr>
            <w:r>
              <w:rPr>
                <w:rFonts w:cs="Verdana"/>
                <w:color w:val="000000"/>
              </w:rPr>
              <w:t>…</w:t>
            </w:r>
          </w:p>
        </w:tc>
      </w:tr>
    </w:tbl>
    <w:p w14:paraId="7EE931F7" w14:textId="77777777" w:rsidR="0032180B" w:rsidRDefault="0032180B" w:rsidP="0032180B">
      <w:pPr>
        <w:spacing w:line="240" w:lineRule="auto"/>
        <w:rPr>
          <w:rFonts w:ascii="Calibri" w:eastAsia="Calibri" w:hAnsi="Calibri"/>
          <w:sz w:val="22"/>
          <w:szCs w:val="22"/>
          <w:lang w:eastAsia="en-US"/>
        </w:rPr>
      </w:pPr>
    </w:p>
    <w:p w14:paraId="532EBC07" w14:textId="77777777" w:rsidR="0032180B" w:rsidRDefault="0032180B" w:rsidP="0032180B">
      <w:pPr>
        <w:spacing w:line="240" w:lineRule="auto"/>
        <w:rPr>
          <w:rFonts w:eastAsia="Calibri"/>
          <w:szCs w:val="18"/>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24"/>
        <w:gridCol w:w="14"/>
        <w:gridCol w:w="5840"/>
      </w:tblGrid>
      <w:tr w:rsidR="0032180B" w:rsidRPr="008D7A7E" w14:paraId="0B21FB5F" w14:textId="77777777" w:rsidTr="00385E71">
        <w:trPr>
          <w:trHeight w:val="340"/>
        </w:trPr>
        <w:tc>
          <w:tcPr>
            <w:tcW w:w="2694" w:type="dxa"/>
            <w:shd w:val="clear" w:color="auto" w:fill="auto"/>
            <w:vAlign w:val="center"/>
          </w:tcPr>
          <w:p w14:paraId="42F03694" w14:textId="77777777" w:rsidR="0032180B" w:rsidRPr="008D7A7E" w:rsidRDefault="0032180B" w:rsidP="00385E71">
            <w:pPr>
              <w:rPr>
                <w:rFonts w:cs="Verdana"/>
                <w:b/>
                <w:bCs/>
                <w:color w:val="000000"/>
              </w:rPr>
            </w:pPr>
            <w:r w:rsidRPr="008D7A7E">
              <w:rPr>
                <w:rFonts w:cs="Verdana"/>
                <w:b/>
                <w:bCs/>
                <w:color w:val="000000"/>
              </w:rPr>
              <w:lastRenderedPageBreak/>
              <w:t>Perceel</w:t>
            </w:r>
          </w:p>
          <w:p w14:paraId="146AA409" w14:textId="77777777" w:rsidR="0032180B" w:rsidRPr="008D7A7E" w:rsidRDefault="0032180B" w:rsidP="00385E71">
            <w:pPr>
              <w:rPr>
                <w:rFonts w:cs="Verdana"/>
                <w:b/>
                <w:bCs/>
                <w:color w:val="000000"/>
              </w:rPr>
            </w:pPr>
            <w:r w:rsidRPr="008D7A7E">
              <w:rPr>
                <w:rFonts w:cs="Verdana"/>
                <w:b/>
                <w:bCs/>
                <w:color w:val="000000"/>
              </w:rPr>
              <w:t>Kennisveld:</w:t>
            </w:r>
          </w:p>
        </w:tc>
        <w:tc>
          <w:tcPr>
            <w:tcW w:w="6378" w:type="dxa"/>
            <w:gridSpan w:val="3"/>
            <w:shd w:val="clear" w:color="auto" w:fill="auto"/>
            <w:vAlign w:val="center"/>
          </w:tcPr>
          <w:p w14:paraId="5A239FB2" w14:textId="77777777" w:rsidR="0032180B" w:rsidRPr="008D7A7E" w:rsidRDefault="0032180B" w:rsidP="00385E71">
            <w:pPr>
              <w:rPr>
                <w:rFonts w:cs="Verdana"/>
                <w:b/>
                <w:color w:val="000000"/>
              </w:rPr>
            </w:pPr>
            <w:r w:rsidRPr="008D7A7E">
              <w:rPr>
                <w:rFonts w:cs="Verdana"/>
                <w:b/>
                <w:color w:val="000000"/>
              </w:rPr>
              <w:t>P2 Technisch advies.</w:t>
            </w:r>
          </w:p>
          <w:p w14:paraId="23B252DF" w14:textId="77777777" w:rsidR="0032180B" w:rsidRPr="008D7A7E" w:rsidRDefault="0032180B" w:rsidP="00385E71">
            <w:pPr>
              <w:rPr>
                <w:rFonts w:cs="Verdana"/>
                <w:b/>
                <w:color w:val="000000"/>
              </w:rPr>
            </w:pPr>
            <w:r w:rsidRPr="008D7A7E">
              <w:rPr>
                <w:rFonts w:cs="Verdana"/>
                <w:b/>
                <w:color w:val="000000"/>
              </w:rPr>
              <w:t>Klimaatadaptie</w:t>
            </w:r>
          </w:p>
        </w:tc>
      </w:tr>
      <w:tr w:rsidR="0032180B" w:rsidRPr="008D7A7E" w14:paraId="459E6123" w14:textId="77777777" w:rsidTr="00385E71">
        <w:trPr>
          <w:trHeight w:val="340"/>
        </w:trPr>
        <w:tc>
          <w:tcPr>
            <w:tcW w:w="2694" w:type="dxa"/>
            <w:shd w:val="clear" w:color="auto" w:fill="auto"/>
            <w:vAlign w:val="center"/>
          </w:tcPr>
          <w:p w14:paraId="31B5347E" w14:textId="77777777" w:rsidR="0032180B" w:rsidRPr="008D7A7E" w:rsidRDefault="0032180B" w:rsidP="00385E71">
            <w:pPr>
              <w:rPr>
                <w:rFonts w:cs="Verdana"/>
                <w:b/>
                <w:color w:val="000000"/>
              </w:rPr>
            </w:pPr>
            <w:r w:rsidRPr="008D7A7E">
              <w:rPr>
                <w:rFonts w:cs="Verdana"/>
                <w:b/>
                <w:color w:val="000000"/>
              </w:rPr>
              <w:t>Geschiktheidseis nr.</w:t>
            </w:r>
          </w:p>
        </w:tc>
        <w:tc>
          <w:tcPr>
            <w:tcW w:w="6378" w:type="dxa"/>
            <w:gridSpan w:val="3"/>
            <w:shd w:val="clear" w:color="auto" w:fill="auto"/>
            <w:vAlign w:val="center"/>
          </w:tcPr>
          <w:p w14:paraId="0FAB9C78" w14:textId="77777777" w:rsidR="0032180B" w:rsidRPr="008D7A7E" w:rsidRDefault="0032180B" w:rsidP="00385E71">
            <w:pPr>
              <w:rPr>
                <w:rFonts w:cs="Verdana"/>
                <w:b/>
                <w:color w:val="000000"/>
              </w:rPr>
            </w:pPr>
            <w:r w:rsidRPr="008D7A7E">
              <w:rPr>
                <w:rFonts w:cs="Verdana"/>
                <w:b/>
                <w:color w:val="000000"/>
              </w:rPr>
              <w:t>Aangetoond middels referentieopdracht nr. en naam.</w:t>
            </w:r>
          </w:p>
        </w:tc>
      </w:tr>
      <w:tr w:rsidR="0032180B" w:rsidRPr="008D7A7E" w14:paraId="61650B48" w14:textId="77777777" w:rsidTr="00385E71">
        <w:trPr>
          <w:trHeight w:val="284"/>
        </w:trPr>
        <w:tc>
          <w:tcPr>
            <w:tcW w:w="2694" w:type="dxa"/>
            <w:shd w:val="clear" w:color="auto" w:fill="auto"/>
            <w:vAlign w:val="center"/>
          </w:tcPr>
          <w:p w14:paraId="680168BC" w14:textId="77777777" w:rsidR="0032180B" w:rsidRPr="008D7A7E" w:rsidRDefault="0032180B" w:rsidP="00385E71">
            <w:pPr>
              <w:rPr>
                <w:rFonts w:cs="Verdana"/>
                <w:color w:val="000000"/>
              </w:rPr>
            </w:pPr>
            <w:r w:rsidRPr="008D7A7E">
              <w:rPr>
                <w:rFonts w:cs="Verdana"/>
                <w:color w:val="000000"/>
              </w:rPr>
              <w:t>Nr. 1</w:t>
            </w:r>
          </w:p>
        </w:tc>
        <w:tc>
          <w:tcPr>
            <w:tcW w:w="524" w:type="dxa"/>
            <w:shd w:val="clear" w:color="auto" w:fill="auto"/>
            <w:vAlign w:val="center"/>
          </w:tcPr>
          <w:p w14:paraId="191BD927" w14:textId="77777777" w:rsidR="0032180B" w:rsidRPr="008D7A7E" w:rsidRDefault="0032180B" w:rsidP="00385E71">
            <w:pPr>
              <w:rPr>
                <w:rFonts w:cs="Verdana"/>
                <w:color w:val="000000"/>
              </w:rPr>
            </w:pPr>
            <w:r w:rsidRPr="008D7A7E">
              <w:rPr>
                <w:rFonts w:cs="Verdana"/>
                <w:color w:val="000000"/>
              </w:rPr>
              <w:t>…</w:t>
            </w:r>
          </w:p>
        </w:tc>
        <w:tc>
          <w:tcPr>
            <w:tcW w:w="5854" w:type="dxa"/>
            <w:gridSpan w:val="2"/>
            <w:shd w:val="clear" w:color="auto" w:fill="auto"/>
            <w:vAlign w:val="center"/>
          </w:tcPr>
          <w:p w14:paraId="5C667360" w14:textId="77777777" w:rsidR="0032180B" w:rsidRPr="008D7A7E" w:rsidRDefault="0032180B" w:rsidP="00385E71">
            <w:pPr>
              <w:rPr>
                <w:rFonts w:cs="Verdana"/>
                <w:color w:val="000000"/>
              </w:rPr>
            </w:pPr>
            <w:r w:rsidRPr="008D7A7E">
              <w:rPr>
                <w:rFonts w:cs="Verdana"/>
                <w:color w:val="000000"/>
              </w:rPr>
              <w:t>…</w:t>
            </w:r>
          </w:p>
        </w:tc>
      </w:tr>
      <w:tr w:rsidR="0032180B" w:rsidRPr="008D7A7E" w14:paraId="6025B01C" w14:textId="77777777" w:rsidTr="00385E71">
        <w:trPr>
          <w:trHeight w:val="284"/>
        </w:trPr>
        <w:tc>
          <w:tcPr>
            <w:tcW w:w="2694" w:type="dxa"/>
            <w:vMerge w:val="restart"/>
            <w:shd w:val="clear" w:color="auto" w:fill="auto"/>
            <w:vAlign w:val="center"/>
          </w:tcPr>
          <w:p w14:paraId="7C6EA816" w14:textId="77777777" w:rsidR="0032180B" w:rsidRPr="008D7A7E" w:rsidRDefault="0032180B" w:rsidP="00385E71">
            <w:pPr>
              <w:rPr>
                <w:rFonts w:cs="Verdana"/>
                <w:color w:val="000000"/>
              </w:rPr>
            </w:pPr>
            <w:r w:rsidRPr="008D7A7E">
              <w:rPr>
                <w:rFonts w:cs="Verdana"/>
                <w:color w:val="000000"/>
              </w:rPr>
              <w:t>Nr. 2</w:t>
            </w:r>
          </w:p>
        </w:tc>
        <w:tc>
          <w:tcPr>
            <w:tcW w:w="524" w:type="dxa"/>
            <w:shd w:val="clear" w:color="auto" w:fill="auto"/>
            <w:vAlign w:val="center"/>
          </w:tcPr>
          <w:p w14:paraId="3C335984" w14:textId="77777777" w:rsidR="0032180B" w:rsidRPr="008D7A7E" w:rsidRDefault="0032180B" w:rsidP="00385E71">
            <w:pPr>
              <w:rPr>
                <w:rFonts w:cs="Verdana"/>
                <w:color w:val="000000"/>
              </w:rPr>
            </w:pPr>
            <w:r w:rsidRPr="008D7A7E">
              <w:rPr>
                <w:rFonts w:cs="Verdana"/>
                <w:color w:val="000000"/>
              </w:rPr>
              <w:t>…</w:t>
            </w:r>
          </w:p>
        </w:tc>
        <w:tc>
          <w:tcPr>
            <w:tcW w:w="5854" w:type="dxa"/>
            <w:gridSpan w:val="2"/>
            <w:shd w:val="clear" w:color="auto" w:fill="auto"/>
            <w:vAlign w:val="center"/>
          </w:tcPr>
          <w:p w14:paraId="18FDEACE" w14:textId="77777777" w:rsidR="0032180B" w:rsidRPr="008D7A7E" w:rsidRDefault="0032180B" w:rsidP="00385E71">
            <w:pPr>
              <w:rPr>
                <w:rFonts w:cs="Verdana"/>
                <w:color w:val="000000"/>
              </w:rPr>
            </w:pPr>
            <w:r w:rsidRPr="008D7A7E">
              <w:rPr>
                <w:rFonts w:cs="Verdana"/>
                <w:color w:val="000000"/>
              </w:rPr>
              <w:t>…</w:t>
            </w:r>
          </w:p>
        </w:tc>
      </w:tr>
      <w:tr w:rsidR="0032180B" w:rsidRPr="008D7A7E" w14:paraId="0AC6B1E9" w14:textId="77777777" w:rsidTr="00385E71">
        <w:trPr>
          <w:trHeight w:val="284"/>
        </w:trPr>
        <w:tc>
          <w:tcPr>
            <w:tcW w:w="2694" w:type="dxa"/>
            <w:vMerge/>
            <w:shd w:val="clear" w:color="auto" w:fill="auto"/>
            <w:vAlign w:val="center"/>
          </w:tcPr>
          <w:p w14:paraId="20E202C2" w14:textId="77777777" w:rsidR="0032180B" w:rsidRPr="008D7A7E" w:rsidRDefault="0032180B" w:rsidP="00385E71">
            <w:pPr>
              <w:rPr>
                <w:rFonts w:cs="Verdana"/>
                <w:color w:val="000000"/>
              </w:rPr>
            </w:pPr>
          </w:p>
        </w:tc>
        <w:tc>
          <w:tcPr>
            <w:tcW w:w="524" w:type="dxa"/>
            <w:shd w:val="clear" w:color="auto" w:fill="auto"/>
            <w:vAlign w:val="center"/>
          </w:tcPr>
          <w:p w14:paraId="19908520" w14:textId="77777777" w:rsidR="0032180B" w:rsidRPr="008D7A7E" w:rsidRDefault="0032180B" w:rsidP="00385E71">
            <w:pPr>
              <w:rPr>
                <w:rFonts w:cs="Verdana"/>
                <w:color w:val="000000"/>
              </w:rPr>
            </w:pPr>
            <w:r w:rsidRPr="008D7A7E">
              <w:rPr>
                <w:rFonts w:cs="Verdana"/>
                <w:color w:val="000000"/>
              </w:rPr>
              <w:t>…</w:t>
            </w:r>
          </w:p>
        </w:tc>
        <w:tc>
          <w:tcPr>
            <w:tcW w:w="5854" w:type="dxa"/>
            <w:gridSpan w:val="2"/>
            <w:shd w:val="clear" w:color="auto" w:fill="auto"/>
            <w:vAlign w:val="center"/>
          </w:tcPr>
          <w:p w14:paraId="584FDC63" w14:textId="77777777" w:rsidR="0032180B" w:rsidRPr="008D7A7E" w:rsidRDefault="0032180B" w:rsidP="00385E71">
            <w:pPr>
              <w:rPr>
                <w:rFonts w:cs="Verdana"/>
                <w:color w:val="000000"/>
              </w:rPr>
            </w:pPr>
            <w:r w:rsidRPr="008D7A7E">
              <w:rPr>
                <w:rFonts w:cs="Verdana"/>
                <w:color w:val="000000"/>
              </w:rPr>
              <w:t>…</w:t>
            </w:r>
          </w:p>
        </w:tc>
      </w:tr>
      <w:tr w:rsidR="0032180B" w:rsidRPr="008D7A7E" w14:paraId="294191BC" w14:textId="77777777" w:rsidTr="00385E71">
        <w:trPr>
          <w:trHeight w:val="284"/>
        </w:trPr>
        <w:tc>
          <w:tcPr>
            <w:tcW w:w="2694" w:type="dxa"/>
            <w:vMerge/>
            <w:shd w:val="clear" w:color="auto" w:fill="auto"/>
            <w:vAlign w:val="center"/>
          </w:tcPr>
          <w:p w14:paraId="03A3F95C" w14:textId="77777777" w:rsidR="0032180B" w:rsidRPr="008D7A7E" w:rsidRDefault="0032180B" w:rsidP="00385E71">
            <w:pPr>
              <w:rPr>
                <w:rFonts w:cs="Verdana"/>
                <w:color w:val="000000"/>
              </w:rPr>
            </w:pPr>
          </w:p>
        </w:tc>
        <w:tc>
          <w:tcPr>
            <w:tcW w:w="524" w:type="dxa"/>
            <w:shd w:val="clear" w:color="auto" w:fill="auto"/>
            <w:vAlign w:val="center"/>
          </w:tcPr>
          <w:p w14:paraId="44A1FD5D" w14:textId="77777777" w:rsidR="0032180B" w:rsidRPr="008D7A7E" w:rsidRDefault="0032180B" w:rsidP="00385E71">
            <w:pPr>
              <w:rPr>
                <w:rFonts w:cs="Verdana"/>
                <w:color w:val="000000"/>
              </w:rPr>
            </w:pPr>
            <w:r w:rsidRPr="008D7A7E">
              <w:rPr>
                <w:rFonts w:cs="Verdana"/>
                <w:color w:val="000000"/>
              </w:rPr>
              <w:t>…</w:t>
            </w:r>
          </w:p>
        </w:tc>
        <w:tc>
          <w:tcPr>
            <w:tcW w:w="5854" w:type="dxa"/>
            <w:gridSpan w:val="2"/>
            <w:shd w:val="clear" w:color="auto" w:fill="auto"/>
            <w:vAlign w:val="center"/>
          </w:tcPr>
          <w:p w14:paraId="1581A271" w14:textId="77777777" w:rsidR="0032180B" w:rsidRPr="008D7A7E" w:rsidRDefault="0032180B" w:rsidP="00385E71">
            <w:pPr>
              <w:rPr>
                <w:rFonts w:cs="Verdana"/>
                <w:color w:val="000000"/>
              </w:rPr>
            </w:pPr>
            <w:r w:rsidRPr="008D7A7E">
              <w:rPr>
                <w:rFonts w:cs="Verdana"/>
                <w:color w:val="000000"/>
              </w:rPr>
              <w:t>…</w:t>
            </w:r>
          </w:p>
        </w:tc>
      </w:tr>
      <w:tr w:rsidR="0032180B" w:rsidRPr="008D7A7E" w14:paraId="6A5FCB9E"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380941D" w14:textId="77777777" w:rsidR="0032180B" w:rsidRPr="008D7A7E" w:rsidRDefault="0032180B" w:rsidP="00385E71">
            <w:pPr>
              <w:rPr>
                <w:rFonts w:cs="Verdana"/>
                <w:color w:val="000000"/>
              </w:rPr>
            </w:pPr>
            <w:r w:rsidRPr="008D7A7E">
              <w:rPr>
                <w:rFonts w:cs="Verdana"/>
                <w:b/>
                <w:bCs/>
                <w:color w:val="000000"/>
              </w:rPr>
              <w:t>Selectiecriterium nr</w:t>
            </w:r>
            <w:r w:rsidRPr="008D7A7E">
              <w:rPr>
                <w:rFonts w:cs="Verdana"/>
                <w:color w:val="000000"/>
              </w:rPr>
              <w:t>.</w:t>
            </w:r>
          </w:p>
        </w:tc>
        <w:tc>
          <w:tcPr>
            <w:tcW w:w="63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F0CEE" w14:textId="77777777" w:rsidR="0032180B" w:rsidRPr="008D7A7E" w:rsidRDefault="0032180B" w:rsidP="00385E71">
            <w:pPr>
              <w:rPr>
                <w:rFonts w:cs="Verdana"/>
                <w:b/>
                <w:bCs/>
                <w:color w:val="000000"/>
              </w:rPr>
            </w:pPr>
            <w:r w:rsidRPr="008D7A7E">
              <w:rPr>
                <w:rFonts w:cs="Verdana"/>
                <w:b/>
                <w:bCs/>
                <w:color w:val="000000"/>
              </w:rPr>
              <w:t>Aangetoond middels referentieopdracht nr. en naam.</w:t>
            </w:r>
          </w:p>
        </w:tc>
      </w:tr>
      <w:tr w:rsidR="0032180B" w:rsidRPr="008D7A7E" w14:paraId="4E941697"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8135F56" w14:textId="77777777" w:rsidR="0032180B" w:rsidRPr="008D7A7E" w:rsidRDefault="0032180B" w:rsidP="00385E71">
            <w:pPr>
              <w:rPr>
                <w:rFonts w:cs="Verdana"/>
                <w:color w:val="000000"/>
              </w:rPr>
            </w:pPr>
            <w:r w:rsidRPr="008D7A7E">
              <w:rPr>
                <w:rFonts w:cs="Verdana"/>
                <w:color w:val="000000"/>
              </w:rPr>
              <w:t>Nr. 1</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D5883" w14:textId="77777777" w:rsidR="0032180B" w:rsidRPr="008D7A7E" w:rsidRDefault="0032180B" w:rsidP="00385E71">
            <w:pPr>
              <w:rPr>
                <w:rFonts w:cs="Verdana"/>
                <w:color w:val="000000"/>
              </w:rPr>
            </w:pPr>
            <w:r w:rsidRPr="008D7A7E">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3E794D37" w14:textId="77777777" w:rsidR="0032180B" w:rsidRPr="008D7A7E" w:rsidRDefault="0032180B" w:rsidP="00385E71">
            <w:pPr>
              <w:rPr>
                <w:rFonts w:cs="Verdana"/>
                <w:color w:val="000000"/>
              </w:rPr>
            </w:pPr>
            <w:r w:rsidRPr="008D7A7E">
              <w:rPr>
                <w:rFonts w:cs="Verdana"/>
                <w:color w:val="000000"/>
              </w:rPr>
              <w:t>…</w:t>
            </w:r>
          </w:p>
        </w:tc>
      </w:tr>
      <w:tr w:rsidR="0032180B" w:rsidRPr="008D7A7E" w14:paraId="0B9B4F8F"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2337001" w14:textId="77777777" w:rsidR="0032180B" w:rsidRPr="008D7A7E" w:rsidRDefault="0032180B" w:rsidP="00385E71">
            <w:pPr>
              <w:rPr>
                <w:rFonts w:cs="Verdana"/>
                <w:color w:val="000000"/>
              </w:rPr>
            </w:pPr>
            <w:r w:rsidRPr="008D7A7E">
              <w:rPr>
                <w:rFonts w:cs="Verdana"/>
                <w:color w:val="000000"/>
              </w:rPr>
              <w:t>Nr. 2</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A557" w14:textId="77777777" w:rsidR="0032180B" w:rsidRPr="008D7A7E" w:rsidRDefault="0032180B" w:rsidP="00385E71">
            <w:pPr>
              <w:rPr>
                <w:rFonts w:cs="Verdana"/>
                <w:color w:val="000000"/>
              </w:rPr>
            </w:pPr>
            <w:r w:rsidRPr="008D7A7E">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3F3FBF51" w14:textId="77777777" w:rsidR="0032180B" w:rsidRPr="008D7A7E" w:rsidRDefault="0032180B" w:rsidP="00385E71">
            <w:pPr>
              <w:rPr>
                <w:rFonts w:cs="Verdana"/>
                <w:color w:val="000000"/>
              </w:rPr>
            </w:pPr>
            <w:r w:rsidRPr="008D7A7E">
              <w:rPr>
                <w:rFonts w:cs="Verdana"/>
                <w:color w:val="000000"/>
              </w:rPr>
              <w:t>…</w:t>
            </w:r>
          </w:p>
        </w:tc>
      </w:tr>
      <w:tr w:rsidR="0032180B" w:rsidRPr="008D7A7E" w14:paraId="624DA6ED"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047DF37" w14:textId="77777777" w:rsidR="0032180B" w:rsidRPr="008D7A7E" w:rsidRDefault="0032180B" w:rsidP="00385E71">
            <w:pPr>
              <w:rPr>
                <w:rFonts w:cs="Verdana"/>
                <w:color w:val="000000"/>
              </w:rPr>
            </w:pPr>
            <w:r w:rsidRPr="008D7A7E">
              <w:rPr>
                <w:rFonts w:cs="Verdana"/>
                <w:color w:val="000000"/>
              </w:rPr>
              <w:t>Nr. 3</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18A6" w14:textId="77777777" w:rsidR="0032180B" w:rsidRPr="008D7A7E" w:rsidRDefault="0032180B" w:rsidP="00385E71">
            <w:pPr>
              <w:rPr>
                <w:rFonts w:cs="Verdana"/>
                <w:color w:val="000000"/>
              </w:rPr>
            </w:pPr>
            <w:r w:rsidRPr="008D7A7E">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1BFD5FB7" w14:textId="77777777" w:rsidR="0032180B" w:rsidRPr="008D7A7E" w:rsidRDefault="0032180B" w:rsidP="00385E71">
            <w:pPr>
              <w:rPr>
                <w:rFonts w:cs="Verdana"/>
                <w:color w:val="000000"/>
              </w:rPr>
            </w:pPr>
            <w:r w:rsidRPr="008D7A7E">
              <w:rPr>
                <w:rFonts w:cs="Verdana"/>
                <w:color w:val="000000"/>
              </w:rPr>
              <w:t>…</w:t>
            </w:r>
          </w:p>
        </w:tc>
      </w:tr>
      <w:tr w:rsidR="0032180B" w:rsidRPr="008D7A7E" w14:paraId="4EB38246"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809BBD2" w14:textId="77777777" w:rsidR="0032180B" w:rsidRPr="008D7A7E" w:rsidRDefault="0032180B" w:rsidP="00385E71">
            <w:pPr>
              <w:rPr>
                <w:rFonts w:cs="Verdana"/>
                <w:color w:val="000000"/>
              </w:rPr>
            </w:pPr>
            <w:r w:rsidRPr="008D7A7E">
              <w:rPr>
                <w:rFonts w:cs="Verdana"/>
                <w:color w:val="000000"/>
              </w:rPr>
              <w:t>Nr. 4</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4C72" w14:textId="77777777" w:rsidR="0032180B" w:rsidRPr="008D7A7E" w:rsidRDefault="0032180B" w:rsidP="00385E71">
            <w:pPr>
              <w:rPr>
                <w:rFonts w:cs="Verdana"/>
                <w:color w:val="000000"/>
              </w:rPr>
            </w:pPr>
            <w:r w:rsidRPr="008D7A7E">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63BC6D21" w14:textId="77777777" w:rsidR="0032180B" w:rsidRPr="008D7A7E" w:rsidRDefault="0032180B" w:rsidP="00385E71">
            <w:pPr>
              <w:rPr>
                <w:rFonts w:cs="Verdana"/>
                <w:color w:val="000000"/>
              </w:rPr>
            </w:pPr>
            <w:r w:rsidRPr="008D7A7E">
              <w:rPr>
                <w:rFonts w:cs="Verdana"/>
                <w:color w:val="000000"/>
              </w:rPr>
              <w:t>…</w:t>
            </w:r>
          </w:p>
        </w:tc>
      </w:tr>
      <w:tr w:rsidR="0032180B" w:rsidRPr="00984868" w14:paraId="1FC58BCB" w14:textId="77777777" w:rsidTr="00385E7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79997DC" w14:textId="77777777" w:rsidR="0032180B" w:rsidRPr="008D7A7E" w:rsidRDefault="0032180B" w:rsidP="00385E71">
            <w:pPr>
              <w:rPr>
                <w:rFonts w:cs="Verdana"/>
                <w:color w:val="000000"/>
              </w:rPr>
            </w:pPr>
            <w:r w:rsidRPr="008D7A7E">
              <w:rPr>
                <w:rFonts w:cs="Verdana"/>
                <w:color w:val="000000"/>
              </w:rPr>
              <w:t>Nr. 5</w:t>
            </w:r>
          </w:p>
        </w:tc>
        <w:tc>
          <w:tcPr>
            <w:tcW w:w="5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CA5C" w14:textId="77777777" w:rsidR="0032180B" w:rsidRPr="008D7A7E" w:rsidRDefault="0032180B" w:rsidP="00385E71">
            <w:pPr>
              <w:rPr>
                <w:rFonts w:cs="Verdana"/>
                <w:color w:val="000000"/>
              </w:rPr>
            </w:pPr>
            <w:r w:rsidRPr="008D7A7E">
              <w:rPr>
                <w:rFonts w:cs="Verdana"/>
                <w:color w:val="000000"/>
              </w:rPr>
              <w:t>…</w:t>
            </w:r>
          </w:p>
        </w:tc>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14:paraId="2156F36E" w14:textId="77777777" w:rsidR="0032180B" w:rsidRPr="008D7A7E" w:rsidRDefault="0032180B" w:rsidP="00385E71">
            <w:pPr>
              <w:rPr>
                <w:rFonts w:cs="Verdana"/>
                <w:color w:val="000000"/>
              </w:rPr>
            </w:pPr>
            <w:r w:rsidRPr="008D7A7E">
              <w:rPr>
                <w:rFonts w:cs="Verdana"/>
                <w:color w:val="000000"/>
              </w:rPr>
              <w:t>…</w:t>
            </w:r>
          </w:p>
        </w:tc>
      </w:tr>
    </w:tbl>
    <w:p w14:paraId="7890B380" w14:textId="77777777" w:rsidR="0032180B" w:rsidRDefault="0032180B" w:rsidP="0032180B">
      <w:pPr>
        <w:spacing w:line="240" w:lineRule="auto"/>
        <w:rPr>
          <w:rFonts w:ascii="Calibri" w:eastAsia="Calibri" w:hAnsi="Calibri"/>
          <w:sz w:val="22"/>
          <w:szCs w:val="22"/>
          <w:lang w:eastAsia="en-US"/>
        </w:rPr>
      </w:pPr>
    </w:p>
    <w:p w14:paraId="776DF559" w14:textId="112E2570" w:rsidR="00E12C83" w:rsidRDefault="00E12C83"/>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32180B" w:rsidRPr="00984868" w14:paraId="30AA2ACF" w14:textId="77777777" w:rsidTr="00385E71">
        <w:tc>
          <w:tcPr>
            <w:tcW w:w="9072" w:type="dxa"/>
            <w:tcBorders>
              <w:top w:val="single" w:sz="4" w:space="0" w:color="auto"/>
              <w:left w:val="single" w:sz="4" w:space="0" w:color="auto"/>
              <w:bottom w:val="single" w:sz="4" w:space="0" w:color="auto"/>
              <w:right w:val="single" w:sz="4" w:space="0" w:color="auto"/>
            </w:tcBorders>
          </w:tcPr>
          <w:p w14:paraId="43D555BA" w14:textId="44A48ACF" w:rsidR="0032180B" w:rsidRDefault="0032180B" w:rsidP="00385E71">
            <w:pPr>
              <w:suppressAutoHyphens/>
              <w:jc w:val="center"/>
              <w:rPr>
                <w:rFonts w:cs="Verdana"/>
                <w:b/>
                <w:bCs/>
                <w:color w:val="000000"/>
              </w:rPr>
            </w:pPr>
            <w:r>
              <w:rPr>
                <w:rFonts w:cs="Verdana"/>
                <w:b/>
                <w:bCs/>
                <w:color w:val="000000"/>
              </w:rPr>
              <w:t>P2 Technisch advies kennisveld Vastgoed</w:t>
            </w:r>
          </w:p>
          <w:p w14:paraId="6A46940A" w14:textId="3F614202" w:rsidR="0032180B" w:rsidRPr="00984868" w:rsidRDefault="0032180B" w:rsidP="00385E71">
            <w:pPr>
              <w:suppressAutoHyphens/>
              <w:jc w:val="center"/>
              <w:rPr>
                <w:rFonts w:cs="Verdana"/>
                <w:b/>
                <w:bCs/>
                <w:color w:val="000000"/>
              </w:rPr>
            </w:pPr>
            <w:r>
              <w:rPr>
                <w:rFonts w:cs="Verdana"/>
                <w:b/>
                <w:bCs/>
                <w:color w:val="000000"/>
              </w:rPr>
              <w:t>Selectiecriteri</w:t>
            </w:r>
            <w:r w:rsidR="00E1084F">
              <w:rPr>
                <w:rFonts w:cs="Verdana"/>
                <w:b/>
                <w:bCs/>
                <w:color w:val="000000"/>
              </w:rPr>
              <w:t>um</w:t>
            </w:r>
            <w:r>
              <w:rPr>
                <w:rFonts w:cs="Verdana"/>
                <w:b/>
                <w:bCs/>
                <w:color w:val="000000"/>
              </w:rPr>
              <w:t xml:space="preserve"> 5</w:t>
            </w:r>
          </w:p>
        </w:tc>
      </w:tr>
      <w:tr w:rsidR="0032180B" w:rsidRPr="0048455F" w14:paraId="2C87CD2A" w14:textId="77777777" w:rsidTr="00385E71">
        <w:tc>
          <w:tcPr>
            <w:tcW w:w="9072" w:type="dxa"/>
            <w:tcBorders>
              <w:top w:val="single" w:sz="4" w:space="0" w:color="auto"/>
              <w:left w:val="single" w:sz="4" w:space="0" w:color="auto"/>
              <w:bottom w:val="single" w:sz="4" w:space="0" w:color="auto"/>
              <w:right w:val="single" w:sz="4" w:space="0" w:color="auto"/>
            </w:tcBorders>
            <w:vAlign w:val="center"/>
          </w:tcPr>
          <w:p w14:paraId="2A64A66B" w14:textId="48D5237F" w:rsidR="0032180B" w:rsidRDefault="0032180B" w:rsidP="00385E71">
            <w:pPr>
              <w:spacing w:before="60" w:after="60" w:line="240" w:lineRule="auto"/>
              <w:rPr>
                <w:szCs w:val="18"/>
              </w:rPr>
            </w:pPr>
            <w:r w:rsidRPr="002C5308">
              <w:rPr>
                <w:szCs w:val="18"/>
              </w:rPr>
              <w:t xml:space="preserve">M.b.t. onderhoudsmanagement: </w:t>
            </w:r>
            <w:r>
              <w:rPr>
                <w:szCs w:val="18"/>
              </w:rPr>
              <w:br/>
            </w:r>
            <w:r w:rsidR="00D063C2">
              <w:rPr>
                <w:szCs w:val="18"/>
              </w:rPr>
              <w:t>Ondernemer</w:t>
            </w:r>
            <w:r w:rsidRPr="002C5308">
              <w:rPr>
                <w:szCs w:val="18"/>
              </w:rPr>
              <w:t xml:space="preserve"> beschikt over minimaal twee onderhoudsdeskundige adviseurs BOEI die in het bezit zijn van een bij </w:t>
            </w:r>
            <w:hyperlink r:id="rId16" w:history="1">
              <w:proofErr w:type="spellStart"/>
              <w:r w:rsidRPr="002C5308">
                <w:rPr>
                  <w:szCs w:val="18"/>
                </w:rPr>
                <w:t>Sertum</w:t>
              </w:r>
              <w:proofErr w:type="spellEnd"/>
            </w:hyperlink>
            <w:r w:rsidRPr="002C5308">
              <w:rPr>
                <w:szCs w:val="18"/>
              </w:rPr>
              <w:t xml:space="preserve"> in het register opgenomen geldig </w:t>
            </w:r>
            <w:hyperlink r:id="rId17" w:history="1">
              <w:proofErr w:type="spellStart"/>
              <w:r w:rsidRPr="002C5308">
                <w:rPr>
                  <w:szCs w:val="18"/>
                </w:rPr>
                <w:t>Hobeon</w:t>
              </w:r>
              <w:proofErr w:type="spellEnd"/>
              <w:r w:rsidRPr="002C5308">
                <w:rPr>
                  <w:szCs w:val="18"/>
                </w:rPr>
                <w:t xml:space="preserve"> persoonscertificaat</w:t>
              </w:r>
            </w:hyperlink>
            <w:r w:rsidRPr="002C5308">
              <w:rPr>
                <w:szCs w:val="18"/>
              </w:rPr>
              <w:t>.</w:t>
            </w:r>
          </w:p>
          <w:p w14:paraId="72511B0E" w14:textId="77777777" w:rsidR="0032180B" w:rsidRPr="0048455F" w:rsidRDefault="0032180B" w:rsidP="00385E71">
            <w:pPr>
              <w:spacing w:before="60" w:after="60" w:line="240" w:lineRule="auto"/>
              <w:rPr>
                <w:rFonts w:eastAsia="Aptos" w:cs="Calibri"/>
                <w:szCs w:val="18"/>
                <w:lang w:eastAsia="en-US"/>
              </w:rPr>
            </w:pPr>
          </w:p>
        </w:tc>
      </w:tr>
      <w:tr w:rsidR="0032180B" w:rsidRPr="00984868" w14:paraId="439BCC81" w14:textId="77777777" w:rsidTr="008419B3">
        <w:trPr>
          <w:trHeight w:val="325"/>
        </w:trPr>
        <w:tc>
          <w:tcPr>
            <w:tcW w:w="9072" w:type="dxa"/>
            <w:tcBorders>
              <w:top w:val="single" w:sz="4" w:space="0" w:color="auto"/>
              <w:left w:val="single" w:sz="4" w:space="0" w:color="auto"/>
              <w:bottom w:val="single" w:sz="4" w:space="0" w:color="auto"/>
              <w:right w:val="single" w:sz="4" w:space="0" w:color="auto"/>
            </w:tcBorders>
          </w:tcPr>
          <w:p w14:paraId="3819749F" w14:textId="7011BACB" w:rsidR="0032180B" w:rsidRPr="008419B3" w:rsidRDefault="0032180B" w:rsidP="00385E71">
            <w:pPr>
              <w:rPr>
                <w:rFonts w:eastAsia="Calibri"/>
                <w:szCs w:val="18"/>
                <w:lang w:eastAsia="en-US"/>
              </w:rPr>
            </w:pPr>
            <w:r>
              <w:rPr>
                <w:rFonts w:cs="Verdana"/>
                <w:color w:val="000000"/>
              </w:rPr>
              <w:t xml:space="preserve">Aantonen met bewijs </w:t>
            </w:r>
            <w:r w:rsidRPr="001B338F">
              <w:rPr>
                <w:rFonts w:eastAsia="Calibri"/>
                <w:szCs w:val="18"/>
                <w:lang w:eastAsia="en-US"/>
              </w:rPr>
              <w:t>van certificaten</w:t>
            </w:r>
            <w:r>
              <w:rPr>
                <w:rFonts w:eastAsia="Calibri"/>
                <w:szCs w:val="18"/>
                <w:lang w:eastAsia="en-US"/>
              </w:rPr>
              <w:t xml:space="preserve"> met de geldigheidsduur</w:t>
            </w:r>
          </w:p>
        </w:tc>
      </w:tr>
    </w:tbl>
    <w:p w14:paraId="4B015B69" w14:textId="77777777" w:rsidR="0032180B" w:rsidRDefault="0032180B" w:rsidP="0032180B">
      <w:pPr>
        <w:spacing w:line="240" w:lineRule="auto"/>
        <w:rPr>
          <w:rFonts w:ascii="Calibri" w:eastAsia="Calibri" w:hAnsi="Calibri"/>
          <w:sz w:val="22"/>
          <w:szCs w:val="22"/>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115"/>
        <w:gridCol w:w="4279"/>
      </w:tblGrid>
      <w:tr w:rsidR="0032180B" w:rsidRPr="00984868" w14:paraId="380C5303" w14:textId="77777777" w:rsidTr="00385E71">
        <w:trPr>
          <w:trHeight w:val="531"/>
        </w:trPr>
        <w:tc>
          <w:tcPr>
            <w:tcW w:w="9072" w:type="dxa"/>
            <w:gridSpan w:val="3"/>
            <w:tcBorders>
              <w:top w:val="single" w:sz="4" w:space="0" w:color="auto"/>
              <w:left w:val="single" w:sz="4" w:space="0" w:color="auto"/>
              <w:bottom w:val="single" w:sz="4" w:space="0" w:color="auto"/>
              <w:right w:val="single" w:sz="4" w:space="0" w:color="auto"/>
            </w:tcBorders>
          </w:tcPr>
          <w:p w14:paraId="7DA155D1" w14:textId="1B552122" w:rsidR="0032180B" w:rsidRDefault="0032180B" w:rsidP="00385E71">
            <w:pPr>
              <w:suppressAutoHyphens/>
              <w:jc w:val="center"/>
              <w:rPr>
                <w:rFonts w:cs="Verdana"/>
                <w:b/>
                <w:bCs/>
                <w:color w:val="000000"/>
              </w:rPr>
            </w:pPr>
            <w:r>
              <w:rPr>
                <w:rFonts w:ascii="Calibri" w:eastAsia="Calibri" w:hAnsi="Calibri"/>
                <w:sz w:val="22"/>
                <w:szCs w:val="22"/>
                <w:lang w:eastAsia="en-US"/>
              </w:rPr>
              <w:br w:type="page"/>
            </w:r>
            <w:r>
              <w:rPr>
                <w:rFonts w:cs="Verdana"/>
                <w:b/>
                <w:bCs/>
                <w:color w:val="000000"/>
              </w:rPr>
              <w:t>REFERENTIEOPDRACHT</w:t>
            </w:r>
            <w:r w:rsidRPr="00984868">
              <w:rPr>
                <w:rFonts w:cs="Verdana"/>
                <w:b/>
                <w:bCs/>
                <w:color w:val="000000"/>
              </w:rPr>
              <w:t xml:space="preserve"> NR: …</w:t>
            </w:r>
          </w:p>
          <w:p w14:paraId="31662E55" w14:textId="77777777" w:rsidR="0032180B" w:rsidRPr="00984868" w:rsidRDefault="0032180B" w:rsidP="00385E71">
            <w:pPr>
              <w:suppressAutoHyphens/>
              <w:jc w:val="center"/>
              <w:rPr>
                <w:rFonts w:cs="Verdana"/>
                <w:b/>
                <w:bCs/>
                <w:color w:val="000000"/>
              </w:rPr>
            </w:pPr>
            <w:r>
              <w:rPr>
                <w:rFonts w:cs="Verdana"/>
                <w:b/>
                <w:color w:val="000000"/>
              </w:rPr>
              <w:t>P2 Technisch advies  … [vul kennisveld in]</w:t>
            </w:r>
            <w:r>
              <w:rPr>
                <w:rFonts w:cs="Verdana"/>
                <w:b/>
                <w:bCs/>
                <w:color w:val="000000"/>
              </w:rPr>
              <w:t>]</w:t>
            </w:r>
          </w:p>
        </w:tc>
      </w:tr>
      <w:tr w:rsidR="0032180B" w:rsidRPr="00984868" w14:paraId="7B0CCC39"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4BD975A7" w14:textId="77777777" w:rsidR="0032180B" w:rsidRPr="00984868" w:rsidRDefault="0032180B" w:rsidP="00385E71">
            <w:pPr>
              <w:rPr>
                <w:rFonts w:cs="Verdana"/>
                <w:color w:val="000000"/>
              </w:rPr>
            </w:pPr>
            <w:r w:rsidRPr="00984868">
              <w:rPr>
                <w:rFonts w:cs="Verdana"/>
                <w:color w:val="000000"/>
              </w:rPr>
              <w:t xml:space="preserve">Naam van de ondernemer die de </w:t>
            </w:r>
            <w:r>
              <w:rPr>
                <w:rFonts w:cs="Verdana"/>
                <w:color w:val="000000"/>
              </w:rPr>
              <w:t>referentieopdracht</w:t>
            </w:r>
            <w:r w:rsidRPr="00984868">
              <w:rPr>
                <w:rFonts w:cs="Verdana"/>
                <w:color w:val="000000"/>
              </w:rPr>
              <w:t xml:space="preserve"> heeft uitgevoerd</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70836028" w14:textId="77777777" w:rsidR="0032180B" w:rsidRPr="00984868" w:rsidRDefault="0032180B" w:rsidP="00385E71">
            <w:pPr>
              <w:rPr>
                <w:rFonts w:cs="Verdana"/>
                <w:color w:val="000000"/>
              </w:rPr>
            </w:pPr>
            <w:r w:rsidRPr="00984868">
              <w:rPr>
                <w:color w:val="000000"/>
              </w:rPr>
              <w:t>…</w:t>
            </w:r>
          </w:p>
        </w:tc>
      </w:tr>
      <w:tr w:rsidR="0032180B" w:rsidRPr="00984868" w14:paraId="01C5F310"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3503A3EA" w14:textId="77777777" w:rsidR="0032180B" w:rsidRPr="00984868" w:rsidRDefault="0032180B" w:rsidP="00385E71">
            <w:pPr>
              <w:rPr>
                <w:rFonts w:cs="Verdana"/>
                <w:color w:val="000000"/>
              </w:rPr>
            </w:pPr>
            <w:r w:rsidRPr="00984868">
              <w:rPr>
                <w:rFonts w:cs="Verdana"/>
                <w:color w:val="000000"/>
              </w:rPr>
              <w:t xml:space="preserve">Naam van de </w:t>
            </w:r>
            <w:r>
              <w:rPr>
                <w:rFonts w:cs="Verdana"/>
                <w:color w:val="000000"/>
              </w:rPr>
              <w:t>referentieopdracht</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67B40F90" w14:textId="77777777" w:rsidR="0032180B" w:rsidRPr="00984868" w:rsidRDefault="0032180B" w:rsidP="00385E71">
            <w:pPr>
              <w:rPr>
                <w:rFonts w:cs="Verdana"/>
                <w:color w:val="000000"/>
              </w:rPr>
            </w:pPr>
            <w:r w:rsidRPr="00984868">
              <w:rPr>
                <w:color w:val="000000"/>
              </w:rPr>
              <w:t>…</w:t>
            </w:r>
          </w:p>
        </w:tc>
      </w:tr>
      <w:tr w:rsidR="0032180B" w:rsidRPr="00984868" w14:paraId="725510D3"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220A67EF" w14:textId="77777777" w:rsidR="0032180B" w:rsidRPr="00984868" w:rsidRDefault="0032180B" w:rsidP="00385E71">
            <w:pPr>
              <w:rPr>
                <w:rFonts w:cs="Verdana"/>
                <w:color w:val="000000"/>
              </w:rPr>
            </w:pPr>
            <w:r w:rsidRPr="00984868">
              <w:rPr>
                <w:rFonts w:cs="Verdana"/>
                <w:color w:val="000000"/>
              </w:rPr>
              <w:t>Naam en adres van de opdrachtgever</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441FB5F" w14:textId="77777777" w:rsidR="0032180B" w:rsidRPr="00984868" w:rsidRDefault="0032180B" w:rsidP="00385E71">
            <w:pPr>
              <w:rPr>
                <w:color w:val="000000"/>
              </w:rPr>
            </w:pPr>
            <w:r w:rsidRPr="00984868">
              <w:rPr>
                <w:color w:val="000000"/>
              </w:rPr>
              <w:t>…</w:t>
            </w:r>
          </w:p>
        </w:tc>
      </w:tr>
      <w:tr w:rsidR="0032180B" w:rsidRPr="00984868" w14:paraId="093F2818"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44735A06" w14:textId="77777777" w:rsidR="0032180B" w:rsidRPr="00984868" w:rsidRDefault="0032180B" w:rsidP="00385E71">
            <w:pPr>
              <w:rPr>
                <w:rFonts w:cs="Verdana"/>
                <w:color w:val="000000"/>
              </w:rPr>
            </w:pPr>
            <w:r w:rsidRPr="00984868">
              <w:rPr>
                <w:rFonts w:cs="Verdana"/>
                <w:color w:val="000000"/>
              </w:rPr>
              <w:t>Overeengekomen bedrag</w:t>
            </w:r>
            <w:r>
              <w:rPr>
                <w:rFonts w:cs="Verdana"/>
                <w:color w:val="000000"/>
              </w:rPr>
              <w:t xml:space="preserve"> </w:t>
            </w:r>
            <w:r w:rsidRPr="00984868">
              <w:rPr>
                <w:rFonts w:cs="Verdana"/>
                <w:color w:val="000000"/>
              </w:rPr>
              <w:t>(aannemingssom) (excl. omzetbelasting)</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8517D43"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5D109921"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56F1CF66" w14:textId="77777777" w:rsidR="0032180B" w:rsidRPr="00984868" w:rsidRDefault="0032180B" w:rsidP="00385E71">
            <w:pPr>
              <w:rPr>
                <w:rFonts w:cs="Verdana"/>
                <w:color w:val="000000"/>
              </w:rPr>
            </w:pPr>
            <w:r w:rsidRPr="00984868">
              <w:rPr>
                <w:rFonts w:cs="Verdana"/>
                <w:color w:val="000000"/>
              </w:rPr>
              <w:t>Gefactureerd bedrag (excl. omzetbelasting)</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5AE5C1E"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457D6548"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60CF6399" w14:textId="77777777" w:rsidR="0032180B" w:rsidRPr="00984868" w:rsidRDefault="0032180B" w:rsidP="00385E71">
            <w:pPr>
              <w:rPr>
                <w:rFonts w:cs="Verdana"/>
                <w:color w:val="000000"/>
              </w:rPr>
            </w:pPr>
            <w:r w:rsidRPr="00984868">
              <w:rPr>
                <w:rFonts w:cs="Verdana"/>
                <w:color w:val="000000"/>
              </w:rPr>
              <w:t>Datum van de opdrachtverlening</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F2CD1E8" w14:textId="77777777" w:rsidR="0032180B" w:rsidRPr="00984868" w:rsidRDefault="0032180B" w:rsidP="00385E71">
            <w:pPr>
              <w:rPr>
                <w:rFonts w:cs="Verdana"/>
                <w:color w:val="000000"/>
              </w:rPr>
            </w:pPr>
            <w:r w:rsidRPr="00984868">
              <w:rPr>
                <w:color w:val="000000"/>
              </w:rPr>
              <w:t>…</w:t>
            </w:r>
          </w:p>
        </w:tc>
      </w:tr>
      <w:tr w:rsidR="0032180B" w:rsidRPr="00984868" w14:paraId="6353F4CF"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76A3573D" w14:textId="77777777" w:rsidR="0032180B" w:rsidRPr="00984868" w:rsidRDefault="0032180B" w:rsidP="00385E71">
            <w:pPr>
              <w:rPr>
                <w:rFonts w:cs="Verdana"/>
                <w:color w:val="000000"/>
              </w:rPr>
            </w:pPr>
            <w:r w:rsidRPr="00984868">
              <w:rPr>
                <w:rFonts w:cs="Verdana"/>
                <w:color w:val="000000"/>
              </w:rPr>
              <w:t>Overeengekomen uitvoeringsduur</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7356C86D" w14:textId="77777777" w:rsidR="0032180B" w:rsidRPr="00984868" w:rsidRDefault="0032180B" w:rsidP="00385E71">
            <w:pPr>
              <w:rPr>
                <w:rFonts w:cs="Verdana"/>
                <w:color w:val="000000"/>
              </w:rPr>
            </w:pPr>
            <w:r w:rsidRPr="00984868">
              <w:rPr>
                <w:color w:val="000000"/>
              </w:rPr>
              <w:t>…</w:t>
            </w:r>
          </w:p>
        </w:tc>
      </w:tr>
      <w:tr w:rsidR="0032180B" w:rsidRPr="00984868" w14:paraId="13912A2A"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26E382BE" w14:textId="77777777" w:rsidR="0032180B" w:rsidRPr="00984868" w:rsidRDefault="0032180B" w:rsidP="00385E71">
            <w:pPr>
              <w:rPr>
                <w:rFonts w:cs="Verdana"/>
                <w:color w:val="000000"/>
              </w:rPr>
            </w:pPr>
            <w:r w:rsidRPr="00984868">
              <w:rPr>
                <w:rFonts w:cs="Verdana"/>
                <w:color w:val="000000"/>
              </w:rPr>
              <w:t>Datum van oplevering</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11B68D3" w14:textId="77777777" w:rsidR="0032180B" w:rsidRPr="00984868" w:rsidRDefault="0032180B" w:rsidP="00385E71">
            <w:pPr>
              <w:rPr>
                <w:rFonts w:cs="Verdana"/>
                <w:color w:val="000000"/>
              </w:rPr>
            </w:pPr>
            <w:r w:rsidRPr="00984868">
              <w:rPr>
                <w:color w:val="000000"/>
              </w:rPr>
              <w:t>…</w:t>
            </w:r>
          </w:p>
        </w:tc>
      </w:tr>
      <w:tr w:rsidR="0032180B" w:rsidRPr="00984868" w14:paraId="2587FDE4" w14:textId="77777777" w:rsidTr="00385E71">
        <w:trPr>
          <w:trHeight w:val="295"/>
        </w:trPr>
        <w:tc>
          <w:tcPr>
            <w:tcW w:w="9072" w:type="dxa"/>
            <w:gridSpan w:val="3"/>
            <w:tcBorders>
              <w:top w:val="single" w:sz="4" w:space="0" w:color="auto"/>
              <w:left w:val="single" w:sz="4" w:space="0" w:color="auto"/>
              <w:bottom w:val="single" w:sz="4" w:space="0" w:color="auto"/>
              <w:right w:val="single" w:sz="4" w:space="0" w:color="auto"/>
            </w:tcBorders>
            <w:vAlign w:val="center"/>
          </w:tcPr>
          <w:p w14:paraId="430B59FC" w14:textId="77777777" w:rsidR="0032180B" w:rsidRPr="00984868" w:rsidRDefault="0032180B" w:rsidP="00385E71">
            <w:pPr>
              <w:rPr>
                <w:rFonts w:cs="Verdana"/>
                <w:color w:val="000000"/>
              </w:rPr>
            </w:pPr>
            <w:r w:rsidRPr="00984868">
              <w:rPr>
                <w:rFonts w:cs="Verdana"/>
                <w:color w:val="000000"/>
              </w:rPr>
              <w:t xml:space="preserve">Indien de </w:t>
            </w:r>
            <w:r>
              <w:rPr>
                <w:rFonts w:cs="Verdana"/>
                <w:color w:val="000000"/>
              </w:rPr>
              <w:t>referentieopdracht</w:t>
            </w:r>
            <w:r w:rsidRPr="00984868">
              <w:rPr>
                <w:rFonts w:cs="Verdana"/>
                <w:color w:val="000000"/>
              </w:rPr>
              <w:t xml:space="preserve"> is uitgevoerd door een </w:t>
            </w:r>
            <w:r w:rsidRPr="00984868">
              <w:rPr>
                <w:rFonts w:cs="V&amp;W Syntax (Adobe)"/>
                <w:color w:val="000000"/>
              </w:rPr>
              <w:t>samenwerkingsverband van ondernemers</w:t>
            </w:r>
            <w:r w:rsidRPr="00984868">
              <w:rPr>
                <w:rFonts w:cs="Verdana"/>
                <w:color w:val="000000"/>
              </w:rPr>
              <w:t xml:space="preserve"> (combinatie)</w:t>
            </w:r>
          </w:p>
        </w:tc>
      </w:tr>
      <w:tr w:rsidR="0032180B" w:rsidRPr="00984868" w14:paraId="24309BAE" w14:textId="77777777" w:rsidTr="00385E71">
        <w:tc>
          <w:tcPr>
            <w:tcW w:w="4793" w:type="dxa"/>
            <w:gridSpan w:val="2"/>
            <w:tcBorders>
              <w:top w:val="single" w:sz="4" w:space="0" w:color="auto"/>
              <w:left w:val="single" w:sz="4" w:space="0" w:color="auto"/>
              <w:bottom w:val="single" w:sz="4" w:space="0" w:color="auto"/>
              <w:right w:val="single" w:sz="4" w:space="0" w:color="auto"/>
            </w:tcBorders>
            <w:vAlign w:val="center"/>
          </w:tcPr>
          <w:p w14:paraId="6D23CDD2" w14:textId="77777777" w:rsidR="0032180B" w:rsidRPr="00984868" w:rsidRDefault="0032180B" w:rsidP="00385E71">
            <w:pPr>
              <w:rPr>
                <w:rFonts w:cs="Verdana"/>
                <w:color w:val="000000"/>
              </w:rPr>
            </w:pPr>
            <w:r w:rsidRPr="00984868">
              <w:rPr>
                <w:rFonts w:cs="Verdana"/>
                <w:color w:val="000000"/>
              </w:rPr>
              <w:t xml:space="preserve">De namen van de overige participanten in het </w:t>
            </w:r>
            <w:r w:rsidRPr="00984868">
              <w:rPr>
                <w:rFonts w:cs="V&amp;W Syntax (Adobe)"/>
                <w:color w:val="000000"/>
              </w:rPr>
              <w:t>samenwerkingsverband van ondernemers</w:t>
            </w:r>
            <w:r w:rsidRPr="00984868">
              <w:rPr>
                <w:rFonts w:cs="Verdana"/>
                <w:color w:val="000000"/>
              </w:rPr>
              <w:t xml:space="preserve"> (combinatie)</w:t>
            </w:r>
          </w:p>
        </w:tc>
        <w:tc>
          <w:tcPr>
            <w:tcW w:w="4279" w:type="dxa"/>
            <w:tcBorders>
              <w:top w:val="single" w:sz="4" w:space="0" w:color="auto"/>
              <w:left w:val="single" w:sz="4" w:space="0" w:color="auto"/>
              <w:bottom w:val="single" w:sz="4" w:space="0" w:color="auto"/>
              <w:right w:val="single" w:sz="4" w:space="0" w:color="auto"/>
            </w:tcBorders>
            <w:vAlign w:val="center"/>
          </w:tcPr>
          <w:p w14:paraId="119BE1C2" w14:textId="77777777" w:rsidR="0032180B" w:rsidRPr="000F6AE1" w:rsidRDefault="0032180B" w:rsidP="00385E71">
            <w:pPr>
              <w:pStyle w:val="Broodtekst"/>
              <w:rPr>
                <w:rStyle w:val="Verborgentekst"/>
                <w:b w:val="0"/>
                <w:bCs/>
                <w:i w:val="0"/>
                <w:iCs/>
                <w:vanish w:val="0"/>
                <w:color w:val="000000"/>
              </w:rPr>
            </w:pPr>
            <w:r w:rsidRPr="000F6AE1">
              <w:rPr>
                <w:rStyle w:val="Verborgentekst"/>
                <w:bCs/>
                <w:iCs/>
                <w:color w:val="000000"/>
              </w:rPr>
              <w:t>……</w:t>
            </w:r>
          </w:p>
        </w:tc>
      </w:tr>
      <w:tr w:rsidR="0032180B" w:rsidRPr="00984868" w14:paraId="10E9CD5B" w14:textId="77777777" w:rsidTr="00385E71">
        <w:tc>
          <w:tcPr>
            <w:tcW w:w="4793" w:type="dxa"/>
            <w:gridSpan w:val="2"/>
            <w:tcBorders>
              <w:top w:val="single" w:sz="4" w:space="0" w:color="auto"/>
              <w:left w:val="single" w:sz="4" w:space="0" w:color="auto"/>
              <w:bottom w:val="single" w:sz="4" w:space="0" w:color="auto"/>
              <w:right w:val="single" w:sz="4" w:space="0" w:color="auto"/>
            </w:tcBorders>
            <w:vAlign w:val="center"/>
          </w:tcPr>
          <w:p w14:paraId="77D131A2" w14:textId="77777777" w:rsidR="0032180B" w:rsidRPr="00984868" w:rsidRDefault="0032180B" w:rsidP="00385E71">
            <w:pPr>
              <w:rPr>
                <w:rFonts w:cs="Verdana"/>
                <w:color w:val="000000"/>
              </w:rPr>
            </w:pPr>
            <w:r w:rsidRPr="00984868">
              <w:rPr>
                <w:rFonts w:cs="Verdana"/>
                <w:color w:val="000000"/>
              </w:rPr>
              <w:t>De juridische participatieverhouding</w:t>
            </w:r>
          </w:p>
        </w:tc>
        <w:tc>
          <w:tcPr>
            <w:tcW w:w="4279" w:type="dxa"/>
            <w:tcBorders>
              <w:top w:val="single" w:sz="4" w:space="0" w:color="auto"/>
              <w:left w:val="single" w:sz="4" w:space="0" w:color="auto"/>
              <w:bottom w:val="single" w:sz="4" w:space="0" w:color="auto"/>
              <w:right w:val="single" w:sz="4" w:space="0" w:color="auto"/>
            </w:tcBorders>
            <w:vAlign w:val="center"/>
          </w:tcPr>
          <w:p w14:paraId="2F6A025F" w14:textId="77777777" w:rsidR="0032180B" w:rsidRPr="000F6AE1" w:rsidRDefault="0032180B" w:rsidP="00385E71">
            <w:pPr>
              <w:pStyle w:val="Broodtekst"/>
              <w:rPr>
                <w:rStyle w:val="Verborgentekst"/>
                <w:b w:val="0"/>
                <w:bCs/>
                <w:i w:val="0"/>
                <w:iCs/>
                <w:vanish w:val="0"/>
                <w:color w:val="000000"/>
              </w:rPr>
            </w:pPr>
            <w:r>
              <w:rPr>
                <w:rStyle w:val="Verborgentekst"/>
                <w:bCs/>
                <w:iCs/>
                <w:color w:val="000000"/>
              </w:rPr>
              <w:t>…</w:t>
            </w:r>
            <w:r w:rsidRPr="000F6AE1">
              <w:rPr>
                <w:rStyle w:val="Verborgentekst"/>
                <w:bCs/>
                <w:iCs/>
                <w:color w:val="000000"/>
              </w:rPr>
              <w:t>…</w:t>
            </w:r>
          </w:p>
        </w:tc>
      </w:tr>
      <w:tr w:rsidR="0032180B" w:rsidRPr="00984868" w14:paraId="43C61553" w14:textId="77777777" w:rsidTr="00385E71">
        <w:tc>
          <w:tcPr>
            <w:tcW w:w="4793" w:type="dxa"/>
            <w:gridSpan w:val="2"/>
            <w:tcBorders>
              <w:top w:val="single" w:sz="4" w:space="0" w:color="auto"/>
              <w:left w:val="single" w:sz="4" w:space="0" w:color="auto"/>
              <w:bottom w:val="single" w:sz="4" w:space="0" w:color="auto"/>
              <w:right w:val="single" w:sz="4" w:space="0" w:color="auto"/>
            </w:tcBorders>
            <w:vAlign w:val="center"/>
          </w:tcPr>
          <w:p w14:paraId="7477E38A" w14:textId="77777777" w:rsidR="0032180B" w:rsidRPr="00984868" w:rsidRDefault="0032180B" w:rsidP="00385E71">
            <w:pPr>
              <w:rPr>
                <w:rFonts w:cs="Verdana"/>
                <w:color w:val="000000"/>
              </w:rPr>
            </w:pPr>
            <w:r w:rsidRPr="00984868">
              <w:rPr>
                <w:rFonts w:cs="Verdana"/>
                <w:color w:val="000000"/>
              </w:rPr>
              <w:t xml:space="preserve">Percentage aandeel van iedere participant in het </w:t>
            </w:r>
            <w:r w:rsidRPr="00984868">
              <w:rPr>
                <w:rFonts w:cs="V&amp;W Syntax (Adobe)"/>
                <w:color w:val="000000"/>
              </w:rPr>
              <w:t>samenwerkingsverband van ondernemers</w:t>
            </w:r>
            <w:r w:rsidRPr="00984868">
              <w:rPr>
                <w:rFonts w:cs="Verdana"/>
                <w:color w:val="000000"/>
              </w:rPr>
              <w:t xml:space="preserve"> (combinatie)</w:t>
            </w:r>
          </w:p>
        </w:tc>
        <w:tc>
          <w:tcPr>
            <w:tcW w:w="4279" w:type="dxa"/>
            <w:tcBorders>
              <w:top w:val="single" w:sz="4" w:space="0" w:color="auto"/>
              <w:left w:val="single" w:sz="4" w:space="0" w:color="auto"/>
              <w:bottom w:val="single" w:sz="4" w:space="0" w:color="auto"/>
              <w:right w:val="single" w:sz="4" w:space="0" w:color="auto"/>
            </w:tcBorders>
            <w:vAlign w:val="center"/>
          </w:tcPr>
          <w:p w14:paraId="366109EA" w14:textId="77777777" w:rsidR="0032180B" w:rsidRPr="000F6AE1" w:rsidRDefault="0032180B" w:rsidP="00385E71">
            <w:pPr>
              <w:rPr>
                <w:rFonts w:cs="Verdana"/>
                <w:bCs/>
                <w:iCs/>
                <w:color w:val="000000"/>
                <w:sz w:val="16"/>
                <w:szCs w:val="16"/>
              </w:rPr>
            </w:pPr>
            <w:r w:rsidRPr="000F6AE1">
              <w:rPr>
                <w:rFonts w:cs="Verdana"/>
                <w:bCs/>
                <w:iCs/>
                <w:color w:val="000000"/>
                <w:sz w:val="16"/>
                <w:szCs w:val="16"/>
              </w:rPr>
              <w:t>…</w:t>
            </w:r>
          </w:p>
        </w:tc>
      </w:tr>
      <w:tr w:rsidR="0032180B" w:rsidRPr="00984868" w14:paraId="504BE5F5" w14:textId="77777777" w:rsidTr="00385E71">
        <w:tc>
          <w:tcPr>
            <w:tcW w:w="9072" w:type="dxa"/>
            <w:gridSpan w:val="3"/>
            <w:tcBorders>
              <w:top w:val="single" w:sz="4" w:space="0" w:color="auto"/>
              <w:left w:val="single" w:sz="4" w:space="0" w:color="auto"/>
              <w:bottom w:val="single" w:sz="4" w:space="0" w:color="auto"/>
              <w:right w:val="single" w:sz="4" w:space="0" w:color="auto"/>
            </w:tcBorders>
            <w:vAlign w:val="center"/>
          </w:tcPr>
          <w:p w14:paraId="212CD74A" w14:textId="77777777" w:rsidR="0032180B" w:rsidRPr="00984868" w:rsidRDefault="0032180B" w:rsidP="00385E71">
            <w:pPr>
              <w:rPr>
                <w:rFonts w:cs="Verdana"/>
                <w:color w:val="000000"/>
              </w:rPr>
            </w:pPr>
            <w:r w:rsidRPr="00984868">
              <w:rPr>
                <w:rFonts w:cs="Verdana"/>
                <w:color w:val="000000"/>
              </w:rPr>
              <w:t xml:space="preserve">Toelichting op de gevraagde technische bekwaamheid opgedaan in deze </w:t>
            </w:r>
            <w:r>
              <w:rPr>
                <w:rFonts w:cs="Verdana"/>
                <w:color w:val="000000"/>
              </w:rPr>
              <w:t>referentieopdracht</w:t>
            </w:r>
            <w:r w:rsidRPr="00984868">
              <w:rPr>
                <w:rFonts w:cs="Verdana"/>
                <w:color w:val="000000"/>
              </w:rPr>
              <w:t xml:space="preserve"> (maximaal 250 woorden)</w:t>
            </w:r>
          </w:p>
        </w:tc>
      </w:tr>
      <w:tr w:rsidR="0032180B" w:rsidRPr="00984868" w14:paraId="7F092F76" w14:textId="77777777" w:rsidTr="00385E71">
        <w:tc>
          <w:tcPr>
            <w:tcW w:w="9072" w:type="dxa"/>
            <w:gridSpan w:val="3"/>
            <w:tcBorders>
              <w:top w:val="single" w:sz="4" w:space="0" w:color="auto"/>
              <w:left w:val="single" w:sz="4" w:space="0" w:color="auto"/>
              <w:bottom w:val="single" w:sz="4" w:space="0" w:color="auto"/>
              <w:right w:val="single" w:sz="4" w:space="0" w:color="auto"/>
            </w:tcBorders>
          </w:tcPr>
          <w:p w14:paraId="0AC1CB10" w14:textId="77777777" w:rsidR="0032180B" w:rsidRDefault="0032180B" w:rsidP="00385E71">
            <w:pPr>
              <w:rPr>
                <w:rFonts w:cs="Verdana"/>
                <w:color w:val="000000"/>
              </w:rPr>
            </w:pPr>
            <w:r>
              <w:rPr>
                <w:rFonts w:cs="Verdana"/>
                <w:color w:val="000000"/>
              </w:rPr>
              <w:t>Geschiktheidseis Nr.: …</w:t>
            </w:r>
          </w:p>
          <w:p w14:paraId="4797DD3C" w14:textId="77777777" w:rsidR="0032180B" w:rsidRDefault="0032180B" w:rsidP="00385E71">
            <w:pPr>
              <w:rPr>
                <w:rFonts w:cs="Verdana"/>
                <w:color w:val="000000"/>
              </w:rPr>
            </w:pPr>
            <w:r>
              <w:rPr>
                <w:rFonts w:cs="Verdana"/>
                <w:color w:val="000000"/>
              </w:rPr>
              <w:t>Of</w:t>
            </w:r>
          </w:p>
          <w:p w14:paraId="280F1805" w14:textId="77777777" w:rsidR="0032180B" w:rsidRDefault="0032180B" w:rsidP="00385E71">
            <w:pPr>
              <w:rPr>
                <w:rFonts w:cs="Verdana"/>
                <w:color w:val="000000"/>
              </w:rPr>
            </w:pPr>
            <w:r>
              <w:rPr>
                <w:rFonts w:cs="Verdana"/>
                <w:color w:val="000000"/>
              </w:rPr>
              <w:t>Selectiecriterium Nr.: …</w:t>
            </w:r>
          </w:p>
          <w:p w14:paraId="66194DC2" w14:textId="77777777" w:rsidR="0032180B" w:rsidRDefault="0032180B" w:rsidP="00385E71">
            <w:pPr>
              <w:rPr>
                <w:rFonts w:cs="Verdana"/>
                <w:color w:val="000000"/>
              </w:rPr>
            </w:pPr>
            <w:r>
              <w:rPr>
                <w:rFonts w:cs="Verdana"/>
                <w:color w:val="000000"/>
              </w:rPr>
              <w:t>Toelichting: …</w:t>
            </w:r>
          </w:p>
          <w:p w14:paraId="73C8F26D" w14:textId="77777777" w:rsidR="0032180B" w:rsidRPr="00984868" w:rsidRDefault="0032180B" w:rsidP="00385E71">
            <w:pPr>
              <w:rPr>
                <w:rFonts w:cs="Verdana"/>
                <w:color w:val="000000"/>
              </w:rPr>
            </w:pPr>
          </w:p>
        </w:tc>
      </w:tr>
    </w:tbl>
    <w:p w14:paraId="1E6EC96A" w14:textId="77777777" w:rsidR="0032180B" w:rsidRDefault="0032180B" w:rsidP="0032180B">
      <w:pPr>
        <w:spacing w:line="240" w:lineRule="auto"/>
        <w:rPr>
          <w:rFonts w:eastAsia="Calibri"/>
          <w:szCs w:val="18"/>
          <w:lang w:eastAsia="en-US"/>
        </w:rPr>
      </w:pPr>
      <w:bookmarkStart w:id="7" w:name="_Hlk170913666"/>
      <w:bookmarkStart w:id="8" w:name="_Hlk176178270"/>
      <w:r>
        <w:rPr>
          <w:rFonts w:eastAsia="Calibri"/>
          <w:szCs w:val="18"/>
          <w:lang w:eastAsia="en-US"/>
        </w:rPr>
        <w:br w:type="page"/>
      </w:r>
    </w:p>
    <w:p w14:paraId="1B31B19D" w14:textId="77777777" w:rsidR="0032180B" w:rsidRPr="0032180B" w:rsidRDefault="0032180B" w:rsidP="0032180B">
      <w:pPr>
        <w:spacing w:line="240" w:lineRule="auto"/>
        <w:rPr>
          <w:rFonts w:eastAsia="Calibri"/>
          <w:b/>
          <w:bCs/>
          <w:sz w:val="20"/>
          <w:szCs w:val="20"/>
          <w:lang w:eastAsia="en-US"/>
        </w:rPr>
      </w:pPr>
      <w:r w:rsidRPr="0032180B">
        <w:rPr>
          <w:rFonts w:eastAsia="Calibri"/>
          <w:b/>
          <w:bCs/>
          <w:sz w:val="20"/>
          <w:szCs w:val="20"/>
          <w:lang w:eastAsia="en-US"/>
        </w:rPr>
        <w:lastRenderedPageBreak/>
        <w:t xml:space="preserve">Perceel 3: Bodemonderzoek </w:t>
      </w:r>
    </w:p>
    <w:p w14:paraId="5C77A029" w14:textId="77777777" w:rsidR="0032180B" w:rsidRDefault="0032180B" w:rsidP="0032180B">
      <w:pPr>
        <w:spacing w:line="240" w:lineRule="auto"/>
        <w:rPr>
          <w:rFonts w:eastAsia="Calibri"/>
          <w:szCs w:val="18"/>
          <w:lang w:eastAsia="en-US"/>
        </w:rPr>
      </w:pPr>
    </w:p>
    <w:p w14:paraId="744833B6" w14:textId="77777777" w:rsidR="0032180B" w:rsidRPr="0032180B" w:rsidRDefault="0032180B" w:rsidP="0032180B">
      <w:pPr>
        <w:spacing w:line="240" w:lineRule="auto"/>
        <w:rPr>
          <w:rFonts w:eastAsia="Calibri"/>
          <w:szCs w:val="18"/>
          <w:u w:val="single"/>
          <w:lang w:eastAsia="en-US"/>
        </w:rPr>
      </w:pPr>
      <w:r w:rsidRPr="0032180B">
        <w:rPr>
          <w:rFonts w:eastAsia="Calibri"/>
          <w:szCs w:val="18"/>
          <w:u w:val="single"/>
          <w:lang w:eastAsia="en-US"/>
        </w:rPr>
        <w:t>Geschiktheidseisen en selectiecriteria</w:t>
      </w:r>
    </w:p>
    <w:p w14:paraId="10F4BFC3" w14:textId="77777777" w:rsidR="0032180B" w:rsidRDefault="0032180B" w:rsidP="0032180B">
      <w:pPr>
        <w:spacing w:line="240" w:lineRule="auto"/>
        <w:rPr>
          <w:rFonts w:eastAsia="Calibri"/>
          <w:szCs w:val="18"/>
          <w:lang w:eastAsia="en-US"/>
        </w:rPr>
      </w:pPr>
      <w:r w:rsidRPr="00540D5D">
        <w:rPr>
          <w:rFonts w:eastAsia="Calibri"/>
          <w:szCs w:val="18"/>
          <w:lang w:eastAsia="en-US"/>
        </w:rPr>
        <w:t xml:space="preserve">Met betrekking tot de technische bekwaamheid perceel 3 bodemonderzoek worden de volgende geschiktheidseisen </w:t>
      </w:r>
      <w:r>
        <w:rPr>
          <w:rFonts w:eastAsia="Calibri"/>
          <w:szCs w:val="18"/>
          <w:lang w:eastAsia="en-US"/>
        </w:rPr>
        <w:t xml:space="preserve">en selectiecriteria </w:t>
      </w:r>
      <w:r w:rsidRPr="00540D5D">
        <w:rPr>
          <w:rFonts w:eastAsia="Calibri"/>
          <w:szCs w:val="18"/>
          <w:lang w:eastAsia="en-US"/>
        </w:rPr>
        <w:t>gesteld:</w:t>
      </w:r>
    </w:p>
    <w:p w14:paraId="3FE9D500" w14:textId="77777777" w:rsidR="008419B3" w:rsidRDefault="008419B3" w:rsidP="0032180B">
      <w:pPr>
        <w:spacing w:line="240" w:lineRule="auto"/>
        <w:rPr>
          <w:rFonts w:eastAsia="Calibri"/>
          <w:szCs w:val="18"/>
          <w:lang w:eastAsia="en-US"/>
        </w:rPr>
      </w:pPr>
    </w:p>
    <w:p w14:paraId="186D4C05" w14:textId="5B028461" w:rsidR="0032180B" w:rsidRPr="008419B3" w:rsidRDefault="008419B3" w:rsidP="0032180B">
      <w:pPr>
        <w:spacing w:line="240" w:lineRule="auto"/>
        <w:rPr>
          <w:rFonts w:eastAsia="Calibri"/>
          <w:i/>
          <w:iCs/>
          <w:szCs w:val="18"/>
          <w:lang w:eastAsia="en-US"/>
        </w:rPr>
      </w:pPr>
      <w:r w:rsidRPr="008419B3">
        <w:rPr>
          <w:rFonts w:eastAsia="Calibri"/>
          <w:i/>
          <w:iCs/>
          <w:szCs w:val="18"/>
          <w:lang w:eastAsia="en-US"/>
        </w:rPr>
        <w:t>Geschiktheidseisen</w:t>
      </w:r>
    </w:p>
    <w:p w14:paraId="014552D9" w14:textId="77777777" w:rsidR="008419B3" w:rsidRPr="008419B3" w:rsidRDefault="008419B3" w:rsidP="008E6CE0">
      <w:pPr>
        <w:numPr>
          <w:ilvl w:val="0"/>
          <w:numId w:val="9"/>
        </w:numPr>
        <w:spacing w:line="240" w:lineRule="auto"/>
        <w:ind w:left="360"/>
        <w:rPr>
          <w:rFonts w:eastAsia="Aptos" w:cs="Calibri"/>
          <w:szCs w:val="18"/>
        </w:rPr>
      </w:pPr>
      <w:r w:rsidRPr="008419B3">
        <w:rPr>
          <w:rFonts w:eastAsia="Aptos" w:cs="Calibri"/>
          <w:szCs w:val="18"/>
        </w:rPr>
        <w:t>Ondernemer beschikt over een actieve erkenning en bijbehorende accreditaties en/of certificaten zoals beschreven in bijlage C van de Regeling Bodemkwaliteit 2022 voor de volgende aangewezen werkzaamheden:</w:t>
      </w:r>
    </w:p>
    <w:p w14:paraId="5B880887"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Categorie 9; Monsterneming bij partijkeuringen ter voldoening aan een verplichting die geldt bij of krachtens het Besluit bodemkwaliteit;</w:t>
      </w:r>
    </w:p>
    <w:p w14:paraId="0CBBF7A4"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Categorie 12; Veldwerk dat bestaat uit het plaatsen van boringen en peilbuizen ten behoeve van het nemen van grond- en grondwatermonsters, het nemen van grond- en grondwatermonsters, locatie-inspectie of maaiveldinspectie en monsterneming van asbest in de bodem of het uitvoeren van vergelijkbare onderzoeken in de bodem of oever van een oppervlaktewaterlichaam.</w:t>
      </w:r>
    </w:p>
    <w:p w14:paraId="2218104B" w14:textId="77777777" w:rsidR="008419B3" w:rsidRPr="008419B3" w:rsidRDefault="008419B3" w:rsidP="008419B3">
      <w:pPr>
        <w:spacing w:line="240" w:lineRule="auto"/>
        <w:ind w:left="-28" w:firstLine="708"/>
        <w:rPr>
          <w:rFonts w:eastAsia="Aptos" w:cs="Calibri"/>
          <w:b/>
          <w:bCs/>
          <w:sz w:val="16"/>
          <w:szCs w:val="16"/>
        </w:rPr>
      </w:pPr>
    </w:p>
    <w:p w14:paraId="1035CC30" w14:textId="77777777" w:rsidR="008419B3" w:rsidRPr="008419B3" w:rsidRDefault="008419B3" w:rsidP="008E6CE0">
      <w:pPr>
        <w:numPr>
          <w:ilvl w:val="0"/>
          <w:numId w:val="9"/>
        </w:numPr>
        <w:spacing w:line="240" w:lineRule="auto"/>
        <w:ind w:left="360"/>
        <w:rPr>
          <w:rFonts w:eastAsia="Aptos" w:cs="Calibri"/>
          <w:szCs w:val="18"/>
        </w:rPr>
      </w:pPr>
      <w:r w:rsidRPr="008419B3">
        <w:rPr>
          <w:rFonts w:eastAsia="Aptos" w:cs="Calibri"/>
          <w:szCs w:val="18"/>
        </w:rPr>
        <w:t xml:space="preserve">Ondernemer beschikt voor alle onderdelen van onderstaande functies een erkenning met persoonsregistratie (registratieverplichting), ref. bijlage C van de Regeling Bodemkwaliteit 2022: </w:t>
      </w:r>
    </w:p>
    <w:p w14:paraId="7AE71717"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Categorie 9, monsternemer bij partijkeuringen;</w:t>
      </w:r>
    </w:p>
    <w:p w14:paraId="0E6DBC67"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 xml:space="preserve">Categorie 12, veldwerker bij </w:t>
      </w:r>
      <w:proofErr w:type="spellStart"/>
      <w:r w:rsidRPr="008419B3">
        <w:rPr>
          <w:rFonts w:eastAsia="Aptos" w:cs="Calibri"/>
          <w:szCs w:val="18"/>
        </w:rPr>
        <w:t>milieuhygiënisch</w:t>
      </w:r>
      <w:proofErr w:type="spellEnd"/>
      <w:r w:rsidRPr="008419B3">
        <w:rPr>
          <w:rFonts w:eastAsia="Aptos" w:cs="Calibri"/>
          <w:szCs w:val="18"/>
        </w:rPr>
        <w:t xml:space="preserve"> waterbodemonderzoek; </w:t>
      </w:r>
    </w:p>
    <w:p w14:paraId="22E17663"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 xml:space="preserve">Categorie 12, veldwerker bij </w:t>
      </w:r>
      <w:proofErr w:type="spellStart"/>
      <w:r w:rsidRPr="008419B3">
        <w:rPr>
          <w:rFonts w:eastAsia="Aptos" w:cs="Calibri"/>
          <w:szCs w:val="18"/>
        </w:rPr>
        <w:t>milieuhygiënisch</w:t>
      </w:r>
      <w:proofErr w:type="spellEnd"/>
      <w:r w:rsidRPr="008419B3">
        <w:rPr>
          <w:rFonts w:eastAsia="Aptos" w:cs="Calibri"/>
          <w:szCs w:val="18"/>
        </w:rPr>
        <w:t xml:space="preserve"> bodemonderzoek.</w:t>
      </w:r>
    </w:p>
    <w:p w14:paraId="3E878BEE" w14:textId="77777777" w:rsidR="008419B3" w:rsidRPr="00093439" w:rsidRDefault="008419B3" w:rsidP="008419B3">
      <w:pPr>
        <w:spacing w:line="240" w:lineRule="auto"/>
        <w:ind w:left="1040"/>
        <w:rPr>
          <w:rFonts w:eastAsia="Aptos" w:cs="Calibri"/>
          <w:b/>
          <w:bCs/>
          <w:sz w:val="16"/>
          <w:szCs w:val="16"/>
          <w:highlight w:val="yellow"/>
        </w:rPr>
      </w:pPr>
    </w:p>
    <w:p w14:paraId="71100CBD" w14:textId="77777777" w:rsidR="008419B3" w:rsidRPr="008419B3" w:rsidRDefault="008419B3" w:rsidP="008E6CE0">
      <w:pPr>
        <w:numPr>
          <w:ilvl w:val="0"/>
          <w:numId w:val="9"/>
        </w:numPr>
        <w:spacing w:line="240" w:lineRule="auto"/>
        <w:ind w:left="360"/>
        <w:rPr>
          <w:rFonts w:eastAsia="Aptos" w:cs="Calibri"/>
          <w:szCs w:val="18"/>
        </w:rPr>
      </w:pPr>
      <w:r w:rsidRPr="008419B3">
        <w:rPr>
          <w:rFonts w:eastAsia="Aptos" w:cs="Calibri"/>
          <w:szCs w:val="18"/>
        </w:rPr>
        <w:t xml:space="preserve">Ondernemer heeft de beschikking/toegang tot een erkende </w:t>
      </w:r>
      <w:proofErr w:type="spellStart"/>
      <w:r w:rsidRPr="008419B3">
        <w:rPr>
          <w:rFonts w:eastAsia="Aptos" w:cs="Calibri"/>
          <w:szCs w:val="18"/>
        </w:rPr>
        <w:t>bodemintermediar</w:t>
      </w:r>
      <w:proofErr w:type="spellEnd"/>
      <w:r w:rsidRPr="008419B3">
        <w:rPr>
          <w:rFonts w:eastAsia="Aptos" w:cs="Calibri"/>
          <w:szCs w:val="18"/>
        </w:rPr>
        <w:t xml:space="preserve"> die aangewezen is voor de volgende werkzaamheden:</w:t>
      </w:r>
    </w:p>
    <w:p w14:paraId="0FC5A25A"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Categorie 2: Verlenen van een productcertificaat voor het produceren van producten op grond van een nationale BRL, protocol 9335-1 en 9335-2;</w:t>
      </w:r>
    </w:p>
    <w:p w14:paraId="2BF21B8E"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 xml:space="preserve">Categorie 3; Analyse van bouwstoffen, grond of baggerspecie ter voldoening aan een verplichting die geldt bij of krachtens het </w:t>
      </w:r>
      <w:hyperlink r:id="rId18" w:history="1">
        <w:r w:rsidRPr="008419B3">
          <w:rPr>
            <w:rFonts w:eastAsia="Aptos" w:cs="Calibri"/>
            <w:szCs w:val="18"/>
          </w:rPr>
          <w:t>Besluit bodemkwaliteit</w:t>
        </w:r>
      </w:hyperlink>
      <w:r w:rsidRPr="008419B3">
        <w:rPr>
          <w:rFonts w:eastAsia="Aptos" w:cs="Calibri"/>
          <w:szCs w:val="18"/>
        </w:rPr>
        <w:t>;</w:t>
      </w:r>
    </w:p>
    <w:p w14:paraId="0217EDA8"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Categorie 4; Analyse voor milieu hygiënisch bodemonderzoek, bij een verkennend onderzoek, een nader onderzoek of een vergelijkbaar onderzoek van de bodem in het kader van een ingreep in de bodem of oever van een oppervlaktewaterlichaam;</w:t>
      </w:r>
    </w:p>
    <w:p w14:paraId="6B04FC0D"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Categorie 19; Mechanisch boren in de bodem als beschreven in BRL SIKB 2100 en protocol 2101.</w:t>
      </w:r>
    </w:p>
    <w:p w14:paraId="39467D81" w14:textId="77777777" w:rsidR="008419B3" w:rsidRPr="008419B3" w:rsidRDefault="008419B3" w:rsidP="008419B3">
      <w:pPr>
        <w:spacing w:line="240" w:lineRule="auto"/>
        <w:ind w:left="1048"/>
        <w:rPr>
          <w:rFonts w:eastAsia="Aptos" w:cs="Calibri"/>
          <w:szCs w:val="18"/>
        </w:rPr>
      </w:pPr>
    </w:p>
    <w:p w14:paraId="6049954E" w14:textId="77777777" w:rsidR="008419B3" w:rsidRPr="008419B3" w:rsidRDefault="008419B3" w:rsidP="008E6CE0">
      <w:pPr>
        <w:numPr>
          <w:ilvl w:val="0"/>
          <w:numId w:val="9"/>
        </w:numPr>
        <w:spacing w:line="240" w:lineRule="auto"/>
        <w:ind w:left="360"/>
        <w:rPr>
          <w:rFonts w:eastAsia="Aptos" w:cs="Calibri"/>
          <w:szCs w:val="18"/>
        </w:rPr>
      </w:pPr>
      <w:r w:rsidRPr="008419B3">
        <w:rPr>
          <w:rFonts w:eastAsia="Aptos" w:cs="Calibri"/>
          <w:szCs w:val="18"/>
        </w:rPr>
        <w:t>Kennis en ervaring met het uitvoeren van waterbodemonderzoek m.b.t. het hoofdwatersysteem</w:t>
      </w:r>
      <w:r w:rsidRPr="008419B3">
        <w:rPr>
          <w:rFonts w:cs="Calibri"/>
          <w:szCs w:val="18"/>
        </w:rPr>
        <w:footnoteReference w:id="1"/>
      </w:r>
      <w:r w:rsidRPr="008419B3">
        <w:rPr>
          <w:rFonts w:eastAsia="Aptos" w:cs="Calibri"/>
          <w:szCs w:val="18"/>
        </w:rPr>
        <w:t xml:space="preserve">. </w:t>
      </w:r>
    </w:p>
    <w:p w14:paraId="01F1AA34"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 xml:space="preserve">Heeft een minimale gefactureerde waarde van 100.000 excl. btw, waarbij de waarde alleen de werkzaamheden betreft die een relatie hebben met het uitvoeren van het onderzoek ten behoeve van de </w:t>
      </w:r>
      <w:proofErr w:type="spellStart"/>
      <w:r w:rsidRPr="008419B3">
        <w:rPr>
          <w:rFonts w:eastAsia="Aptos" w:cs="Calibri"/>
          <w:szCs w:val="18"/>
        </w:rPr>
        <w:t>milieuhygiënische</w:t>
      </w:r>
      <w:proofErr w:type="spellEnd"/>
      <w:r w:rsidRPr="008419B3">
        <w:rPr>
          <w:rFonts w:eastAsia="Aptos" w:cs="Calibri"/>
          <w:szCs w:val="18"/>
        </w:rPr>
        <w:t xml:space="preserve"> kwaliteit;</w:t>
      </w:r>
    </w:p>
    <w:p w14:paraId="2F1B50B4"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 xml:space="preserve">Kent een afloopdatum van de opdracht die niet meer dan drie (3) jaar </w:t>
      </w:r>
      <w:r w:rsidRPr="008419B3">
        <w:rPr>
          <w:rFonts w:cs="Verdana"/>
          <w:color w:val="000000"/>
          <w:szCs w:val="18"/>
        </w:rPr>
        <w:t xml:space="preserve">voorafgaande aan de uiterste datum voor ontvangst van de verzoeken tot deelneming </w:t>
      </w:r>
      <w:r w:rsidRPr="008419B3">
        <w:rPr>
          <w:szCs w:val="18"/>
        </w:rPr>
        <w:t>ligt;</w:t>
      </w:r>
    </w:p>
    <w:p w14:paraId="45F3CBA1"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 xml:space="preserve">Is zelfstandig (zelfstandige opdrachtnemer, combinatie tezamen of hoofdaannemer) uitgevoerd. </w:t>
      </w:r>
    </w:p>
    <w:p w14:paraId="34D7BFD9" w14:textId="77777777" w:rsidR="008419B3" w:rsidRPr="008419B3" w:rsidRDefault="008419B3" w:rsidP="008419B3">
      <w:pPr>
        <w:spacing w:line="240" w:lineRule="auto"/>
        <w:ind w:left="320"/>
        <w:rPr>
          <w:rFonts w:eastAsia="Aptos" w:cs="Calibri"/>
          <w:szCs w:val="18"/>
        </w:rPr>
      </w:pPr>
    </w:p>
    <w:p w14:paraId="53E7B1EF" w14:textId="77777777" w:rsidR="008419B3" w:rsidRPr="008419B3" w:rsidRDefault="008419B3" w:rsidP="008E6CE0">
      <w:pPr>
        <w:numPr>
          <w:ilvl w:val="0"/>
          <w:numId w:val="9"/>
        </w:numPr>
        <w:spacing w:line="240" w:lineRule="auto"/>
        <w:ind w:left="320"/>
        <w:rPr>
          <w:rFonts w:eastAsia="Aptos" w:cs="Calibri"/>
          <w:szCs w:val="18"/>
        </w:rPr>
      </w:pPr>
      <w:r w:rsidRPr="008419B3">
        <w:rPr>
          <w:rFonts w:eastAsia="Aptos" w:cs="Calibri"/>
          <w:szCs w:val="18"/>
        </w:rPr>
        <w:t>Kennis en ervaring met het uitvoeren van bodemonderzoek.</w:t>
      </w:r>
    </w:p>
    <w:p w14:paraId="7AA21050"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 xml:space="preserve">Heeft een minimale gefactureerde waarde van 100.000 excl. btw, waarbij de waarde alleen de werkzaamheden betreft die een relatie hebben met het uitvoeren van het onderzoek ten behoeve van de </w:t>
      </w:r>
      <w:proofErr w:type="spellStart"/>
      <w:r w:rsidRPr="008419B3">
        <w:rPr>
          <w:rFonts w:eastAsia="Aptos" w:cs="Calibri"/>
          <w:szCs w:val="18"/>
        </w:rPr>
        <w:t>milieuhygiënische</w:t>
      </w:r>
      <w:proofErr w:type="spellEnd"/>
      <w:r w:rsidRPr="008419B3">
        <w:rPr>
          <w:rFonts w:eastAsia="Aptos" w:cs="Calibri"/>
          <w:szCs w:val="18"/>
        </w:rPr>
        <w:t xml:space="preserve"> kwaliteit;</w:t>
      </w:r>
    </w:p>
    <w:p w14:paraId="3658BBE2"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 xml:space="preserve">Kent een afloopdatum van de opdracht die niet meer dan drie (3) jaar </w:t>
      </w:r>
      <w:r w:rsidRPr="008419B3">
        <w:rPr>
          <w:rFonts w:cs="Verdana"/>
          <w:color w:val="000000"/>
          <w:szCs w:val="18"/>
        </w:rPr>
        <w:t xml:space="preserve">voorafgaande aan de uiterste datum voor ontvangst van de verzoeken tot deelneming </w:t>
      </w:r>
      <w:r w:rsidRPr="008419B3">
        <w:rPr>
          <w:szCs w:val="18"/>
        </w:rPr>
        <w:t>ligt.;</w:t>
      </w:r>
    </w:p>
    <w:p w14:paraId="052C9975" w14:textId="77777777" w:rsidR="008419B3" w:rsidRPr="008419B3" w:rsidRDefault="008419B3" w:rsidP="008E6CE0">
      <w:pPr>
        <w:numPr>
          <w:ilvl w:val="0"/>
          <w:numId w:val="10"/>
        </w:numPr>
        <w:spacing w:line="240" w:lineRule="auto"/>
        <w:ind w:left="708"/>
        <w:rPr>
          <w:rFonts w:eastAsia="Aptos" w:cs="Calibri"/>
          <w:szCs w:val="18"/>
        </w:rPr>
      </w:pPr>
      <w:r w:rsidRPr="008419B3">
        <w:rPr>
          <w:rFonts w:eastAsia="Aptos" w:cs="Calibri"/>
          <w:szCs w:val="18"/>
        </w:rPr>
        <w:t>Is zelfstandig (als zelfstandige opdrachtnemer, als combinatie tezamen of als hoofdaannemer) uitgevoerd.</w:t>
      </w:r>
    </w:p>
    <w:p w14:paraId="1B07D481" w14:textId="77777777" w:rsidR="008419B3" w:rsidRDefault="008419B3" w:rsidP="008419B3">
      <w:pPr>
        <w:spacing w:line="240" w:lineRule="auto"/>
        <w:rPr>
          <w:rFonts w:eastAsia="Aptos" w:cs="Calibri"/>
          <w:bCs/>
          <w:szCs w:val="18"/>
        </w:rPr>
      </w:pPr>
    </w:p>
    <w:p w14:paraId="37BEC7ED" w14:textId="77777777" w:rsidR="008419B3" w:rsidRDefault="008419B3">
      <w:pPr>
        <w:spacing w:line="240" w:lineRule="auto"/>
        <w:rPr>
          <w:rFonts w:eastAsia="Aptos" w:cs="Calibri"/>
          <w:bCs/>
          <w:szCs w:val="18"/>
        </w:rPr>
      </w:pPr>
      <w:r>
        <w:rPr>
          <w:rFonts w:eastAsia="Aptos" w:cs="Calibri"/>
          <w:bCs/>
          <w:szCs w:val="18"/>
        </w:rPr>
        <w:br w:type="page"/>
      </w:r>
    </w:p>
    <w:p w14:paraId="167018C8" w14:textId="07C550F0" w:rsidR="008419B3" w:rsidRPr="008419B3" w:rsidRDefault="008419B3" w:rsidP="008419B3">
      <w:pPr>
        <w:spacing w:line="240" w:lineRule="auto"/>
        <w:rPr>
          <w:rFonts w:eastAsia="Aptos" w:cs="Calibri"/>
          <w:b/>
          <w:bCs/>
          <w:i/>
          <w:iCs/>
          <w:szCs w:val="18"/>
        </w:rPr>
      </w:pPr>
      <w:r w:rsidRPr="008419B3">
        <w:rPr>
          <w:rFonts w:eastAsia="Aptos" w:cs="Calibri"/>
          <w:bCs/>
          <w:i/>
          <w:iCs/>
          <w:szCs w:val="18"/>
        </w:rPr>
        <w:lastRenderedPageBreak/>
        <w:t>Selectiecriteria</w:t>
      </w:r>
    </w:p>
    <w:p w14:paraId="657361CF" w14:textId="77777777" w:rsidR="008419B3" w:rsidRPr="008419B3" w:rsidRDefault="008419B3" w:rsidP="008E6CE0">
      <w:pPr>
        <w:numPr>
          <w:ilvl w:val="0"/>
          <w:numId w:val="12"/>
        </w:numPr>
        <w:spacing w:before="120" w:after="120" w:line="240" w:lineRule="auto"/>
        <w:ind w:left="357" w:hanging="357"/>
        <w:rPr>
          <w:rFonts w:eastAsia="Aptos" w:cs="Calibri"/>
          <w:szCs w:val="18"/>
        </w:rPr>
      </w:pPr>
      <w:r w:rsidRPr="008419B3">
        <w:rPr>
          <w:rFonts w:eastAsia="Aptos" w:cs="Calibri"/>
          <w:szCs w:val="18"/>
        </w:rPr>
        <w:t>Ondernemer beschikt over eigen personeel met erkenning met persoonsregistratie voor categorie 9 en categorie 12 (ref. bijlage C van de Regeling Bodemkwaliteit 2022) voor zover deze betrekking hebben op het doen van waterbodemonderzoeken en daarvoor niet afhankelijk te zijn van derden;</w:t>
      </w:r>
    </w:p>
    <w:p w14:paraId="167C2209" w14:textId="77777777" w:rsidR="008419B3" w:rsidRPr="008419B3" w:rsidRDefault="008419B3" w:rsidP="008E6CE0">
      <w:pPr>
        <w:numPr>
          <w:ilvl w:val="0"/>
          <w:numId w:val="12"/>
        </w:numPr>
        <w:spacing w:before="120" w:after="120" w:line="240" w:lineRule="auto"/>
        <w:ind w:left="357" w:hanging="357"/>
        <w:rPr>
          <w:rFonts w:eastAsia="Aptos" w:cs="Calibri"/>
          <w:szCs w:val="18"/>
        </w:rPr>
      </w:pPr>
      <w:r w:rsidRPr="008419B3">
        <w:rPr>
          <w:rFonts w:eastAsia="Aptos" w:cs="Calibri"/>
          <w:szCs w:val="18"/>
        </w:rPr>
        <w:t>Ondernemer beschikt over eigen personeel met erkenning met persoonsregistratie voor categorie 9 en categorie 12 (ref. bijlage C van de Regeling Bodemkwaliteit 2022) voor zover deze betrekking hebben op het doen van bodemonderzoeken op het land en daarvoor niet afhankelijk te zijn van derden;</w:t>
      </w:r>
    </w:p>
    <w:p w14:paraId="333272F6" w14:textId="77777777" w:rsidR="008419B3" w:rsidRPr="008419B3" w:rsidRDefault="008419B3" w:rsidP="008E6CE0">
      <w:pPr>
        <w:numPr>
          <w:ilvl w:val="0"/>
          <w:numId w:val="12"/>
        </w:numPr>
        <w:spacing w:before="120" w:after="120" w:line="240" w:lineRule="auto"/>
        <w:ind w:left="357" w:hanging="357"/>
        <w:rPr>
          <w:rFonts w:eastAsia="Aptos" w:cs="Calibri"/>
          <w:szCs w:val="18"/>
        </w:rPr>
      </w:pPr>
      <w:r w:rsidRPr="008419B3">
        <w:rPr>
          <w:rFonts w:eastAsia="Aptos" w:cs="Calibri"/>
          <w:szCs w:val="18"/>
        </w:rPr>
        <w:t>Ondernemer beschikt over eigen personeel met de juiste persoonsregistratie voor het uitvoeren van mechanische boringen en daarvoor niet afhankelijk te zijn van derden.</w:t>
      </w:r>
    </w:p>
    <w:p w14:paraId="0C989A53" w14:textId="77777777" w:rsidR="0032180B" w:rsidRPr="00540D5D" w:rsidRDefault="0032180B" w:rsidP="0032180B">
      <w:pPr>
        <w:spacing w:line="240" w:lineRule="auto"/>
        <w:rPr>
          <w:rFonts w:eastAsia="Calibri"/>
          <w:szCs w:val="18"/>
          <w:lang w:eastAsia="en-US"/>
        </w:rPr>
      </w:pPr>
    </w:p>
    <w:p w14:paraId="5565128E" w14:textId="77777777" w:rsidR="0032180B" w:rsidRPr="001B338F" w:rsidRDefault="0032180B" w:rsidP="0032180B">
      <w:pPr>
        <w:spacing w:line="240" w:lineRule="auto"/>
        <w:rPr>
          <w:rFonts w:eastAsia="Calibri"/>
          <w:b/>
          <w:bCs/>
          <w:szCs w:val="18"/>
          <w:lang w:eastAsia="en-US"/>
        </w:rPr>
      </w:pPr>
      <w:r w:rsidRPr="001B338F">
        <w:rPr>
          <w:rFonts w:eastAsia="Calibri"/>
          <w:b/>
          <w:bCs/>
          <w:szCs w:val="18"/>
          <w:lang w:eastAsia="en-US"/>
        </w:rPr>
        <w:t>Uitgangspunten geschiktheidseisen 1, 2 en 3 en selectiecriteria 1 en 2</w:t>
      </w:r>
    </w:p>
    <w:p w14:paraId="2185B877" w14:textId="019925F9" w:rsidR="0032180B" w:rsidRPr="001B338F" w:rsidRDefault="0032180B" w:rsidP="0032180B">
      <w:pPr>
        <w:spacing w:line="240" w:lineRule="auto"/>
        <w:rPr>
          <w:rFonts w:eastAsia="Calibri"/>
          <w:szCs w:val="18"/>
          <w:lang w:eastAsia="en-US"/>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de geschiktheidseisen 1, 2 en 3 en selectiecriterium 1 aan te tonen met bewijs van accreditaties en/of certificaten.</w:t>
      </w:r>
    </w:p>
    <w:p w14:paraId="22026FC5" w14:textId="77777777" w:rsidR="0032180B" w:rsidRPr="001B338F" w:rsidRDefault="0032180B" w:rsidP="0032180B">
      <w:pPr>
        <w:spacing w:line="240" w:lineRule="auto"/>
        <w:rPr>
          <w:rFonts w:eastAsia="Calibri"/>
          <w:b/>
          <w:bCs/>
          <w:szCs w:val="18"/>
          <w:lang w:eastAsia="en-US"/>
        </w:rPr>
      </w:pPr>
    </w:p>
    <w:p w14:paraId="5286976E" w14:textId="77777777" w:rsidR="0032180B" w:rsidRPr="001B338F" w:rsidRDefault="0032180B" w:rsidP="0032180B">
      <w:pPr>
        <w:spacing w:line="240" w:lineRule="auto"/>
        <w:rPr>
          <w:rFonts w:eastAsia="Calibri"/>
          <w:b/>
          <w:bCs/>
          <w:szCs w:val="18"/>
          <w:lang w:eastAsia="en-US"/>
        </w:rPr>
      </w:pPr>
      <w:r w:rsidRPr="001B338F">
        <w:rPr>
          <w:rFonts w:eastAsia="Calibri"/>
          <w:b/>
          <w:bCs/>
          <w:szCs w:val="18"/>
          <w:lang w:eastAsia="en-US"/>
        </w:rPr>
        <w:t xml:space="preserve">Uitgangspunten referentieopdrachten voor geschiktheidseisen 4 en 5 </w:t>
      </w:r>
    </w:p>
    <w:p w14:paraId="106C4003" w14:textId="53E54B64" w:rsidR="0032180B" w:rsidRPr="001B338F" w:rsidRDefault="0032180B" w:rsidP="0032180B">
      <w:pPr>
        <w:pStyle w:val="broodtekst0"/>
        <w:spacing w:line="240" w:lineRule="auto"/>
        <w:rPr>
          <w:rFonts w:eastAsia="Calibri"/>
          <w:lang w:val="nl-NL"/>
        </w:rPr>
      </w:pPr>
      <w:r w:rsidRPr="001B338F">
        <w:rPr>
          <w:rFonts w:eastAsia="Calibri"/>
          <w:lang w:val="nl-NL"/>
        </w:rPr>
        <w:t xml:space="preserve">De </w:t>
      </w:r>
      <w:r w:rsidR="00D063C2">
        <w:rPr>
          <w:rFonts w:eastAsia="Calibri"/>
          <w:lang w:val="nl-NL"/>
        </w:rPr>
        <w:t>ondernemer</w:t>
      </w:r>
      <w:r w:rsidRPr="001B338F">
        <w:rPr>
          <w:rFonts w:eastAsia="Calibri"/>
          <w:lang w:val="nl-NL"/>
        </w:rPr>
        <w:t xml:space="preserve"> dient d.m.v. referentieopdrachten te voldoen aan de geschiktheidseisen 4 en 5. Eén geschiktheidseis dient met 1 referentieopdracht te worden aangetoond. In totaal mogen voor het aantonen van de geschiktheidseisen 4 en 5, 2 referentieopdrachten worden gebruikt. </w:t>
      </w:r>
    </w:p>
    <w:p w14:paraId="23E07FE5" w14:textId="77777777" w:rsidR="0032180B" w:rsidRPr="001B338F" w:rsidRDefault="0032180B" w:rsidP="0032180B">
      <w:pPr>
        <w:pStyle w:val="broodtekst0"/>
        <w:rPr>
          <w:rFonts w:eastAsia="Calibri"/>
          <w:lang w:val="nl-NL"/>
        </w:rPr>
      </w:pPr>
    </w:p>
    <w:p w14:paraId="76972EA2" w14:textId="77777777" w:rsidR="0032180B" w:rsidRPr="001B338F" w:rsidRDefault="0032180B" w:rsidP="0032180B">
      <w:pPr>
        <w:spacing w:line="240" w:lineRule="auto"/>
        <w:rPr>
          <w:rFonts w:eastAsia="Calibri"/>
          <w:b/>
          <w:bCs/>
          <w:szCs w:val="18"/>
          <w:lang w:eastAsia="en-US"/>
        </w:rPr>
      </w:pPr>
      <w:r w:rsidRPr="001B338F">
        <w:rPr>
          <w:rFonts w:eastAsia="Calibri"/>
          <w:b/>
          <w:bCs/>
          <w:szCs w:val="18"/>
          <w:lang w:eastAsia="en-US"/>
        </w:rPr>
        <w:t>Uitgangspunten selectiecriterium 3</w:t>
      </w:r>
    </w:p>
    <w:p w14:paraId="20E4F0C5" w14:textId="320A67EA" w:rsidR="0032180B" w:rsidRPr="001B338F" w:rsidRDefault="0032180B" w:rsidP="0032180B">
      <w:pPr>
        <w:spacing w:line="240" w:lineRule="auto"/>
        <w:rPr>
          <w:rFonts w:eastAsia="Calibri"/>
          <w:szCs w:val="18"/>
          <w:lang w:eastAsia="en-US"/>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het selectiecriterium 3 aan te tonen met:</w:t>
      </w:r>
    </w:p>
    <w:p w14:paraId="09F5690C" w14:textId="77777777" w:rsidR="0032180B" w:rsidRPr="001B338F" w:rsidRDefault="0032180B" w:rsidP="008E6CE0">
      <w:pPr>
        <w:pStyle w:val="Lijstalinea"/>
        <w:numPr>
          <w:ilvl w:val="0"/>
          <w:numId w:val="33"/>
        </w:numPr>
        <w:spacing w:line="240" w:lineRule="auto"/>
        <w:ind w:left="714" w:hanging="357"/>
        <w:contextualSpacing w:val="0"/>
        <w:rPr>
          <w:rFonts w:eastAsia="Aptos" w:cs="Calibri"/>
          <w:szCs w:val="18"/>
          <w:lang w:eastAsia="en-US"/>
        </w:rPr>
      </w:pPr>
      <w:r w:rsidRPr="001B338F">
        <w:rPr>
          <w:rFonts w:eastAsia="Aptos" w:cs="Calibri"/>
          <w:szCs w:val="18"/>
          <w:lang w:eastAsia="en-US"/>
        </w:rPr>
        <w:t>Een actuele registratie (naam, functie, en relevante</w:t>
      </w:r>
      <w:r>
        <w:rPr>
          <w:rFonts w:eastAsia="Aptos" w:cs="Calibri"/>
          <w:szCs w:val="18"/>
          <w:lang w:eastAsia="en-US"/>
        </w:rPr>
        <w:t xml:space="preserve"> opleidingen en</w:t>
      </w:r>
      <w:r w:rsidRPr="001B338F">
        <w:rPr>
          <w:rFonts w:eastAsia="Aptos" w:cs="Calibri"/>
          <w:szCs w:val="18"/>
          <w:lang w:eastAsia="en-US"/>
        </w:rPr>
        <w:t xml:space="preserve"> certificeringen) van de medewerkers die betrokken zijn bij mechanische boringen. </w:t>
      </w:r>
    </w:p>
    <w:p w14:paraId="26CB9CAB" w14:textId="77777777" w:rsidR="0032180B" w:rsidRPr="001B338F" w:rsidRDefault="0032180B" w:rsidP="008E6CE0">
      <w:pPr>
        <w:pStyle w:val="Lijstalinea"/>
        <w:numPr>
          <w:ilvl w:val="0"/>
          <w:numId w:val="33"/>
        </w:numPr>
        <w:spacing w:line="240" w:lineRule="auto"/>
        <w:ind w:left="714" w:hanging="357"/>
        <w:contextualSpacing w:val="0"/>
        <w:rPr>
          <w:rFonts w:eastAsia="Calibri"/>
          <w:szCs w:val="18"/>
          <w:lang w:eastAsia="en-US"/>
        </w:rPr>
      </w:pPr>
      <w:r w:rsidRPr="001B338F">
        <w:rPr>
          <w:rFonts w:eastAsia="Aptos" w:cs="Calibri"/>
          <w:szCs w:val="18"/>
          <w:lang w:eastAsia="en-US"/>
        </w:rPr>
        <w:t>Voorbeelden van projecten die de medewerkers die betrokken zijn bij mechanische boringen hebben uitgevoerd.</w:t>
      </w:r>
    </w:p>
    <w:p w14:paraId="6C462582" w14:textId="77777777" w:rsidR="0032180B" w:rsidRPr="001B338F" w:rsidRDefault="0032180B" w:rsidP="0032180B">
      <w:pPr>
        <w:pStyle w:val="broodtekst0"/>
        <w:rPr>
          <w:rFonts w:eastAsia="Calibri"/>
          <w:lang w:val="nl-NL"/>
        </w:rPr>
      </w:pPr>
    </w:p>
    <w:p w14:paraId="5A19E0D0" w14:textId="77777777" w:rsidR="0032180B" w:rsidRPr="001B338F" w:rsidRDefault="0032180B" w:rsidP="0032180B">
      <w:pPr>
        <w:spacing w:line="240" w:lineRule="auto"/>
        <w:rPr>
          <w:rFonts w:eastAsia="Aptos" w:cs="Calibri"/>
          <w:b/>
          <w:bCs/>
          <w:szCs w:val="18"/>
          <w:lang w:eastAsia="en-US"/>
        </w:rPr>
      </w:pPr>
      <w:r w:rsidRPr="001B338F">
        <w:rPr>
          <w:rFonts w:eastAsia="Aptos" w:cs="Calibri"/>
          <w:b/>
          <w:bCs/>
          <w:szCs w:val="18"/>
          <w:lang w:eastAsia="en-US"/>
        </w:rPr>
        <w:t>Uitgangspunten selectie</w:t>
      </w:r>
    </w:p>
    <w:p w14:paraId="2DD27DAE" w14:textId="1E570E01" w:rsidR="0032180B" w:rsidRPr="001B338F" w:rsidRDefault="008419B3" w:rsidP="0032180B">
      <w:pPr>
        <w:spacing w:line="240" w:lineRule="auto"/>
        <w:rPr>
          <w:rFonts w:cs="Calibri"/>
          <w:szCs w:val="18"/>
        </w:rPr>
      </w:pPr>
      <w:r>
        <w:rPr>
          <w:rFonts w:eastAsia="Aptos" w:cs="Calibri"/>
          <w:szCs w:val="18"/>
          <w:lang w:eastAsia="en-US"/>
        </w:rPr>
        <w:t>Aanbesteder</w:t>
      </w:r>
      <w:r w:rsidR="0032180B" w:rsidRPr="001B338F">
        <w:rPr>
          <w:rFonts w:eastAsia="Calibri"/>
          <w:szCs w:val="18"/>
          <w:lang w:eastAsia="en-US"/>
        </w:rPr>
        <w:t xml:space="preserve"> contracteert voor het perceel 3 bodemonderzoek maximaal 7 </w:t>
      </w:r>
      <w:r w:rsidR="00D063C2">
        <w:rPr>
          <w:rFonts w:eastAsia="Calibri"/>
          <w:szCs w:val="18"/>
          <w:lang w:eastAsia="en-US"/>
        </w:rPr>
        <w:t>ondernemer</w:t>
      </w:r>
      <w:r>
        <w:rPr>
          <w:rFonts w:eastAsia="Calibri"/>
          <w:szCs w:val="18"/>
          <w:lang w:eastAsia="en-US"/>
        </w:rPr>
        <w:t>s</w:t>
      </w:r>
      <w:r w:rsidR="0032180B" w:rsidRPr="001B338F">
        <w:rPr>
          <w:rFonts w:eastAsia="Calibri"/>
          <w:szCs w:val="18"/>
          <w:lang w:eastAsia="en-US"/>
        </w:rPr>
        <w:t xml:space="preserve">. Indien blijkt dat er na de beoordeling van de geschiktheidseisen er meer dan 7 </w:t>
      </w:r>
      <w:r w:rsidR="00D063C2">
        <w:rPr>
          <w:rFonts w:eastAsia="Calibri"/>
          <w:szCs w:val="18"/>
          <w:lang w:eastAsia="en-US"/>
        </w:rPr>
        <w:t>ondernemer</w:t>
      </w:r>
      <w:r>
        <w:rPr>
          <w:rFonts w:eastAsia="Calibri"/>
          <w:szCs w:val="18"/>
          <w:lang w:eastAsia="en-US"/>
        </w:rPr>
        <w:t>s</w:t>
      </w:r>
      <w:r w:rsidR="0032180B" w:rsidRPr="001B338F">
        <w:rPr>
          <w:rFonts w:eastAsia="Calibri"/>
          <w:szCs w:val="18"/>
          <w:lang w:eastAsia="en-US"/>
        </w:rPr>
        <w:t xml:space="preserve"> zijn dan wordt op basis van de score op de selectiecriteria het aantal </w:t>
      </w:r>
      <w:r w:rsidR="00D063C2">
        <w:rPr>
          <w:rFonts w:eastAsia="Calibri"/>
          <w:szCs w:val="18"/>
          <w:lang w:eastAsia="en-US"/>
        </w:rPr>
        <w:t>ondernemer</w:t>
      </w:r>
      <w:r>
        <w:rPr>
          <w:rFonts w:eastAsia="Calibri"/>
          <w:szCs w:val="18"/>
          <w:lang w:eastAsia="en-US"/>
        </w:rPr>
        <w:t>s</w:t>
      </w:r>
      <w:r w:rsidR="0032180B" w:rsidRPr="001B338F">
        <w:rPr>
          <w:rFonts w:eastAsia="Calibri"/>
          <w:szCs w:val="18"/>
          <w:lang w:eastAsia="en-US"/>
        </w:rPr>
        <w:t xml:space="preserve"> teruggebracht naar 7. </w:t>
      </w:r>
      <w:r w:rsidR="0032180B" w:rsidRPr="001B338F">
        <w:rPr>
          <w:rFonts w:cs="Calibri"/>
          <w:szCs w:val="18"/>
        </w:rPr>
        <w:t xml:space="preserve">De 7 </w:t>
      </w:r>
      <w:r w:rsidR="00D063C2">
        <w:rPr>
          <w:rFonts w:cs="Calibri"/>
          <w:szCs w:val="18"/>
        </w:rPr>
        <w:t>ondernemer</w:t>
      </w:r>
      <w:r>
        <w:rPr>
          <w:rFonts w:cs="Calibri"/>
          <w:szCs w:val="18"/>
        </w:rPr>
        <w:t>s</w:t>
      </w:r>
      <w:r w:rsidR="0032180B" w:rsidRPr="001B338F">
        <w:rPr>
          <w:rFonts w:cs="Calibri"/>
          <w:szCs w:val="18"/>
        </w:rPr>
        <w:t xml:space="preserve"> die in totaal de meeste punten hebben gescoord op de selectiecriteria worden gecontracteerd.</w:t>
      </w:r>
    </w:p>
    <w:p w14:paraId="7F2C482F" w14:textId="77777777" w:rsidR="0032180B" w:rsidRPr="001B338F" w:rsidRDefault="0032180B" w:rsidP="0032180B">
      <w:pPr>
        <w:spacing w:line="240" w:lineRule="auto"/>
        <w:rPr>
          <w:rFonts w:cs="Calibri"/>
          <w:szCs w:val="18"/>
        </w:rPr>
      </w:pPr>
    </w:p>
    <w:p w14:paraId="2EFC3062" w14:textId="219EC9F1" w:rsidR="0032180B" w:rsidRPr="001B338F" w:rsidRDefault="0032180B" w:rsidP="0032180B">
      <w:pPr>
        <w:spacing w:line="240" w:lineRule="auto"/>
        <w:rPr>
          <w:rFonts w:cs="Calibri"/>
          <w:szCs w:val="18"/>
        </w:rPr>
      </w:pPr>
      <w:r w:rsidRPr="001B338F">
        <w:rPr>
          <w:rFonts w:cs="Calibri"/>
          <w:szCs w:val="18"/>
        </w:rPr>
        <w:t xml:space="preserve">Indien de eindscore voor twee of meer </w:t>
      </w:r>
      <w:r w:rsidR="00D063C2">
        <w:rPr>
          <w:rFonts w:cs="Calibri"/>
          <w:szCs w:val="18"/>
        </w:rPr>
        <w:t>ondernemer</w:t>
      </w:r>
      <w:r w:rsidR="008419B3">
        <w:rPr>
          <w:rFonts w:cs="Calibri"/>
          <w:szCs w:val="18"/>
        </w:rPr>
        <w:t>s</w:t>
      </w:r>
      <w:r w:rsidRPr="001B338F">
        <w:rPr>
          <w:rFonts w:cs="Calibri"/>
          <w:szCs w:val="18"/>
        </w:rPr>
        <w:t xml:space="preserve"> gelijk is, waarbij dit van invloed is op het bepalen van de 7 te contracteren </w:t>
      </w:r>
      <w:r w:rsidR="00D063C2">
        <w:rPr>
          <w:rFonts w:cs="Calibri"/>
          <w:szCs w:val="18"/>
        </w:rPr>
        <w:t>ondernemer</w:t>
      </w:r>
      <w:r w:rsidR="008419B3">
        <w:rPr>
          <w:rFonts w:cs="Calibri"/>
          <w:szCs w:val="18"/>
        </w:rPr>
        <w:t>s</w:t>
      </w:r>
      <w:r w:rsidRPr="001B338F">
        <w:rPr>
          <w:rFonts w:cs="Calibri"/>
          <w:szCs w:val="18"/>
        </w:rPr>
        <w:t xml:space="preserve">, dan wordt de lotingsprocedure conform de aanbestedingsleidraad paragraaf 9.1 gevolgd voor de gelijk scorende </w:t>
      </w:r>
      <w:r w:rsidR="00D063C2">
        <w:rPr>
          <w:rFonts w:cs="Calibri"/>
          <w:szCs w:val="18"/>
        </w:rPr>
        <w:t>ondernemer</w:t>
      </w:r>
      <w:r w:rsidR="008419B3">
        <w:rPr>
          <w:rFonts w:cs="Calibri"/>
          <w:szCs w:val="18"/>
        </w:rPr>
        <w:t>s</w:t>
      </w:r>
      <w:r w:rsidRPr="001B338F">
        <w:rPr>
          <w:rFonts w:cs="Calibri"/>
          <w:szCs w:val="18"/>
        </w:rPr>
        <w:t>.</w:t>
      </w:r>
      <w:r w:rsidR="008419B3">
        <w:rPr>
          <w:rFonts w:cs="Calibri"/>
          <w:szCs w:val="18"/>
        </w:rPr>
        <w:t xml:space="preserve"> </w:t>
      </w:r>
      <w:r w:rsidRPr="001B338F">
        <w:rPr>
          <w:rFonts w:cs="Calibri"/>
          <w:szCs w:val="18"/>
        </w:rPr>
        <w:t>Zie paragraaf 5.1 lid 6 van de aanbestedingsleidraad.</w:t>
      </w:r>
    </w:p>
    <w:p w14:paraId="1BD8FC37" w14:textId="77777777" w:rsidR="0032180B" w:rsidRPr="001B338F" w:rsidRDefault="0032180B" w:rsidP="0032180B">
      <w:pPr>
        <w:spacing w:line="240" w:lineRule="auto"/>
        <w:rPr>
          <w:rFonts w:eastAsia="Calibri"/>
          <w:szCs w:val="18"/>
          <w:lang w:eastAsia="en-US"/>
        </w:rPr>
      </w:pPr>
    </w:p>
    <w:p w14:paraId="6E5090EF" w14:textId="6611D067" w:rsidR="0032180B" w:rsidRPr="001B338F" w:rsidRDefault="0032180B" w:rsidP="0032180B">
      <w:pPr>
        <w:spacing w:line="240" w:lineRule="auto"/>
        <w:rPr>
          <w:rFonts w:cs="Calibri"/>
          <w:szCs w:val="18"/>
        </w:rPr>
      </w:pPr>
      <w:r w:rsidRPr="001B338F">
        <w:rPr>
          <w:rFonts w:cs="Calibri"/>
          <w:szCs w:val="18"/>
        </w:rPr>
        <w:t xml:space="preserve">Indien </w:t>
      </w:r>
      <w:r w:rsidR="00D063C2">
        <w:rPr>
          <w:rFonts w:cs="Calibri"/>
          <w:szCs w:val="18"/>
        </w:rPr>
        <w:t>ondernemer</w:t>
      </w:r>
      <w:r w:rsidRPr="001B338F">
        <w:rPr>
          <w:rFonts w:cs="Calibri"/>
          <w:szCs w:val="18"/>
        </w:rPr>
        <w:t xml:space="preserve"> succesvol kan aantonen aan 1 of meerdere van de selectie eisen te voldoen worden onderstaande punten toegekend:</w:t>
      </w:r>
    </w:p>
    <w:p w14:paraId="23D5218E" w14:textId="77777777" w:rsidR="0032180B" w:rsidRPr="001B338F" w:rsidRDefault="0032180B" w:rsidP="0032180B">
      <w:pPr>
        <w:spacing w:line="240" w:lineRule="auto"/>
        <w:rPr>
          <w:rFonts w:cs="Calibri"/>
          <w:szCs w:val="18"/>
        </w:rPr>
      </w:pPr>
      <w:r w:rsidRPr="001B338F">
        <w:rPr>
          <w:rFonts w:cs="Calibri"/>
          <w:szCs w:val="18"/>
        </w:rPr>
        <w:t>•</w:t>
      </w:r>
      <w:r w:rsidRPr="001B338F">
        <w:rPr>
          <w:rFonts w:cs="Calibri"/>
          <w:szCs w:val="18"/>
        </w:rPr>
        <w:tab/>
        <w:t xml:space="preserve">Selectiecriterium 1: 48 punten; </w:t>
      </w:r>
    </w:p>
    <w:p w14:paraId="4274FA76" w14:textId="77777777" w:rsidR="0032180B" w:rsidRPr="001B338F" w:rsidRDefault="0032180B" w:rsidP="0032180B">
      <w:pPr>
        <w:spacing w:line="240" w:lineRule="auto"/>
        <w:rPr>
          <w:rFonts w:cs="Calibri"/>
          <w:szCs w:val="18"/>
        </w:rPr>
      </w:pPr>
      <w:r w:rsidRPr="001B338F">
        <w:rPr>
          <w:rFonts w:cs="Calibri"/>
          <w:szCs w:val="18"/>
        </w:rPr>
        <w:t>•</w:t>
      </w:r>
      <w:r w:rsidRPr="001B338F">
        <w:rPr>
          <w:rFonts w:cs="Calibri"/>
          <w:szCs w:val="18"/>
        </w:rPr>
        <w:tab/>
        <w:t>Selectiecriterium 2: 33 punten;</w:t>
      </w:r>
    </w:p>
    <w:p w14:paraId="1CB94B59" w14:textId="77777777" w:rsidR="0032180B" w:rsidRPr="001B338F" w:rsidRDefault="0032180B" w:rsidP="0032180B">
      <w:pPr>
        <w:spacing w:line="240" w:lineRule="auto"/>
        <w:rPr>
          <w:rFonts w:cs="Calibri"/>
          <w:szCs w:val="18"/>
        </w:rPr>
      </w:pPr>
      <w:r w:rsidRPr="001B338F">
        <w:rPr>
          <w:rFonts w:cs="Calibri"/>
          <w:szCs w:val="18"/>
        </w:rPr>
        <w:t>•</w:t>
      </w:r>
      <w:r w:rsidRPr="001B338F">
        <w:rPr>
          <w:rFonts w:cs="Calibri"/>
          <w:szCs w:val="18"/>
        </w:rPr>
        <w:tab/>
        <w:t>Selectiecriterium 3: 19 punten.</w:t>
      </w:r>
    </w:p>
    <w:p w14:paraId="0B8C5DF1" w14:textId="77777777" w:rsidR="0032180B" w:rsidRPr="001B338F" w:rsidRDefault="0032180B" w:rsidP="0032180B">
      <w:pPr>
        <w:spacing w:line="240" w:lineRule="auto"/>
        <w:rPr>
          <w:rFonts w:eastAsia="Calibri"/>
          <w:szCs w:val="18"/>
          <w:lang w:eastAsia="en-US"/>
        </w:rPr>
      </w:pPr>
    </w:p>
    <w:bookmarkEnd w:id="7"/>
    <w:p w14:paraId="22FC9A67" w14:textId="77777777" w:rsidR="0032180B" w:rsidRDefault="0032180B" w:rsidP="0032180B">
      <w:pPr>
        <w:spacing w:line="240" w:lineRule="auto"/>
        <w:rPr>
          <w:rFonts w:eastAsia="Calibri"/>
          <w:b/>
          <w:bCs/>
          <w:szCs w:val="18"/>
          <w:lang w:eastAsia="en-US"/>
        </w:rPr>
      </w:pPr>
      <w:r w:rsidRPr="00074608">
        <w:rPr>
          <w:rFonts w:eastAsia="Calibri"/>
          <w:b/>
          <w:bCs/>
          <w:szCs w:val="18"/>
          <w:lang w:eastAsia="en-US"/>
        </w:rPr>
        <w:t>In te vullen formulier</w:t>
      </w:r>
      <w:r>
        <w:rPr>
          <w:rFonts w:eastAsia="Calibri"/>
          <w:b/>
          <w:bCs/>
          <w:szCs w:val="18"/>
          <w:lang w:eastAsia="en-US"/>
        </w:rPr>
        <w:t>en g</w:t>
      </w:r>
      <w:r w:rsidRPr="00074608">
        <w:rPr>
          <w:rFonts w:eastAsia="Calibri"/>
          <w:b/>
          <w:bCs/>
          <w:szCs w:val="18"/>
          <w:lang w:eastAsia="en-US"/>
        </w:rPr>
        <w:t xml:space="preserve">egevens omtrent technische bekwaamheid conform </w:t>
      </w:r>
      <w:r>
        <w:rPr>
          <w:rFonts w:eastAsia="Calibri"/>
          <w:b/>
          <w:bCs/>
          <w:szCs w:val="18"/>
          <w:lang w:eastAsia="en-US"/>
        </w:rPr>
        <w:t xml:space="preserve">aanbestedingsleidraad par. </w:t>
      </w:r>
      <w:r w:rsidRPr="00074608">
        <w:rPr>
          <w:rFonts w:eastAsia="Calibri"/>
          <w:b/>
          <w:bCs/>
          <w:szCs w:val="18"/>
          <w:lang w:eastAsia="en-US"/>
        </w:rPr>
        <w:t>4.5 lid 4</w:t>
      </w:r>
    </w:p>
    <w:p w14:paraId="4FBC2F91" w14:textId="77777777" w:rsidR="0032180B" w:rsidRDefault="0032180B" w:rsidP="008E6CE0">
      <w:pPr>
        <w:pStyle w:val="Lijstalinea"/>
        <w:numPr>
          <w:ilvl w:val="0"/>
          <w:numId w:val="16"/>
        </w:numPr>
        <w:spacing w:line="240" w:lineRule="auto"/>
        <w:contextualSpacing w:val="0"/>
        <w:rPr>
          <w:rFonts w:eastAsia="Calibri"/>
          <w:szCs w:val="18"/>
          <w:lang w:eastAsia="en-US"/>
        </w:rPr>
      </w:pPr>
      <w:r>
        <w:rPr>
          <w:rFonts w:eastAsia="Calibri"/>
          <w:szCs w:val="18"/>
          <w:lang w:eastAsia="en-US"/>
        </w:rPr>
        <w:t>Formulieren voor het invullen van de geschiktheidseisen 1, 2 en 3 en de selectiecriteria 1, 2 en 3;</w:t>
      </w:r>
    </w:p>
    <w:p w14:paraId="0179B8D4" w14:textId="2246A492" w:rsidR="0032180B" w:rsidRPr="00CD68A1" w:rsidRDefault="0032180B" w:rsidP="008E6CE0">
      <w:pPr>
        <w:pStyle w:val="Lijstalinea"/>
        <w:numPr>
          <w:ilvl w:val="0"/>
          <w:numId w:val="16"/>
        </w:numPr>
        <w:spacing w:line="240" w:lineRule="auto"/>
        <w:contextualSpacing w:val="0"/>
        <w:rPr>
          <w:rFonts w:eastAsia="Calibri"/>
          <w:szCs w:val="18"/>
          <w:lang w:eastAsia="en-US"/>
        </w:rPr>
      </w:pPr>
      <w:r>
        <w:rPr>
          <w:rFonts w:eastAsia="Calibri"/>
          <w:szCs w:val="18"/>
          <w:lang w:eastAsia="en-US"/>
        </w:rPr>
        <w:t>E</w:t>
      </w:r>
      <w:r w:rsidRPr="00CD68A1">
        <w:rPr>
          <w:rFonts w:eastAsia="Calibri"/>
          <w:szCs w:val="18"/>
          <w:lang w:eastAsia="en-US"/>
        </w:rPr>
        <w:t xml:space="preserve">en overzicht waaruit blijkt met welke </w:t>
      </w:r>
      <w:r>
        <w:rPr>
          <w:rFonts w:eastAsia="Calibri"/>
          <w:szCs w:val="18"/>
          <w:lang w:eastAsia="en-US"/>
        </w:rPr>
        <w:t>referentieopdrachten</w:t>
      </w:r>
      <w:r w:rsidRPr="00CD68A1">
        <w:rPr>
          <w:rFonts w:eastAsia="Calibri"/>
          <w:szCs w:val="18"/>
          <w:lang w:eastAsia="en-US"/>
        </w:rPr>
        <w:t xml:space="preserve"> de </w:t>
      </w:r>
      <w:r w:rsidR="00D063C2">
        <w:rPr>
          <w:rFonts w:eastAsia="Calibri"/>
          <w:szCs w:val="18"/>
          <w:lang w:eastAsia="en-US"/>
        </w:rPr>
        <w:t>ondernemer</w:t>
      </w:r>
      <w:r w:rsidRPr="00CD68A1">
        <w:rPr>
          <w:rFonts w:eastAsia="Calibri"/>
          <w:szCs w:val="18"/>
          <w:lang w:eastAsia="en-US"/>
        </w:rPr>
        <w:t xml:space="preserve"> beoogt te voldoen aan de geschiktheidseisen</w:t>
      </w:r>
      <w:r>
        <w:rPr>
          <w:rFonts w:eastAsia="Calibri"/>
          <w:szCs w:val="18"/>
          <w:lang w:eastAsia="en-US"/>
        </w:rPr>
        <w:t>;</w:t>
      </w:r>
    </w:p>
    <w:p w14:paraId="35B446C0" w14:textId="77777777" w:rsidR="0032180B" w:rsidRPr="00CD68A1" w:rsidRDefault="0032180B" w:rsidP="008E6CE0">
      <w:pPr>
        <w:pStyle w:val="Lijstalinea"/>
        <w:numPr>
          <w:ilvl w:val="0"/>
          <w:numId w:val="16"/>
        </w:numPr>
        <w:spacing w:line="240" w:lineRule="auto"/>
        <w:contextualSpacing w:val="0"/>
        <w:rPr>
          <w:rFonts w:eastAsia="Calibri"/>
          <w:szCs w:val="18"/>
          <w:lang w:eastAsia="en-US"/>
        </w:rPr>
      </w:pPr>
      <w:r w:rsidRPr="00CD68A1">
        <w:rPr>
          <w:rFonts w:eastAsia="Calibri"/>
          <w:szCs w:val="18"/>
          <w:lang w:eastAsia="en-US"/>
        </w:rPr>
        <w:t xml:space="preserve">Gegevens over de </w:t>
      </w:r>
      <w:r>
        <w:rPr>
          <w:rFonts w:eastAsia="Calibri"/>
          <w:szCs w:val="18"/>
          <w:lang w:eastAsia="en-US"/>
        </w:rPr>
        <w:t>referentieopdrachten (Maximaal 2 stuks) voor de geschiktheidseisen 4 en 5.</w:t>
      </w:r>
    </w:p>
    <w:p w14:paraId="600B1442" w14:textId="77777777" w:rsidR="0032180B" w:rsidRDefault="0032180B" w:rsidP="0032180B">
      <w:pPr>
        <w:spacing w:line="240" w:lineRule="auto"/>
        <w:rPr>
          <w:rFonts w:cs="Calibri"/>
          <w:szCs w:val="18"/>
        </w:rPr>
      </w:pPr>
      <w:r>
        <w:rPr>
          <w:rFonts w:cs="Calibri"/>
          <w:szCs w:val="18"/>
        </w:rPr>
        <w:br w:type="page"/>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32180B" w:rsidRPr="00984868" w14:paraId="2E14A2DE" w14:textId="77777777" w:rsidTr="00385E71">
        <w:tc>
          <w:tcPr>
            <w:tcW w:w="8647" w:type="dxa"/>
            <w:tcBorders>
              <w:top w:val="single" w:sz="4" w:space="0" w:color="auto"/>
              <w:left w:val="single" w:sz="4" w:space="0" w:color="auto"/>
              <w:bottom w:val="single" w:sz="4" w:space="0" w:color="auto"/>
              <w:right w:val="single" w:sz="4" w:space="0" w:color="auto"/>
            </w:tcBorders>
          </w:tcPr>
          <w:p w14:paraId="24150B7C" w14:textId="77777777" w:rsidR="0032180B" w:rsidRDefault="0032180B" w:rsidP="00385E71">
            <w:pPr>
              <w:suppressAutoHyphens/>
              <w:jc w:val="center"/>
              <w:rPr>
                <w:rFonts w:cs="Verdana"/>
                <w:b/>
                <w:bCs/>
                <w:color w:val="000000"/>
              </w:rPr>
            </w:pPr>
            <w:r>
              <w:rPr>
                <w:rFonts w:cs="Verdana"/>
                <w:b/>
                <w:bCs/>
                <w:color w:val="000000"/>
              </w:rPr>
              <w:lastRenderedPageBreak/>
              <w:t>P3 Bodemonderzoek</w:t>
            </w:r>
          </w:p>
          <w:p w14:paraId="56664FEA" w14:textId="77777777" w:rsidR="0032180B" w:rsidRPr="00984868" w:rsidRDefault="0032180B" w:rsidP="00385E71">
            <w:pPr>
              <w:suppressAutoHyphens/>
              <w:jc w:val="center"/>
              <w:rPr>
                <w:rFonts w:cs="Verdana"/>
                <w:b/>
                <w:bCs/>
                <w:color w:val="000000"/>
              </w:rPr>
            </w:pPr>
            <w:r>
              <w:rPr>
                <w:rFonts w:cs="Verdana"/>
                <w:b/>
                <w:bCs/>
                <w:color w:val="000000"/>
              </w:rPr>
              <w:t>Geschiktheidseis 1</w:t>
            </w:r>
          </w:p>
        </w:tc>
      </w:tr>
      <w:tr w:rsidR="0032180B" w:rsidRPr="00984868" w14:paraId="7F9EF5C7" w14:textId="77777777" w:rsidTr="00385E71">
        <w:tc>
          <w:tcPr>
            <w:tcW w:w="8647" w:type="dxa"/>
            <w:tcBorders>
              <w:top w:val="single" w:sz="4" w:space="0" w:color="auto"/>
              <w:left w:val="single" w:sz="4" w:space="0" w:color="auto"/>
              <w:bottom w:val="single" w:sz="4" w:space="0" w:color="auto"/>
              <w:right w:val="single" w:sz="4" w:space="0" w:color="auto"/>
            </w:tcBorders>
            <w:vAlign w:val="center"/>
          </w:tcPr>
          <w:p w14:paraId="1AE267EE" w14:textId="0A99C36C" w:rsidR="0032180B" w:rsidRPr="00540D5D" w:rsidRDefault="00D063C2" w:rsidP="00385E71">
            <w:pPr>
              <w:spacing w:line="240" w:lineRule="auto"/>
              <w:rPr>
                <w:rFonts w:eastAsia="Aptos" w:cs="Calibri"/>
                <w:szCs w:val="18"/>
                <w:lang w:eastAsia="en-US"/>
              </w:rPr>
            </w:pPr>
            <w:r>
              <w:rPr>
                <w:rFonts w:eastAsia="Aptos" w:cs="Calibri"/>
                <w:szCs w:val="18"/>
                <w:lang w:eastAsia="en-US"/>
              </w:rPr>
              <w:t>Ondernemer</w:t>
            </w:r>
            <w:r w:rsidR="0032180B" w:rsidRPr="009A6EAD">
              <w:rPr>
                <w:rFonts w:eastAsia="Aptos" w:cs="Calibri"/>
                <w:szCs w:val="18"/>
                <w:lang w:eastAsia="en-US"/>
              </w:rPr>
              <w:t xml:space="preserve"> beschikt  over eigen personeel met erkenning met persoonsregistratie voor categorie 9 en categorie 12 (ref. bijlage C van de Regeling Bodemkwaliteit 2022) voor zover deze betrekking hebben op het doen van waterbodemonderzoeken en daarvoor niet afhankelijk te zijn van derden:</w:t>
            </w:r>
          </w:p>
          <w:p w14:paraId="7AB9D66C" w14:textId="77777777" w:rsidR="0032180B" w:rsidRPr="00540D5D" w:rsidRDefault="0032180B" w:rsidP="008E6CE0">
            <w:pPr>
              <w:numPr>
                <w:ilvl w:val="0"/>
                <w:numId w:val="10"/>
              </w:numPr>
              <w:spacing w:before="120" w:after="120" w:line="240" w:lineRule="auto"/>
              <w:ind w:left="703" w:hanging="357"/>
              <w:rPr>
                <w:rFonts w:eastAsia="Aptos" w:cs="Calibri"/>
                <w:szCs w:val="18"/>
                <w:lang w:eastAsia="en-US"/>
              </w:rPr>
            </w:pPr>
            <w:r w:rsidRPr="00540D5D">
              <w:rPr>
                <w:rFonts w:eastAsia="Aptos" w:cs="Calibri"/>
                <w:szCs w:val="18"/>
                <w:lang w:eastAsia="en-US"/>
              </w:rPr>
              <w:t>Categorie 9; Monsterneming bij partijkeuringen ter voldoening aan een verplichting die geldt bij of krachtens het Besluit bodemkwaliteit;</w:t>
            </w:r>
          </w:p>
          <w:p w14:paraId="4663D995" w14:textId="77777777" w:rsidR="0032180B" w:rsidRPr="00984868" w:rsidRDefault="0032180B" w:rsidP="008E6CE0">
            <w:pPr>
              <w:numPr>
                <w:ilvl w:val="0"/>
                <w:numId w:val="10"/>
              </w:numPr>
              <w:spacing w:before="120" w:after="120" w:line="240" w:lineRule="auto"/>
              <w:ind w:left="703" w:hanging="357"/>
              <w:rPr>
                <w:rFonts w:cs="Verdana"/>
                <w:color w:val="000000"/>
              </w:rPr>
            </w:pPr>
            <w:r w:rsidRPr="00540D5D">
              <w:rPr>
                <w:rFonts w:eastAsia="Aptos" w:cs="Calibri"/>
                <w:szCs w:val="18"/>
                <w:lang w:eastAsia="en-US"/>
              </w:rPr>
              <w:t>Categorie 12;</w:t>
            </w:r>
            <w:r w:rsidRPr="00540D5D">
              <w:rPr>
                <w:rFonts w:eastAsia="Aptos" w:cs="Calibri"/>
                <w:b/>
                <w:szCs w:val="18"/>
                <w:lang w:eastAsia="en-US"/>
              </w:rPr>
              <w:t xml:space="preserve"> </w:t>
            </w:r>
            <w:r w:rsidRPr="00540D5D">
              <w:rPr>
                <w:rFonts w:eastAsia="Aptos" w:cs="Calibri"/>
                <w:szCs w:val="18"/>
                <w:lang w:eastAsia="en-US"/>
              </w:rPr>
              <w:t>Veldwerk dat bestaat uit het plaatsen van boringen en peilbuizen ten behoeve van het nemen van grond- en grondwatermonsters, het nemen van grond- en grondwatermonsters, locatie-inspectie of maaiveldinspectie en monsterneming van asbest in de bodem of het uitvoeren van vergelijkbare onderzoeken in de bodem of oever van een oppervlaktewaterlichaam.</w:t>
            </w:r>
          </w:p>
        </w:tc>
      </w:tr>
      <w:tr w:rsidR="0032180B" w:rsidRPr="00984868" w14:paraId="22106670" w14:textId="77777777" w:rsidTr="008419B3">
        <w:trPr>
          <w:trHeight w:val="253"/>
        </w:trPr>
        <w:tc>
          <w:tcPr>
            <w:tcW w:w="8647" w:type="dxa"/>
            <w:tcBorders>
              <w:top w:val="single" w:sz="4" w:space="0" w:color="auto"/>
              <w:left w:val="single" w:sz="4" w:space="0" w:color="auto"/>
              <w:bottom w:val="single" w:sz="4" w:space="0" w:color="auto"/>
              <w:right w:val="single" w:sz="4" w:space="0" w:color="auto"/>
            </w:tcBorders>
          </w:tcPr>
          <w:p w14:paraId="0DEB971A" w14:textId="07B18D5C" w:rsidR="0032180B" w:rsidRPr="00984868" w:rsidRDefault="0032180B" w:rsidP="00385E71">
            <w:pPr>
              <w:rPr>
                <w:rFonts w:cs="Verdana"/>
                <w:color w:val="000000"/>
              </w:rPr>
            </w:pPr>
            <w:r>
              <w:rPr>
                <w:rFonts w:cs="Verdana"/>
                <w:color w:val="000000"/>
              </w:rPr>
              <w:t xml:space="preserve">Aantonen met bewijs van </w:t>
            </w:r>
            <w:r w:rsidRPr="00540D5D">
              <w:rPr>
                <w:rFonts w:eastAsia="Aptos" w:cs="Calibri"/>
                <w:szCs w:val="18"/>
                <w:lang w:eastAsia="en-US"/>
              </w:rPr>
              <w:t>accreditaties en/of certificaten</w:t>
            </w:r>
            <w:r>
              <w:rPr>
                <w:rFonts w:eastAsia="Aptos" w:cs="Calibri"/>
                <w:szCs w:val="18"/>
                <w:lang w:eastAsia="en-US"/>
              </w:rPr>
              <w:t>.</w:t>
            </w:r>
          </w:p>
        </w:tc>
      </w:tr>
    </w:tbl>
    <w:p w14:paraId="49E658DA" w14:textId="77777777" w:rsidR="0032180B" w:rsidRDefault="0032180B" w:rsidP="0032180B">
      <w:pPr>
        <w:spacing w:line="240" w:lineRule="auto"/>
        <w:rPr>
          <w:rFonts w:ascii="Calibri" w:eastAsia="Calibri" w:hAnsi="Calibri"/>
          <w:sz w:val="22"/>
          <w:szCs w:val="22"/>
          <w:lang w:eastAsia="en-US"/>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32180B" w:rsidRPr="00984868" w14:paraId="4A398B54" w14:textId="77777777" w:rsidTr="00385E71">
        <w:tc>
          <w:tcPr>
            <w:tcW w:w="8647" w:type="dxa"/>
            <w:tcBorders>
              <w:top w:val="single" w:sz="4" w:space="0" w:color="auto"/>
              <w:left w:val="single" w:sz="4" w:space="0" w:color="auto"/>
              <w:bottom w:val="single" w:sz="4" w:space="0" w:color="auto"/>
              <w:right w:val="single" w:sz="4" w:space="0" w:color="auto"/>
            </w:tcBorders>
          </w:tcPr>
          <w:p w14:paraId="24EB7AB7" w14:textId="77777777" w:rsidR="0032180B" w:rsidRDefault="0032180B" w:rsidP="00385E71">
            <w:pPr>
              <w:suppressAutoHyphens/>
              <w:jc w:val="center"/>
              <w:rPr>
                <w:rFonts w:cs="Verdana"/>
                <w:b/>
                <w:bCs/>
                <w:color w:val="000000"/>
              </w:rPr>
            </w:pPr>
            <w:r>
              <w:rPr>
                <w:rFonts w:cs="Verdana"/>
                <w:b/>
                <w:bCs/>
                <w:color w:val="000000"/>
              </w:rPr>
              <w:t>P3 Bodemonderzoek</w:t>
            </w:r>
          </w:p>
          <w:p w14:paraId="78CF77F3" w14:textId="77777777" w:rsidR="0032180B" w:rsidRPr="00984868" w:rsidRDefault="0032180B" w:rsidP="00385E71">
            <w:pPr>
              <w:suppressAutoHyphens/>
              <w:jc w:val="center"/>
              <w:rPr>
                <w:rFonts w:cs="Verdana"/>
                <w:b/>
                <w:bCs/>
                <w:color w:val="000000"/>
              </w:rPr>
            </w:pPr>
            <w:r>
              <w:rPr>
                <w:rFonts w:cs="Verdana"/>
                <w:b/>
                <w:bCs/>
                <w:color w:val="000000"/>
              </w:rPr>
              <w:t>Geschiktheidseis 2</w:t>
            </w:r>
          </w:p>
        </w:tc>
      </w:tr>
      <w:tr w:rsidR="0032180B" w:rsidRPr="00984868" w14:paraId="0451B12B" w14:textId="77777777" w:rsidTr="00385E71">
        <w:tc>
          <w:tcPr>
            <w:tcW w:w="8647" w:type="dxa"/>
            <w:tcBorders>
              <w:top w:val="single" w:sz="4" w:space="0" w:color="auto"/>
              <w:left w:val="single" w:sz="4" w:space="0" w:color="auto"/>
              <w:bottom w:val="single" w:sz="4" w:space="0" w:color="auto"/>
              <w:right w:val="single" w:sz="4" w:space="0" w:color="auto"/>
            </w:tcBorders>
            <w:vAlign w:val="center"/>
          </w:tcPr>
          <w:p w14:paraId="340FAD59" w14:textId="14B7D7B6" w:rsidR="0032180B" w:rsidRPr="00FD3F4C" w:rsidRDefault="00D063C2" w:rsidP="00385E71">
            <w:pPr>
              <w:spacing w:line="240" w:lineRule="auto"/>
              <w:rPr>
                <w:rFonts w:eastAsia="Aptos" w:cs="Calibri"/>
                <w:szCs w:val="18"/>
                <w:lang w:eastAsia="en-US"/>
              </w:rPr>
            </w:pPr>
            <w:r>
              <w:rPr>
                <w:rFonts w:eastAsia="Aptos" w:cs="Calibri"/>
                <w:szCs w:val="18"/>
                <w:lang w:eastAsia="en-US"/>
              </w:rPr>
              <w:t>Ondernemer</w:t>
            </w:r>
            <w:r w:rsidR="0032180B" w:rsidRPr="00FD3F4C">
              <w:rPr>
                <w:rFonts w:eastAsia="Aptos" w:cs="Calibri"/>
                <w:szCs w:val="18"/>
                <w:lang w:eastAsia="en-US"/>
              </w:rPr>
              <w:t xml:space="preserve"> toont aan voor alle onderdelen van onderstaande functies te (kunnen) beschikken over een erkenning met persoonsregistratie (registratieverplichting), ref. bijlage C van de Regeling Bodemkwaliteit 2022: </w:t>
            </w:r>
          </w:p>
          <w:p w14:paraId="587A0C04" w14:textId="77777777" w:rsidR="0032180B" w:rsidRPr="00FD3F4C" w:rsidRDefault="0032180B" w:rsidP="008E6CE0">
            <w:pPr>
              <w:pStyle w:val="Lijstalinea"/>
              <w:numPr>
                <w:ilvl w:val="0"/>
                <w:numId w:val="17"/>
              </w:numPr>
              <w:spacing w:before="60" w:after="60" w:line="240" w:lineRule="auto"/>
              <w:ind w:left="714" w:hanging="357"/>
              <w:contextualSpacing w:val="0"/>
              <w:rPr>
                <w:rFonts w:eastAsia="Aptos" w:cs="Calibri"/>
                <w:szCs w:val="18"/>
                <w:lang w:eastAsia="en-US"/>
              </w:rPr>
            </w:pPr>
            <w:r w:rsidRPr="00FD3F4C">
              <w:rPr>
                <w:rFonts w:eastAsia="Aptos" w:cs="Calibri"/>
                <w:szCs w:val="18"/>
                <w:lang w:eastAsia="en-US"/>
              </w:rPr>
              <w:t>Categorie 9, monsternemer bij partijkeuringen</w:t>
            </w:r>
            <w:r>
              <w:rPr>
                <w:rFonts w:eastAsia="Aptos" w:cs="Calibri"/>
                <w:szCs w:val="18"/>
                <w:lang w:eastAsia="en-US"/>
              </w:rPr>
              <w:t>;</w:t>
            </w:r>
          </w:p>
          <w:p w14:paraId="5D2BE9BE" w14:textId="77777777" w:rsidR="0032180B" w:rsidRPr="00FD3F4C" w:rsidRDefault="0032180B" w:rsidP="008E6CE0">
            <w:pPr>
              <w:pStyle w:val="Lijstalinea"/>
              <w:numPr>
                <w:ilvl w:val="0"/>
                <w:numId w:val="17"/>
              </w:numPr>
              <w:spacing w:before="60" w:after="60" w:line="240" w:lineRule="auto"/>
              <w:ind w:left="714" w:hanging="357"/>
              <w:contextualSpacing w:val="0"/>
              <w:rPr>
                <w:rFonts w:eastAsia="Aptos" w:cs="Calibri"/>
                <w:szCs w:val="18"/>
                <w:lang w:eastAsia="en-US"/>
              </w:rPr>
            </w:pPr>
            <w:r w:rsidRPr="00FD3F4C">
              <w:rPr>
                <w:rFonts w:eastAsia="Aptos" w:cs="Calibri"/>
                <w:szCs w:val="18"/>
                <w:lang w:eastAsia="en-US"/>
              </w:rPr>
              <w:t xml:space="preserve">Categorie 12, veldwerker bij </w:t>
            </w:r>
            <w:proofErr w:type="spellStart"/>
            <w:r w:rsidRPr="00FD3F4C">
              <w:rPr>
                <w:rFonts w:eastAsia="Aptos" w:cs="Calibri"/>
                <w:szCs w:val="18"/>
                <w:lang w:eastAsia="en-US"/>
              </w:rPr>
              <w:t>milieuhygiënisch</w:t>
            </w:r>
            <w:proofErr w:type="spellEnd"/>
            <w:r w:rsidRPr="00FD3F4C">
              <w:rPr>
                <w:rFonts w:eastAsia="Aptos" w:cs="Calibri"/>
                <w:szCs w:val="18"/>
                <w:lang w:eastAsia="en-US"/>
              </w:rPr>
              <w:t xml:space="preserve"> waterbodemonderzoek</w:t>
            </w:r>
            <w:r>
              <w:rPr>
                <w:rFonts w:eastAsia="Aptos" w:cs="Calibri"/>
                <w:szCs w:val="18"/>
                <w:lang w:eastAsia="en-US"/>
              </w:rPr>
              <w:t>;</w:t>
            </w:r>
            <w:r w:rsidRPr="00FD3F4C">
              <w:rPr>
                <w:rFonts w:eastAsia="Aptos" w:cs="Calibri"/>
                <w:szCs w:val="18"/>
                <w:lang w:eastAsia="en-US"/>
              </w:rPr>
              <w:t xml:space="preserve"> </w:t>
            </w:r>
          </w:p>
          <w:p w14:paraId="78B2F443" w14:textId="7AF62DAA" w:rsidR="0032180B" w:rsidRPr="00660500" w:rsidRDefault="0032180B" w:rsidP="008E6CE0">
            <w:pPr>
              <w:pStyle w:val="Lijstalinea"/>
              <w:numPr>
                <w:ilvl w:val="0"/>
                <w:numId w:val="17"/>
              </w:numPr>
              <w:spacing w:before="60" w:after="60" w:line="240" w:lineRule="auto"/>
              <w:ind w:left="714" w:hanging="357"/>
              <w:contextualSpacing w:val="0"/>
              <w:rPr>
                <w:rFonts w:eastAsia="Aptos" w:cs="Calibri"/>
                <w:szCs w:val="18"/>
                <w:lang w:eastAsia="en-US"/>
              </w:rPr>
            </w:pPr>
            <w:r w:rsidRPr="00FD3F4C">
              <w:rPr>
                <w:rFonts w:eastAsia="Aptos" w:cs="Calibri"/>
                <w:szCs w:val="18"/>
                <w:lang w:eastAsia="en-US"/>
              </w:rPr>
              <w:t xml:space="preserve">Categorie 12, veldwerker bij </w:t>
            </w:r>
            <w:proofErr w:type="spellStart"/>
            <w:r w:rsidRPr="00FD3F4C">
              <w:rPr>
                <w:rFonts w:eastAsia="Aptos" w:cs="Calibri"/>
                <w:szCs w:val="18"/>
                <w:lang w:eastAsia="en-US"/>
              </w:rPr>
              <w:t>milieuhygiënisch</w:t>
            </w:r>
            <w:proofErr w:type="spellEnd"/>
            <w:r w:rsidRPr="00FD3F4C">
              <w:rPr>
                <w:rFonts w:eastAsia="Aptos" w:cs="Calibri"/>
                <w:szCs w:val="18"/>
                <w:lang w:eastAsia="en-US"/>
              </w:rPr>
              <w:t xml:space="preserve"> bodemonderzoek</w:t>
            </w:r>
            <w:r>
              <w:rPr>
                <w:rFonts w:eastAsia="Aptos" w:cs="Calibri"/>
                <w:szCs w:val="18"/>
                <w:lang w:eastAsia="en-US"/>
              </w:rPr>
              <w:t>.</w:t>
            </w:r>
          </w:p>
        </w:tc>
      </w:tr>
      <w:tr w:rsidR="0032180B" w:rsidRPr="00984868" w14:paraId="11B3CD80" w14:textId="77777777" w:rsidTr="008419B3">
        <w:trPr>
          <w:trHeight w:val="339"/>
        </w:trPr>
        <w:tc>
          <w:tcPr>
            <w:tcW w:w="8647" w:type="dxa"/>
            <w:tcBorders>
              <w:top w:val="single" w:sz="4" w:space="0" w:color="auto"/>
              <w:left w:val="single" w:sz="4" w:space="0" w:color="auto"/>
              <w:bottom w:val="single" w:sz="4" w:space="0" w:color="auto"/>
              <w:right w:val="single" w:sz="4" w:space="0" w:color="auto"/>
            </w:tcBorders>
          </w:tcPr>
          <w:p w14:paraId="6CAF0731" w14:textId="0BEF6B5B" w:rsidR="0032180B" w:rsidRPr="00984868" w:rsidRDefault="0032180B" w:rsidP="00385E71">
            <w:pPr>
              <w:rPr>
                <w:rFonts w:cs="Verdana"/>
                <w:color w:val="000000"/>
              </w:rPr>
            </w:pPr>
            <w:r>
              <w:rPr>
                <w:rFonts w:cs="Verdana"/>
                <w:color w:val="000000"/>
              </w:rPr>
              <w:t xml:space="preserve">Aantonen met bewijs van </w:t>
            </w:r>
            <w:r w:rsidRPr="00540D5D">
              <w:rPr>
                <w:rFonts w:eastAsia="Aptos" w:cs="Calibri"/>
                <w:szCs w:val="18"/>
                <w:lang w:eastAsia="en-US"/>
              </w:rPr>
              <w:t>accreditaties en/of certificaten</w:t>
            </w:r>
            <w:r>
              <w:rPr>
                <w:rFonts w:eastAsia="Aptos" w:cs="Calibri"/>
                <w:szCs w:val="18"/>
                <w:lang w:eastAsia="en-US"/>
              </w:rPr>
              <w:t>.</w:t>
            </w:r>
          </w:p>
        </w:tc>
      </w:tr>
    </w:tbl>
    <w:p w14:paraId="4C77CF0A" w14:textId="77777777" w:rsidR="0032180B" w:rsidRDefault="0032180B" w:rsidP="0032180B">
      <w:pPr>
        <w:spacing w:line="240" w:lineRule="auto"/>
        <w:rPr>
          <w:rFonts w:ascii="Calibri" w:eastAsia="Calibri" w:hAnsi="Calibri"/>
          <w:sz w:val="22"/>
          <w:szCs w:val="22"/>
          <w:lang w:eastAsia="en-US"/>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32180B" w:rsidRPr="00984868" w14:paraId="3CA2D6C8" w14:textId="77777777" w:rsidTr="00385E71">
        <w:tc>
          <w:tcPr>
            <w:tcW w:w="8647" w:type="dxa"/>
            <w:tcBorders>
              <w:top w:val="single" w:sz="4" w:space="0" w:color="auto"/>
              <w:left w:val="single" w:sz="4" w:space="0" w:color="auto"/>
              <w:bottom w:val="single" w:sz="4" w:space="0" w:color="auto"/>
              <w:right w:val="single" w:sz="4" w:space="0" w:color="auto"/>
            </w:tcBorders>
          </w:tcPr>
          <w:p w14:paraId="2B4E886D" w14:textId="77777777" w:rsidR="0032180B" w:rsidRDefault="0032180B" w:rsidP="00385E71">
            <w:pPr>
              <w:suppressAutoHyphens/>
              <w:jc w:val="center"/>
              <w:rPr>
                <w:rFonts w:cs="Verdana"/>
                <w:b/>
                <w:bCs/>
                <w:color w:val="000000"/>
              </w:rPr>
            </w:pPr>
            <w:r>
              <w:rPr>
                <w:rFonts w:cs="Verdana"/>
                <w:b/>
                <w:bCs/>
                <w:color w:val="000000"/>
              </w:rPr>
              <w:t>P3 Bodemonderzoek</w:t>
            </w:r>
          </w:p>
          <w:p w14:paraId="7ED4969C" w14:textId="77777777" w:rsidR="0032180B" w:rsidRPr="00984868" w:rsidRDefault="0032180B" w:rsidP="00385E71">
            <w:pPr>
              <w:suppressAutoHyphens/>
              <w:jc w:val="center"/>
              <w:rPr>
                <w:rFonts w:cs="Verdana"/>
                <w:b/>
                <w:bCs/>
                <w:color w:val="000000"/>
              </w:rPr>
            </w:pPr>
            <w:r>
              <w:rPr>
                <w:rFonts w:cs="Verdana"/>
                <w:b/>
                <w:bCs/>
                <w:color w:val="000000"/>
              </w:rPr>
              <w:t>Geschiktheidseis 3</w:t>
            </w:r>
          </w:p>
        </w:tc>
      </w:tr>
      <w:tr w:rsidR="0032180B" w:rsidRPr="00FD3F4C" w14:paraId="5119D4CE" w14:textId="77777777" w:rsidTr="00385E71">
        <w:tc>
          <w:tcPr>
            <w:tcW w:w="8647" w:type="dxa"/>
            <w:tcBorders>
              <w:top w:val="single" w:sz="4" w:space="0" w:color="auto"/>
              <w:left w:val="single" w:sz="4" w:space="0" w:color="auto"/>
              <w:bottom w:val="single" w:sz="4" w:space="0" w:color="auto"/>
              <w:right w:val="single" w:sz="4" w:space="0" w:color="auto"/>
            </w:tcBorders>
            <w:vAlign w:val="center"/>
          </w:tcPr>
          <w:p w14:paraId="53AF1E6D" w14:textId="51721D34" w:rsidR="0032180B" w:rsidRPr="0048455F" w:rsidRDefault="00D063C2" w:rsidP="00385E71">
            <w:pPr>
              <w:spacing w:line="240" w:lineRule="auto"/>
              <w:rPr>
                <w:rFonts w:eastAsia="Aptos" w:cs="Calibri"/>
                <w:szCs w:val="18"/>
                <w:lang w:eastAsia="en-US"/>
              </w:rPr>
            </w:pPr>
            <w:r>
              <w:rPr>
                <w:rFonts w:eastAsia="Aptos" w:cs="Calibri"/>
                <w:szCs w:val="18"/>
                <w:lang w:eastAsia="en-US"/>
              </w:rPr>
              <w:t>Ondernemer</w:t>
            </w:r>
            <w:r w:rsidR="0032180B" w:rsidRPr="0048455F">
              <w:rPr>
                <w:rFonts w:eastAsia="Aptos" w:cs="Calibri"/>
                <w:szCs w:val="18"/>
                <w:lang w:eastAsia="en-US"/>
              </w:rPr>
              <w:t xml:space="preserve"> toont aan beschikking/toegang te hebben tot een erkende </w:t>
            </w:r>
            <w:proofErr w:type="spellStart"/>
            <w:r w:rsidR="0032180B" w:rsidRPr="0048455F">
              <w:rPr>
                <w:rFonts w:eastAsia="Aptos" w:cs="Calibri"/>
                <w:szCs w:val="18"/>
                <w:lang w:eastAsia="en-US"/>
              </w:rPr>
              <w:t>bodemintermediar</w:t>
            </w:r>
            <w:proofErr w:type="spellEnd"/>
            <w:r w:rsidR="0032180B" w:rsidRPr="0048455F">
              <w:rPr>
                <w:rFonts w:eastAsia="Aptos" w:cs="Calibri"/>
                <w:szCs w:val="18"/>
                <w:lang w:eastAsia="en-US"/>
              </w:rPr>
              <w:t xml:space="preserve"> die aangewezen is voor de volgende werkzaamheden:</w:t>
            </w:r>
          </w:p>
          <w:p w14:paraId="002F29F9" w14:textId="77777777" w:rsidR="0032180B" w:rsidRPr="0048455F" w:rsidRDefault="0032180B" w:rsidP="008E6CE0">
            <w:pPr>
              <w:pStyle w:val="Lijstalinea"/>
              <w:numPr>
                <w:ilvl w:val="0"/>
                <w:numId w:val="17"/>
              </w:numPr>
              <w:spacing w:before="60" w:after="60" w:line="240" w:lineRule="auto"/>
              <w:ind w:left="714" w:hanging="357"/>
              <w:contextualSpacing w:val="0"/>
              <w:rPr>
                <w:rFonts w:eastAsia="Aptos" w:cs="Calibri"/>
                <w:szCs w:val="18"/>
                <w:lang w:eastAsia="en-US"/>
              </w:rPr>
            </w:pPr>
            <w:r w:rsidRPr="0048455F">
              <w:rPr>
                <w:rFonts w:eastAsia="Aptos" w:cs="Calibri"/>
                <w:szCs w:val="18"/>
                <w:lang w:eastAsia="en-US"/>
              </w:rPr>
              <w:t>Categorie 2: Verlenen van een productcertificaat voor het produceren van producten op grond van een nationale BRL, protocol 9335-1 en 9335-2;</w:t>
            </w:r>
          </w:p>
          <w:p w14:paraId="2C69D7ED" w14:textId="77777777" w:rsidR="0032180B" w:rsidRPr="0048455F" w:rsidRDefault="0032180B" w:rsidP="008E6CE0">
            <w:pPr>
              <w:pStyle w:val="Lijstalinea"/>
              <w:numPr>
                <w:ilvl w:val="0"/>
                <w:numId w:val="17"/>
              </w:numPr>
              <w:spacing w:before="60" w:after="60" w:line="240" w:lineRule="auto"/>
              <w:ind w:left="714" w:hanging="357"/>
              <w:contextualSpacing w:val="0"/>
              <w:rPr>
                <w:rFonts w:eastAsia="Aptos" w:cs="Calibri"/>
                <w:szCs w:val="18"/>
                <w:lang w:eastAsia="en-US"/>
              </w:rPr>
            </w:pPr>
            <w:r w:rsidRPr="0048455F">
              <w:rPr>
                <w:rFonts w:eastAsia="Aptos" w:cs="Calibri"/>
                <w:szCs w:val="18"/>
                <w:lang w:eastAsia="en-US"/>
              </w:rPr>
              <w:t>Categorie 3; Analyse van bouwstoffen, grond of baggerspecie ter voldoening aan een verplichting die geldt bij of krachtens het Besluit bodemkwaliteit;</w:t>
            </w:r>
          </w:p>
          <w:p w14:paraId="738D67DA" w14:textId="77777777" w:rsidR="0032180B" w:rsidRPr="0048455F" w:rsidRDefault="0032180B" w:rsidP="008E6CE0">
            <w:pPr>
              <w:pStyle w:val="Lijstalinea"/>
              <w:numPr>
                <w:ilvl w:val="0"/>
                <w:numId w:val="17"/>
              </w:numPr>
              <w:spacing w:before="60" w:after="60" w:line="240" w:lineRule="auto"/>
              <w:ind w:left="714" w:hanging="357"/>
              <w:contextualSpacing w:val="0"/>
              <w:rPr>
                <w:rFonts w:eastAsia="Aptos" w:cs="Calibri"/>
                <w:szCs w:val="18"/>
                <w:lang w:eastAsia="en-US"/>
              </w:rPr>
            </w:pPr>
            <w:r w:rsidRPr="0048455F">
              <w:rPr>
                <w:rFonts w:eastAsia="Aptos" w:cs="Calibri"/>
                <w:szCs w:val="18"/>
                <w:lang w:eastAsia="en-US"/>
              </w:rPr>
              <w:t>Categorie 4; Analyse voor milieu hygiënisch bodemonderzoek, bij een verkennend onderzoek, een nader onderzoek of een vergelijkbaar onderzoek van de bodem in het kader van een ingreep in de bodem of oever van een oppervlaktewaterlichaam;</w:t>
            </w:r>
          </w:p>
          <w:p w14:paraId="38B3498F" w14:textId="1F202EA1" w:rsidR="0032180B" w:rsidRPr="008419B3" w:rsidRDefault="0032180B" w:rsidP="008E6CE0">
            <w:pPr>
              <w:pStyle w:val="Lijstalinea"/>
              <w:numPr>
                <w:ilvl w:val="0"/>
                <w:numId w:val="17"/>
              </w:numPr>
              <w:spacing w:before="60" w:after="60" w:line="240" w:lineRule="auto"/>
              <w:ind w:left="714" w:hanging="357"/>
              <w:contextualSpacing w:val="0"/>
              <w:rPr>
                <w:rFonts w:eastAsia="Aptos" w:cs="Calibri"/>
                <w:szCs w:val="18"/>
                <w:lang w:eastAsia="en-US"/>
              </w:rPr>
            </w:pPr>
            <w:r w:rsidRPr="0048455F">
              <w:rPr>
                <w:rFonts w:eastAsia="Aptos" w:cs="Calibri"/>
                <w:szCs w:val="18"/>
                <w:lang w:eastAsia="en-US"/>
              </w:rPr>
              <w:t>Categorie 19; Mechanisch boren in de bodem als beschreven in BRL SIKB 2100 en protocol 2101</w:t>
            </w:r>
            <w:r>
              <w:rPr>
                <w:rFonts w:eastAsia="Aptos" w:cs="Calibri"/>
                <w:szCs w:val="18"/>
                <w:lang w:eastAsia="en-US"/>
              </w:rPr>
              <w:t>.</w:t>
            </w:r>
          </w:p>
        </w:tc>
      </w:tr>
      <w:tr w:rsidR="0032180B" w:rsidRPr="00984868" w14:paraId="6B43CA18" w14:textId="77777777" w:rsidTr="00385E71">
        <w:tc>
          <w:tcPr>
            <w:tcW w:w="8647" w:type="dxa"/>
            <w:tcBorders>
              <w:top w:val="single" w:sz="4" w:space="0" w:color="auto"/>
              <w:left w:val="single" w:sz="4" w:space="0" w:color="auto"/>
              <w:bottom w:val="single" w:sz="4" w:space="0" w:color="auto"/>
              <w:right w:val="single" w:sz="4" w:space="0" w:color="auto"/>
            </w:tcBorders>
          </w:tcPr>
          <w:p w14:paraId="370F913E" w14:textId="30A9949B" w:rsidR="0032180B" w:rsidRPr="00984868" w:rsidRDefault="0032180B" w:rsidP="00385E71">
            <w:pPr>
              <w:rPr>
                <w:rFonts w:cs="Verdana"/>
                <w:color w:val="000000"/>
              </w:rPr>
            </w:pPr>
            <w:r>
              <w:rPr>
                <w:rFonts w:cs="Verdana"/>
                <w:color w:val="000000"/>
              </w:rPr>
              <w:t xml:space="preserve">Aantonen met bewijs van </w:t>
            </w:r>
            <w:r w:rsidRPr="00540D5D">
              <w:rPr>
                <w:rFonts w:eastAsia="Aptos" w:cs="Calibri"/>
                <w:szCs w:val="18"/>
                <w:lang w:eastAsia="en-US"/>
              </w:rPr>
              <w:t>accreditaties en/of certificaten</w:t>
            </w:r>
            <w:r>
              <w:rPr>
                <w:rFonts w:eastAsia="Aptos" w:cs="Calibri"/>
                <w:szCs w:val="18"/>
                <w:lang w:eastAsia="en-US"/>
              </w:rPr>
              <w:t>.</w:t>
            </w:r>
          </w:p>
        </w:tc>
      </w:tr>
    </w:tbl>
    <w:p w14:paraId="292697D9" w14:textId="40DFAB0A" w:rsidR="008419B3" w:rsidRDefault="008419B3"/>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32180B" w:rsidRPr="00984868" w14:paraId="04A312DE" w14:textId="77777777" w:rsidTr="008419B3">
        <w:tc>
          <w:tcPr>
            <w:tcW w:w="8647" w:type="dxa"/>
            <w:tcBorders>
              <w:top w:val="single" w:sz="4" w:space="0" w:color="auto"/>
              <w:left w:val="single" w:sz="4" w:space="0" w:color="auto"/>
              <w:bottom w:val="single" w:sz="4" w:space="0" w:color="auto"/>
              <w:right w:val="single" w:sz="4" w:space="0" w:color="auto"/>
            </w:tcBorders>
          </w:tcPr>
          <w:p w14:paraId="796375B8" w14:textId="1E0E6432" w:rsidR="0032180B" w:rsidRDefault="0032180B" w:rsidP="00385E71">
            <w:pPr>
              <w:suppressAutoHyphens/>
              <w:jc w:val="center"/>
              <w:rPr>
                <w:rFonts w:cs="Verdana"/>
                <w:b/>
                <w:bCs/>
                <w:color w:val="000000"/>
              </w:rPr>
            </w:pPr>
            <w:r>
              <w:rPr>
                <w:rFonts w:cs="Verdana"/>
                <w:b/>
                <w:bCs/>
                <w:color w:val="000000"/>
              </w:rPr>
              <w:t>P3 Bodemonderzoek</w:t>
            </w:r>
          </w:p>
          <w:p w14:paraId="77A80A61" w14:textId="77777777" w:rsidR="0032180B" w:rsidRPr="00984868" w:rsidRDefault="0032180B" w:rsidP="00385E71">
            <w:pPr>
              <w:suppressAutoHyphens/>
              <w:jc w:val="center"/>
              <w:rPr>
                <w:rFonts w:cs="Verdana"/>
                <w:b/>
                <w:bCs/>
                <w:color w:val="000000"/>
              </w:rPr>
            </w:pPr>
            <w:r>
              <w:rPr>
                <w:rFonts w:cs="Verdana"/>
                <w:b/>
                <w:bCs/>
                <w:color w:val="000000"/>
              </w:rPr>
              <w:t>Selectiecriteria 1</w:t>
            </w:r>
          </w:p>
        </w:tc>
      </w:tr>
      <w:tr w:rsidR="0032180B" w:rsidRPr="0048455F" w14:paraId="53E35BDD" w14:textId="77777777" w:rsidTr="008419B3">
        <w:trPr>
          <w:trHeight w:val="963"/>
        </w:trPr>
        <w:tc>
          <w:tcPr>
            <w:tcW w:w="8647" w:type="dxa"/>
            <w:tcBorders>
              <w:top w:val="single" w:sz="4" w:space="0" w:color="auto"/>
              <w:left w:val="single" w:sz="4" w:space="0" w:color="auto"/>
              <w:bottom w:val="single" w:sz="4" w:space="0" w:color="auto"/>
              <w:right w:val="single" w:sz="4" w:space="0" w:color="auto"/>
            </w:tcBorders>
            <w:vAlign w:val="center"/>
          </w:tcPr>
          <w:p w14:paraId="35F00457" w14:textId="5C2F624A" w:rsidR="0032180B" w:rsidRPr="0048455F" w:rsidRDefault="00D063C2" w:rsidP="008419B3">
            <w:pPr>
              <w:spacing w:before="120" w:after="120" w:line="240" w:lineRule="auto"/>
              <w:rPr>
                <w:rFonts w:eastAsia="Aptos" w:cs="Calibri"/>
                <w:szCs w:val="18"/>
                <w:lang w:eastAsia="en-US"/>
              </w:rPr>
            </w:pPr>
            <w:r>
              <w:rPr>
                <w:rFonts w:eastAsia="Aptos" w:cs="Calibri"/>
                <w:szCs w:val="18"/>
                <w:lang w:eastAsia="en-US"/>
              </w:rPr>
              <w:t>Ondernemer</w:t>
            </w:r>
            <w:r w:rsidR="0032180B" w:rsidRPr="00540D5D">
              <w:rPr>
                <w:rFonts w:eastAsia="Aptos" w:cs="Calibri"/>
                <w:szCs w:val="18"/>
                <w:lang w:eastAsia="en-US"/>
              </w:rPr>
              <w:t xml:space="preserve"> </w:t>
            </w:r>
            <w:r w:rsidR="0032180B">
              <w:rPr>
                <w:rFonts w:eastAsia="Aptos" w:cs="Calibri"/>
                <w:szCs w:val="18"/>
                <w:lang w:eastAsia="en-US"/>
              </w:rPr>
              <w:t xml:space="preserve">beschikt </w:t>
            </w:r>
            <w:r w:rsidR="0032180B" w:rsidRPr="00540D5D">
              <w:rPr>
                <w:rFonts w:eastAsia="Aptos" w:cs="Calibri"/>
                <w:szCs w:val="18"/>
                <w:lang w:eastAsia="en-US"/>
              </w:rPr>
              <w:t>over eigen personeel met erkenning met persoonsregistratie voor categorie 9 en categorie 12 (ref. bijlage C van de Regeling Bodemkwaliteit 2022) voor zover deze betrekking hebben op het doen van waterbodemonderzoeken en daarvoor niet afhankelijk te zijn van derden</w:t>
            </w:r>
            <w:r w:rsidR="008419B3">
              <w:rPr>
                <w:rFonts w:eastAsia="Aptos" w:cs="Calibri"/>
                <w:szCs w:val="18"/>
                <w:lang w:eastAsia="en-US"/>
              </w:rPr>
              <w:t>.</w:t>
            </w:r>
          </w:p>
        </w:tc>
      </w:tr>
      <w:tr w:rsidR="0032180B" w:rsidRPr="00984868" w14:paraId="2E81722A" w14:textId="77777777" w:rsidTr="008419B3">
        <w:tc>
          <w:tcPr>
            <w:tcW w:w="8647" w:type="dxa"/>
            <w:tcBorders>
              <w:top w:val="single" w:sz="4" w:space="0" w:color="auto"/>
              <w:left w:val="single" w:sz="4" w:space="0" w:color="auto"/>
              <w:bottom w:val="single" w:sz="4" w:space="0" w:color="auto"/>
              <w:right w:val="single" w:sz="4" w:space="0" w:color="auto"/>
            </w:tcBorders>
          </w:tcPr>
          <w:p w14:paraId="265BE589" w14:textId="20DAA89F" w:rsidR="0032180B" w:rsidRPr="00984868" w:rsidRDefault="0032180B" w:rsidP="00385E71">
            <w:pPr>
              <w:rPr>
                <w:rFonts w:cs="Verdana"/>
                <w:color w:val="000000"/>
              </w:rPr>
            </w:pPr>
            <w:r>
              <w:rPr>
                <w:rFonts w:cs="Verdana"/>
                <w:color w:val="000000"/>
              </w:rPr>
              <w:t xml:space="preserve">Aantonen met bewijs van </w:t>
            </w:r>
            <w:r w:rsidRPr="00540D5D">
              <w:rPr>
                <w:rFonts w:eastAsia="Aptos" w:cs="Calibri"/>
                <w:szCs w:val="18"/>
                <w:lang w:eastAsia="en-US"/>
              </w:rPr>
              <w:t>accreditaties en/of certificaten</w:t>
            </w:r>
            <w:r>
              <w:rPr>
                <w:rFonts w:eastAsia="Aptos" w:cs="Calibri"/>
                <w:szCs w:val="18"/>
                <w:lang w:eastAsia="en-US"/>
              </w:rPr>
              <w:t>.</w:t>
            </w:r>
          </w:p>
        </w:tc>
      </w:tr>
    </w:tbl>
    <w:p w14:paraId="37059458" w14:textId="77777777" w:rsidR="0032180B" w:rsidRDefault="0032180B" w:rsidP="0032180B">
      <w:pPr>
        <w:spacing w:line="240" w:lineRule="auto"/>
        <w:rPr>
          <w:rFonts w:ascii="Calibri" w:eastAsia="Calibri" w:hAnsi="Calibri"/>
          <w:sz w:val="22"/>
          <w:szCs w:val="22"/>
          <w:lang w:eastAsia="en-US"/>
        </w:rPr>
      </w:pPr>
    </w:p>
    <w:p w14:paraId="35FAE7B2" w14:textId="77777777" w:rsidR="008419B3" w:rsidRDefault="008419B3">
      <w:r>
        <w:br w:type="page"/>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32180B" w:rsidRPr="00984868" w14:paraId="458D7D5B" w14:textId="77777777" w:rsidTr="008419B3">
        <w:tc>
          <w:tcPr>
            <w:tcW w:w="8647" w:type="dxa"/>
            <w:tcBorders>
              <w:top w:val="single" w:sz="4" w:space="0" w:color="auto"/>
              <w:left w:val="single" w:sz="4" w:space="0" w:color="auto"/>
              <w:bottom w:val="single" w:sz="4" w:space="0" w:color="auto"/>
              <w:right w:val="single" w:sz="4" w:space="0" w:color="auto"/>
            </w:tcBorders>
          </w:tcPr>
          <w:p w14:paraId="6C18BAB3" w14:textId="55E7BAED" w:rsidR="0032180B" w:rsidRDefault="0032180B" w:rsidP="00385E71">
            <w:pPr>
              <w:suppressAutoHyphens/>
              <w:jc w:val="center"/>
              <w:rPr>
                <w:rFonts w:cs="Verdana"/>
                <w:b/>
                <w:bCs/>
                <w:color w:val="000000"/>
              </w:rPr>
            </w:pPr>
            <w:r>
              <w:rPr>
                <w:rFonts w:cs="Verdana"/>
                <w:b/>
                <w:bCs/>
                <w:color w:val="000000"/>
              </w:rPr>
              <w:lastRenderedPageBreak/>
              <w:t>P3 Bodemonderzoek</w:t>
            </w:r>
          </w:p>
          <w:p w14:paraId="0BBF50DA" w14:textId="77777777" w:rsidR="0032180B" w:rsidRPr="00984868" w:rsidRDefault="0032180B" w:rsidP="00385E71">
            <w:pPr>
              <w:suppressAutoHyphens/>
              <w:jc w:val="center"/>
              <w:rPr>
                <w:rFonts w:cs="Verdana"/>
                <w:b/>
                <w:bCs/>
                <w:color w:val="000000"/>
              </w:rPr>
            </w:pPr>
            <w:r>
              <w:rPr>
                <w:rFonts w:cs="Verdana"/>
                <w:b/>
                <w:bCs/>
                <w:color w:val="000000"/>
              </w:rPr>
              <w:t>Selectiecriteria 2</w:t>
            </w:r>
          </w:p>
        </w:tc>
      </w:tr>
      <w:tr w:rsidR="0032180B" w:rsidRPr="0048455F" w14:paraId="2EF7C172" w14:textId="77777777" w:rsidTr="008419B3">
        <w:tc>
          <w:tcPr>
            <w:tcW w:w="8647" w:type="dxa"/>
            <w:tcBorders>
              <w:top w:val="single" w:sz="4" w:space="0" w:color="auto"/>
              <w:left w:val="single" w:sz="4" w:space="0" w:color="auto"/>
              <w:bottom w:val="single" w:sz="4" w:space="0" w:color="auto"/>
              <w:right w:val="single" w:sz="4" w:space="0" w:color="auto"/>
            </w:tcBorders>
            <w:vAlign w:val="center"/>
          </w:tcPr>
          <w:p w14:paraId="38D2807E" w14:textId="30F31078" w:rsidR="0032180B" w:rsidRDefault="00D063C2" w:rsidP="00385E71">
            <w:pPr>
              <w:spacing w:line="240" w:lineRule="auto"/>
              <w:rPr>
                <w:rFonts w:eastAsia="Aptos" w:cs="Calibri"/>
                <w:szCs w:val="18"/>
                <w:lang w:eastAsia="en-US"/>
              </w:rPr>
            </w:pPr>
            <w:r>
              <w:rPr>
                <w:rFonts w:eastAsia="Aptos" w:cs="Calibri"/>
                <w:szCs w:val="18"/>
                <w:lang w:eastAsia="en-US"/>
              </w:rPr>
              <w:t>Ondernemer</w:t>
            </w:r>
            <w:r w:rsidR="0032180B" w:rsidRPr="00540D5D">
              <w:rPr>
                <w:rFonts w:eastAsia="Aptos" w:cs="Calibri"/>
                <w:szCs w:val="18"/>
                <w:lang w:eastAsia="en-US"/>
              </w:rPr>
              <w:t xml:space="preserve"> </w:t>
            </w:r>
            <w:r w:rsidR="0032180B">
              <w:rPr>
                <w:rFonts w:eastAsia="Aptos" w:cs="Calibri"/>
                <w:szCs w:val="18"/>
                <w:lang w:eastAsia="en-US"/>
              </w:rPr>
              <w:t>beschikt</w:t>
            </w:r>
            <w:r w:rsidR="0032180B" w:rsidRPr="00540D5D">
              <w:rPr>
                <w:rFonts w:eastAsia="Aptos" w:cs="Calibri"/>
                <w:szCs w:val="18"/>
                <w:lang w:eastAsia="en-US"/>
              </w:rPr>
              <w:t xml:space="preserve"> over eigen personeel met erkenning met persoonsregistratie voor categorie 9 en categorie 12 (ref. bijlage C van de Regeling Bodemkwaliteit 2022) voor zover deze betrekking hebben op het doen van bodemonderzoeken </w:t>
            </w:r>
            <w:r w:rsidR="0032180B">
              <w:rPr>
                <w:rFonts w:eastAsia="Aptos" w:cs="Calibri"/>
                <w:szCs w:val="18"/>
                <w:lang w:eastAsia="en-US"/>
              </w:rPr>
              <w:t xml:space="preserve">op het land </w:t>
            </w:r>
            <w:r w:rsidR="0032180B" w:rsidRPr="00540D5D">
              <w:rPr>
                <w:rFonts w:eastAsia="Aptos" w:cs="Calibri"/>
                <w:szCs w:val="18"/>
                <w:lang w:eastAsia="en-US"/>
              </w:rPr>
              <w:t>en daarvoor niet afhankelijk te zijn van derden</w:t>
            </w:r>
            <w:r w:rsidR="008419B3">
              <w:rPr>
                <w:rFonts w:eastAsia="Aptos" w:cs="Calibri"/>
                <w:szCs w:val="18"/>
                <w:lang w:eastAsia="en-US"/>
              </w:rPr>
              <w:t>.</w:t>
            </w:r>
          </w:p>
          <w:p w14:paraId="7E982CB3" w14:textId="77777777" w:rsidR="0032180B" w:rsidRPr="0048455F" w:rsidRDefault="0032180B" w:rsidP="00385E71">
            <w:pPr>
              <w:spacing w:line="240" w:lineRule="auto"/>
              <w:rPr>
                <w:rFonts w:eastAsia="Aptos" w:cs="Calibri"/>
                <w:szCs w:val="18"/>
                <w:lang w:eastAsia="en-US"/>
              </w:rPr>
            </w:pPr>
          </w:p>
        </w:tc>
      </w:tr>
      <w:tr w:rsidR="0032180B" w:rsidRPr="00984868" w14:paraId="2F593AF1" w14:textId="77777777" w:rsidTr="008419B3">
        <w:tc>
          <w:tcPr>
            <w:tcW w:w="8647" w:type="dxa"/>
            <w:tcBorders>
              <w:top w:val="single" w:sz="4" w:space="0" w:color="auto"/>
              <w:left w:val="single" w:sz="4" w:space="0" w:color="auto"/>
              <w:bottom w:val="single" w:sz="4" w:space="0" w:color="auto"/>
              <w:right w:val="single" w:sz="4" w:space="0" w:color="auto"/>
            </w:tcBorders>
          </w:tcPr>
          <w:p w14:paraId="2027BBB8" w14:textId="77CB862F" w:rsidR="0032180B" w:rsidRPr="008419B3" w:rsidRDefault="0032180B" w:rsidP="00385E71">
            <w:pPr>
              <w:rPr>
                <w:rFonts w:eastAsia="Aptos" w:cs="Calibri"/>
                <w:lang w:eastAsia="en-US"/>
              </w:rPr>
            </w:pPr>
            <w:r>
              <w:rPr>
                <w:rFonts w:cs="Verdana"/>
                <w:color w:val="000000"/>
              </w:rPr>
              <w:t xml:space="preserve">Aantonen met bewijs van </w:t>
            </w:r>
            <w:r w:rsidRPr="00540D5D">
              <w:rPr>
                <w:rFonts w:eastAsia="Aptos" w:cs="Calibri"/>
                <w:szCs w:val="18"/>
                <w:lang w:eastAsia="en-US"/>
              </w:rPr>
              <w:t>accreditaties en/of certificaten</w:t>
            </w:r>
            <w:r>
              <w:rPr>
                <w:rFonts w:eastAsia="Aptos" w:cs="Calibri"/>
                <w:szCs w:val="18"/>
                <w:lang w:eastAsia="en-US"/>
              </w:rPr>
              <w:t>.</w:t>
            </w:r>
          </w:p>
        </w:tc>
      </w:tr>
    </w:tbl>
    <w:p w14:paraId="0D36F2C4" w14:textId="77777777" w:rsidR="0032180B" w:rsidRDefault="0032180B" w:rsidP="0032180B">
      <w:pPr>
        <w:spacing w:line="240" w:lineRule="auto"/>
        <w:rPr>
          <w:rFonts w:ascii="Calibri" w:eastAsia="Calibri" w:hAnsi="Calibri"/>
          <w:sz w:val="22"/>
          <w:szCs w:val="22"/>
          <w:lang w:eastAsia="en-US"/>
        </w:rPr>
      </w:pPr>
    </w:p>
    <w:tbl>
      <w:tblPr>
        <w:tblStyle w:val="Tabelraster"/>
        <w:tblW w:w="8647" w:type="dxa"/>
        <w:tblInd w:w="279" w:type="dxa"/>
        <w:tblLook w:val="04A0" w:firstRow="1" w:lastRow="0" w:firstColumn="1" w:lastColumn="0" w:noHBand="0" w:noVBand="1"/>
      </w:tblPr>
      <w:tblGrid>
        <w:gridCol w:w="8647"/>
      </w:tblGrid>
      <w:tr w:rsidR="0032180B" w14:paraId="20FBED52" w14:textId="77777777" w:rsidTr="008419B3">
        <w:trPr>
          <w:cnfStyle w:val="100000000000" w:firstRow="1" w:lastRow="0" w:firstColumn="0" w:lastColumn="0" w:oddVBand="0" w:evenVBand="0" w:oddHBand="0" w:evenHBand="0" w:firstRowFirstColumn="0" w:firstRowLastColumn="0" w:lastRowFirstColumn="0" w:lastRowLastColumn="0"/>
        </w:trPr>
        <w:tc>
          <w:tcPr>
            <w:tcW w:w="8647" w:type="dxa"/>
          </w:tcPr>
          <w:p w14:paraId="100BFA0F" w14:textId="77777777" w:rsidR="0032180B" w:rsidRPr="004617D5" w:rsidRDefault="0032180B" w:rsidP="00385E71">
            <w:pPr>
              <w:suppressAutoHyphens/>
              <w:jc w:val="center"/>
              <w:rPr>
                <w:rFonts w:cs="Verdana"/>
                <w:b w:val="0"/>
                <w:bCs/>
                <w:color w:val="000000"/>
                <w:szCs w:val="18"/>
              </w:rPr>
            </w:pPr>
            <w:r w:rsidRPr="004617D5">
              <w:rPr>
                <w:rFonts w:cs="Verdana"/>
                <w:bCs/>
                <w:color w:val="000000"/>
                <w:szCs w:val="18"/>
              </w:rPr>
              <w:t>P3 Bodemonderzoek</w:t>
            </w:r>
          </w:p>
          <w:p w14:paraId="3684D569" w14:textId="77777777" w:rsidR="0032180B" w:rsidRPr="004617D5" w:rsidRDefault="0032180B" w:rsidP="00385E71">
            <w:pPr>
              <w:spacing w:line="240" w:lineRule="auto"/>
              <w:jc w:val="center"/>
              <w:rPr>
                <w:rFonts w:ascii="Calibri" w:eastAsia="Calibri" w:hAnsi="Calibri"/>
                <w:szCs w:val="18"/>
              </w:rPr>
            </w:pPr>
            <w:r w:rsidRPr="004617D5">
              <w:rPr>
                <w:rFonts w:cs="Verdana"/>
                <w:bCs/>
                <w:color w:val="000000"/>
                <w:szCs w:val="18"/>
              </w:rPr>
              <w:t>Selectiecriteria 3</w:t>
            </w:r>
          </w:p>
        </w:tc>
      </w:tr>
      <w:tr w:rsidR="0032180B" w14:paraId="14DBCFD6" w14:textId="77777777" w:rsidTr="008419B3">
        <w:tc>
          <w:tcPr>
            <w:tcW w:w="8647" w:type="dxa"/>
          </w:tcPr>
          <w:p w14:paraId="0C4D845E" w14:textId="7E3FC331" w:rsidR="0032180B" w:rsidRPr="008419B3" w:rsidRDefault="00D063C2" w:rsidP="008419B3">
            <w:pPr>
              <w:spacing w:before="120" w:after="120" w:line="240" w:lineRule="auto"/>
              <w:rPr>
                <w:rFonts w:eastAsia="Aptos" w:cs="Calibri"/>
                <w:szCs w:val="18"/>
              </w:rPr>
            </w:pPr>
            <w:r>
              <w:rPr>
                <w:rFonts w:eastAsia="Aptos" w:cs="Calibri"/>
                <w:szCs w:val="18"/>
              </w:rPr>
              <w:t>Ondernemer</w:t>
            </w:r>
            <w:r w:rsidR="0032180B" w:rsidRPr="004617D5">
              <w:rPr>
                <w:rFonts w:eastAsia="Aptos" w:cs="Calibri"/>
                <w:szCs w:val="18"/>
              </w:rPr>
              <w:t xml:space="preserve"> beschikt over eigen personeel met de juiste persoonsregistratie voor het uitvoeren van mechanische boringen en daarvoor niet afhankelijk te zijn van derden. </w:t>
            </w:r>
          </w:p>
        </w:tc>
      </w:tr>
      <w:tr w:rsidR="0032180B" w14:paraId="47DD8465" w14:textId="77777777" w:rsidTr="008419B3">
        <w:trPr>
          <w:trHeight w:val="1172"/>
        </w:trPr>
        <w:tc>
          <w:tcPr>
            <w:tcW w:w="8647" w:type="dxa"/>
          </w:tcPr>
          <w:p w14:paraId="4FC0F55F" w14:textId="77777777" w:rsidR="0032180B" w:rsidRPr="004617D5" w:rsidRDefault="0032180B" w:rsidP="00385E71">
            <w:pPr>
              <w:spacing w:before="240" w:after="120" w:line="240" w:lineRule="auto"/>
              <w:rPr>
                <w:rFonts w:eastAsia="Aptos" w:cs="Calibri"/>
                <w:szCs w:val="18"/>
              </w:rPr>
            </w:pPr>
            <w:r>
              <w:rPr>
                <w:rFonts w:eastAsia="Aptos" w:cs="Calibri"/>
                <w:szCs w:val="18"/>
              </w:rPr>
              <w:t xml:space="preserve">Toelichting </w:t>
            </w:r>
            <w:r w:rsidRPr="004617D5">
              <w:rPr>
                <w:rFonts w:eastAsia="Aptos" w:cs="Calibri"/>
                <w:szCs w:val="18"/>
              </w:rPr>
              <w:t xml:space="preserve">actuele registratie (naam, functie, </w:t>
            </w:r>
            <w:r>
              <w:rPr>
                <w:rFonts w:eastAsia="Aptos" w:cs="Calibri"/>
                <w:szCs w:val="18"/>
              </w:rPr>
              <w:t>relevante opleiding</w:t>
            </w:r>
            <w:r w:rsidRPr="004617D5">
              <w:rPr>
                <w:rFonts w:eastAsia="Aptos" w:cs="Calibri"/>
                <w:szCs w:val="18"/>
              </w:rPr>
              <w:t xml:space="preserve"> </w:t>
            </w:r>
            <w:r>
              <w:rPr>
                <w:rFonts w:eastAsia="Aptos" w:cs="Calibri"/>
                <w:szCs w:val="18"/>
              </w:rPr>
              <w:t xml:space="preserve">en </w:t>
            </w:r>
            <w:r w:rsidRPr="004617D5">
              <w:rPr>
                <w:rFonts w:eastAsia="Aptos" w:cs="Calibri"/>
                <w:szCs w:val="18"/>
              </w:rPr>
              <w:t xml:space="preserve">certificeringen) van de medewerkers die betrokken zijn bij mechanische boringen. </w:t>
            </w:r>
          </w:p>
          <w:p w14:paraId="5FB1ECFD" w14:textId="6F302C4E" w:rsidR="0032180B" w:rsidRPr="008419B3" w:rsidRDefault="0032180B" w:rsidP="00385E71">
            <w:pPr>
              <w:spacing w:line="240" w:lineRule="auto"/>
              <w:rPr>
                <w:rFonts w:eastAsia="Aptos" w:cs="Calibri"/>
                <w:szCs w:val="18"/>
              </w:rPr>
            </w:pPr>
            <w:r>
              <w:rPr>
                <w:rFonts w:eastAsia="Aptos" w:cs="Calibri"/>
                <w:szCs w:val="18"/>
              </w:rPr>
              <w:t>P</w:t>
            </w:r>
            <w:r w:rsidRPr="004617D5">
              <w:rPr>
                <w:rFonts w:eastAsia="Aptos" w:cs="Calibri"/>
                <w:szCs w:val="18"/>
              </w:rPr>
              <w:t>rojecten die de medewerkers die betrokken zijn bij mechanische boringen hebben uitgevoerd.</w:t>
            </w:r>
          </w:p>
        </w:tc>
      </w:tr>
    </w:tbl>
    <w:p w14:paraId="0F5C3FD9" w14:textId="77777777" w:rsidR="0032180B" w:rsidRDefault="0032180B" w:rsidP="0032180B">
      <w:pPr>
        <w:spacing w:line="240" w:lineRule="auto"/>
        <w:rPr>
          <w:rFonts w:ascii="Calibri" w:eastAsia="Calibri" w:hAnsi="Calibri"/>
          <w:sz w:val="22"/>
          <w:szCs w:val="22"/>
          <w:lang w:eastAsia="en-US"/>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524"/>
        <w:gridCol w:w="5813"/>
      </w:tblGrid>
      <w:tr w:rsidR="0032180B" w:rsidRPr="00984868" w14:paraId="2C806DF5" w14:textId="77777777" w:rsidTr="008419B3">
        <w:trPr>
          <w:trHeight w:val="340"/>
        </w:trPr>
        <w:tc>
          <w:tcPr>
            <w:tcW w:w="2310" w:type="dxa"/>
            <w:shd w:val="clear" w:color="auto" w:fill="auto"/>
            <w:vAlign w:val="center"/>
          </w:tcPr>
          <w:p w14:paraId="610A26EC" w14:textId="77777777" w:rsidR="0032180B" w:rsidRPr="00107DC6" w:rsidRDefault="0032180B" w:rsidP="00385E71">
            <w:pPr>
              <w:rPr>
                <w:rFonts w:cs="Verdana"/>
                <w:b/>
                <w:bCs/>
                <w:color w:val="000000"/>
              </w:rPr>
            </w:pPr>
            <w:r>
              <w:rPr>
                <w:rFonts w:cs="Verdana"/>
                <w:b/>
                <w:bCs/>
                <w:color w:val="000000"/>
              </w:rPr>
              <w:t>Perceel</w:t>
            </w:r>
            <w:r w:rsidRPr="00107DC6">
              <w:rPr>
                <w:rFonts w:cs="Verdana"/>
                <w:b/>
                <w:bCs/>
                <w:color w:val="000000"/>
              </w:rPr>
              <w:t>:</w:t>
            </w:r>
          </w:p>
        </w:tc>
        <w:tc>
          <w:tcPr>
            <w:tcW w:w="6337" w:type="dxa"/>
            <w:gridSpan w:val="2"/>
            <w:shd w:val="clear" w:color="auto" w:fill="auto"/>
            <w:vAlign w:val="center"/>
          </w:tcPr>
          <w:p w14:paraId="5D840353" w14:textId="77777777" w:rsidR="0032180B" w:rsidRPr="006349A6" w:rsidRDefault="0032180B" w:rsidP="00385E71">
            <w:pPr>
              <w:rPr>
                <w:rFonts w:cs="Verdana"/>
                <w:b/>
                <w:color w:val="000000"/>
              </w:rPr>
            </w:pPr>
            <w:r>
              <w:rPr>
                <w:rFonts w:cs="Verdana"/>
                <w:b/>
                <w:color w:val="000000"/>
              </w:rPr>
              <w:t>P3 Bodemonderzoek.</w:t>
            </w:r>
          </w:p>
        </w:tc>
      </w:tr>
      <w:tr w:rsidR="0032180B" w:rsidRPr="00984868" w14:paraId="1461C3A5" w14:textId="77777777" w:rsidTr="008419B3">
        <w:trPr>
          <w:trHeight w:val="340"/>
        </w:trPr>
        <w:tc>
          <w:tcPr>
            <w:tcW w:w="2310" w:type="dxa"/>
            <w:shd w:val="clear" w:color="auto" w:fill="auto"/>
            <w:vAlign w:val="center"/>
          </w:tcPr>
          <w:p w14:paraId="56070B92" w14:textId="77777777" w:rsidR="0032180B" w:rsidRPr="00984868" w:rsidRDefault="0032180B" w:rsidP="00385E71">
            <w:pPr>
              <w:rPr>
                <w:rFonts w:cs="Verdana"/>
                <w:b/>
                <w:color w:val="000000"/>
              </w:rPr>
            </w:pPr>
            <w:r w:rsidRPr="00984868">
              <w:rPr>
                <w:rFonts w:cs="Verdana"/>
                <w:b/>
                <w:color w:val="000000"/>
              </w:rPr>
              <w:t>Geschiktheidseis</w:t>
            </w:r>
            <w:r>
              <w:rPr>
                <w:rFonts w:cs="Verdana"/>
                <w:b/>
                <w:color w:val="000000"/>
              </w:rPr>
              <w:t xml:space="preserve"> nr.</w:t>
            </w:r>
          </w:p>
        </w:tc>
        <w:tc>
          <w:tcPr>
            <w:tcW w:w="6337" w:type="dxa"/>
            <w:gridSpan w:val="2"/>
            <w:shd w:val="clear" w:color="auto" w:fill="auto"/>
            <w:vAlign w:val="center"/>
          </w:tcPr>
          <w:p w14:paraId="6753C963" w14:textId="77777777" w:rsidR="0032180B" w:rsidRPr="00E5248A" w:rsidRDefault="0032180B" w:rsidP="00385E71">
            <w:pPr>
              <w:rPr>
                <w:rFonts w:cs="Verdana"/>
                <w:b/>
                <w:color w:val="000000"/>
              </w:rPr>
            </w:pPr>
            <w:r>
              <w:rPr>
                <w:rFonts w:cs="Verdana"/>
                <w:b/>
                <w:color w:val="000000"/>
              </w:rPr>
              <w:t>Aangetoond met referentieopdracht</w:t>
            </w:r>
            <w:r w:rsidRPr="00984868">
              <w:rPr>
                <w:rFonts w:cs="Verdana"/>
                <w:b/>
                <w:color w:val="000000"/>
              </w:rPr>
              <w:t xml:space="preserve"> n</w:t>
            </w:r>
            <w:r>
              <w:rPr>
                <w:rFonts w:cs="Verdana"/>
                <w:b/>
                <w:color w:val="000000"/>
              </w:rPr>
              <w:t>r. en naam.</w:t>
            </w:r>
          </w:p>
        </w:tc>
      </w:tr>
      <w:tr w:rsidR="0032180B" w:rsidRPr="00984868" w14:paraId="04FE5FF1" w14:textId="77777777" w:rsidTr="008419B3">
        <w:trPr>
          <w:trHeight w:val="284"/>
        </w:trPr>
        <w:tc>
          <w:tcPr>
            <w:tcW w:w="2310" w:type="dxa"/>
            <w:shd w:val="clear" w:color="auto" w:fill="auto"/>
            <w:vAlign w:val="center"/>
          </w:tcPr>
          <w:p w14:paraId="059B3AE8" w14:textId="77777777" w:rsidR="0032180B" w:rsidRPr="00984868" w:rsidRDefault="0032180B" w:rsidP="00385E71">
            <w:pPr>
              <w:rPr>
                <w:rFonts w:cs="Verdana"/>
                <w:color w:val="000000"/>
              </w:rPr>
            </w:pPr>
            <w:r>
              <w:rPr>
                <w:rFonts w:cs="Verdana"/>
                <w:color w:val="000000"/>
              </w:rPr>
              <w:t>Nr. 4.</w:t>
            </w:r>
          </w:p>
        </w:tc>
        <w:tc>
          <w:tcPr>
            <w:tcW w:w="524" w:type="dxa"/>
            <w:shd w:val="clear" w:color="auto" w:fill="auto"/>
            <w:vAlign w:val="center"/>
          </w:tcPr>
          <w:p w14:paraId="2F2F7EF8" w14:textId="77777777" w:rsidR="0032180B" w:rsidRPr="00984868" w:rsidRDefault="0032180B" w:rsidP="00385E71">
            <w:pPr>
              <w:rPr>
                <w:rFonts w:cs="Verdana"/>
                <w:color w:val="000000"/>
              </w:rPr>
            </w:pPr>
            <w:r>
              <w:rPr>
                <w:rFonts w:cs="Verdana"/>
                <w:color w:val="000000"/>
              </w:rPr>
              <w:t>…</w:t>
            </w:r>
          </w:p>
        </w:tc>
        <w:tc>
          <w:tcPr>
            <w:tcW w:w="5813" w:type="dxa"/>
            <w:shd w:val="clear" w:color="auto" w:fill="auto"/>
            <w:vAlign w:val="center"/>
          </w:tcPr>
          <w:p w14:paraId="4C26BBC5" w14:textId="77777777" w:rsidR="0032180B" w:rsidRPr="00984868" w:rsidRDefault="0032180B" w:rsidP="00385E71">
            <w:pPr>
              <w:rPr>
                <w:rFonts w:cs="Verdana"/>
                <w:color w:val="000000"/>
              </w:rPr>
            </w:pPr>
            <w:r>
              <w:rPr>
                <w:rFonts w:cs="Verdana"/>
                <w:color w:val="000000"/>
              </w:rPr>
              <w:t>…</w:t>
            </w:r>
          </w:p>
        </w:tc>
      </w:tr>
      <w:tr w:rsidR="0032180B" w:rsidRPr="00984868" w14:paraId="558305F3" w14:textId="77777777" w:rsidTr="008419B3">
        <w:trPr>
          <w:trHeight w:val="284"/>
        </w:trPr>
        <w:tc>
          <w:tcPr>
            <w:tcW w:w="2310" w:type="dxa"/>
            <w:shd w:val="clear" w:color="auto" w:fill="auto"/>
            <w:vAlign w:val="center"/>
          </w:tcPr>
          <w:p w14:paraId="2DB35F31" w14:textId="77777777" w:rsidR="0032180B" w:rsidRPr="00984868" w:rsidRDefault="0032180B" w:rsidP="00385E71">
            <w:pPr>
              <w:rPr>
                <w:rFonts w:cs="Verdana"/>
                <w:color w:val="000000"/>
              </w:rPr>
            </w:pPr>
            <w:r>
              <w:rPr>
                <w:rFonts w:cs="Verdana"/>
                <w:color w:val="000000"/>
              </w:rPr>
              <w:t>Nr. 5.</w:t>
            </w:r>
          </w:p>
        </w:tc>
        <w:tc>
          <w:tcPr>
            <w:tcW w:w="524" w:type="dxa"/>
            <w:shd w:val="clear" w:color="auto" w:fill="auto"/>
            <w:vAlign w:val="center"/>
          </w:tcPr>
          <w:p w14:paraId="5557AEF2" w14:textId="77777777" w:rsidR="0032180B" w:rsidRPr="00984868" w:rsidRDefault="0032180B" w:rsidP="00385E71">
            <w:pPr>
              <w:rPr>
                <w:rFonts w:cs="Verdana"/>
                <w:color w:val="000000"/>
              </w:rPr>
            </w:pPr>
            <w:r>
              <w:rPr>
                <w:rFonts w:cs="Verdana"/>
                <w:color w:val="000000"/>
              </w:rPr>
              <w:t>…</w:t>
            </w:r>
          </w:p>
        </w:tc>
        <w:tc>
          <w:tcPr>
            <w:tcW w:w="5813" w:type="dxa"/>
            <w:shd w:val="clear" w:color="auto" w:fill="auto"/>
            <w:vAlign w:val="center"/>
          </w:tcPr>
          <w:p w14:paraId="1FDF5315" w14:textId="77777777" w:rsidR="0032180B" w:rsidRPr="00984868" w:rsidRDefault="0032180B" w:rsidP="00385E71">
            <w:pPr>
              <w:rPr>
                <w:rFonts w:cs="Verdana"/>
                <w:color w:val="000000"/>
              </w:rPr>
            </w:pPr>
            <w:r>
              <w:rPr>
                <w:rFonts w:cs="Verdana"/>
                <w:color w:val="000000"/>
              </w:rPr>
              <w:t>…</w:t>
            </w:r>
          </w:p>
        </w:tc>
      </w:tr>
    </w:tbl>
    <w:p w14:paraId="080D86EF" w14:textId="77777777" w:rsidR="0032180B" w:rsidRDefault="0032180B" w:rsidP="0032180B">
      <w:pPr>
        <w:spacing w:line="240" w:lineRule="auto"/>
        <w:rPr>
          <w:rFonts w:ascii="Calibri" w:eastAsia="Calibri" w:hAnsi="Calibri"/>
          <w:sz w:val="22"/>
          <w:szCs w:val="22"/>
          <w:lang w:eastAsia="en-US"/>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4385"/>
        <w:gridCol w:w="115"/>
        <w:gridCol w:w="4138"/>
      </w:tblGrid>
      <w:tr w:rsidR="0032180B" w:rsidRPr="00984868" w14:paraId="3C86B6F1" w14:textId="77777777" w:rsidTr="00385E71">
        <w:trPr>
          <w:gridBefore w:val="1"/>
          <w:wBefore w:w="9" w:type="dxa"/>
        </w:trPr>
        <w:tc>
          <w:tcPr>
            <w:tcW w:w="8638" w:type="dxa"/>
            <w:gridSpan w:val="3"/>
            <w:tcBorders>
              <w:top w:val="single" w:sz="4" w:space="0" w:color="auto"/>
              <w:left w:val="single" w:sz="4" w:space="0" w:color="auto"/>
              <w:bottom w:val="single" w:sz="4" w:space="0" w:color="auto"/>
              <w:right w:val="single" w:sz="4" w:space="0" w:color="auto"/>
            </w:tcBorders>
          </w:tcPr>
          <w:p w14:paraId="09FE34A0" w14:textId="77777777" w:rsidR="0032180B" w:rsidRDefault="0032180B" w:rsidP="00385E71">
            <w:pPr>
              <w:suppressAutoHyphens/>
              <w:jc w:val="center"/>
              <w:rPr>
                <w:rFonts w:cs="Verdana"/>
                <w:b/>
                <w:bCs/>
                <w:color w:val="000000"/>
              </w:rPr>
            </w:pPr>
            <w:r>
              <w:rPr>
                <w:rFonts w:cs="Verdana"/>
                <w:b/>
                <w:bCs/>
                <w:color w:val="000000"/>
              </w:rPr>
              <w:t>REFERENTIEOPDRACHT</w:t>
            </w:r>
            <w:r w:rsidRPr="00984868">
              <w:rPr>
                <w:rFonts w:cs="Verdana"/>
                <w:b/>
                <w:bCs/>
                <w:color w:val="000000"/>
              </w:rPr>
              <w:t xml:space="preserve"> NR: …</w:t>
            </w:r>
          </w:p>
          <w:p w14:paraId="7835A1A2" w14:textId="77777777" w:rsidR="0032180B" w:rsidRPr="00984868" w:rsidRDefault="0032180B" w:rsidP="00385E71">
            <w:pPr>
              <w:suppressAutoHyphens/>
              <w:jc w:val="center"/>
              <w:rPr>
                <w:rFonts w:cs="Verdana"/>
                <w:b/>
                <w:bCs/>
                <w:color w:val="000000"/>
              </w:rPr>
            </w:pPr>
            <w:r>
              <w:rPr>
                <w:rFonts w:cs="Verdana"/>
                <w:b/>
                <w:bCs/>
                <w:color w:val="000000"/>
              </w:rPr>
              <w:t>P3 Bodemonderzoek.</w:t>
            </w:r>
          </w:p>
        </w:tc>
      </w:tr>
      <w:tr w:rsidR="0032180B" w:rsidRPr="00984868" w14:paraId="4C592C64" w14:textId="77777777" w:rsidTr="00385E71">
        <w:trPr>
          <w:gridBefore w:val="1"/>
          <w:wBefore w:w="9" w:type="dxa"/>
        </w:trPr>
        <w:tc>
          <w:tcPr>
            <w:tcW w:w="4385" w:type="dxa"/>
            <w:tcBorders>
              <w:top w:val="single" w:sz="4" w:space="0" w:color="auto"/>
              <w:left w:val="single" w:sz="4" w:space="0" w:color="auto"/>
              <w:bottom w:val="single" w:sz="4" w:space="0" w:color="auto"/>
              <w:right w:val="single" w:sz="4" w:space="0" w:color="auto"/>
            </w:tcBorders>
            <w:vAlign w:val="center"/>
          </w:tcPr>
          <w:p w14:paraId="17251565" w14:textId="77777777" w:rsidR="0032180B" w:rsidRPr="00984868" w:rsidRDefault="0032180B" w:rsidP="00385E71">
            <w:pPr>
              <w:rPr>
                <w:rFonts w:cs="Verdana"/>
                <w:color w:val="000000"/>
              </w:rPr>
            </w:pPr>
            <w:r w:rsidRPr="00984868">
              <w:rPr>
                <w:rFonts w:cs="Verdana"/>
                <w:color w:val="000000"/>
              </w:rPr>
              <w:t xml:space="preserve">Naam van de ondernemer die de </w:t>
            </w:r>
            <w:r>
              <w:rPr>
                <w:rFonts w:cs="Verdana"/>
                <w:color w:val="000000"/>
              </w:rPr>
              <w:t>referentieopdracht</w:t>
            </w:r>
            <w:r w:rsidRPr="00984868">
              <w:rPr>
                <w:rFonts w:cs="Verdana"/>
                <w:color w:val="000000"/>
              </w:rPr>
              <w:t xml:space="preserve"> heeft uitgevoerd</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04B26F01" w14:textId="77777777" w:rsidR="0032180B" w:rsidRPr="00984868" w:rsidRDefault="0032180B" w:rsidP="00385E71">
            <w:pPr>
              <w:rPr>
                <w:rFonts w:cs="Verdana"/>
                <w:color w:val="000000"/>
              </w:rPr>
            </w:pPr>
            <w:r w:rsidRPr="00984868">
              <w:rPr>
                <w:color w:val="000000"/>
              </w:rPr>
              <w:t>…</w:t>
            </w:r>
          </w:p>
        </w:tc>
      </w:tr>
      <w:tr w:rsidR="0032180B" w:rsidRPr="00984868" w14:paraId="745E3294" w14:textId="77777777" w:rsidTr="00385E71">
        <w:trPr>
          <w:gridBefore w:val="1"/>
          <w:wBefore w:w="9" w:type="dxa"/>
        </w:trPr>
        <w:tc>
          <w:tcPr>
            <w:tcW w:w="4385" w:type="dxa"/>
            <w:tcBorders>
              <w:top w:val="single" w:sz="4" w:space="0" w:color="auto"/>
              <w:left w:val="single" w:sz="4" w:space="0" w:color="auto"/>
              <w:bottom w:val="single" w:sz="4" w:space="0" w:color="auto"/>
              <w:right w:val="single" w:sz="4" w:space="0" w:color="auto"/>
            </w:tcBorders>
            <w:vAlign w:val="center"/>
          </w:tcPr>
          <w:p w14:paraId="1408C68E" w14:textId="77777777" w:rsidR="0032180B" w:rsidRPr="00984868" w:rsidRDefault="0032180B" w:rsidP="00385E71">
            <w:pPr>
              <w:rPr>
                <w:rFonts w:cs="Verdana"/>
                <w:color w:val="000000"/>
              </w:rPr>
            </w:pPr>
            <w:r w:rsidRPr="00984868">
              <w:rPr>
                <w:rFonts w:cs="Verdana"/>
                <w:color w:val="000000"/>
              </w:rPr>
              <w:t xml:space="preserve">Naam van de </w:t>
            </w:r>
            <w:r>
              <w:rPr>
                <w:rFonts w:cs="Verdana"/>
                <w:color w:val="000000"/>
              </w:rPr>
              <w:t>referentieopdracht</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2FB60157" w14:textId="77777777" w:rsidR="0032180B" w:rsidRPr="00984868" w:rsidRDefault="0032180B" w:rsidP="00385E71">
            <w:pPr>
              <w:rPr>
                <w:rFonts w:cs="Verdana"/>
                <w:color w:val="000000"/>
              </w:rPr>
            </w:pPr>
            <w:r w:rsidRPr="00984868">
              <w:rPr>
                <w:color w:val="000000"/>
              </w:rPr>
              <w:t>…</w:t>
            </w:r>
          </w:p>
        </w:tc>
      </w:tr>
      <w:tr w:rsidR="0032180B" w:rsidRPr="00984868" w14:paraId="5230782F" w14:textId="77777777" w:rsidTr="00385E71">
        <w:trPr>
          <w:gridBefore w:val="1"/>
          <w:wBefore w:w="9" w:type="dxa"/>
        </w:trPr>
        <w:tc>
          <w:tcPr>
            <w:tcW w:w="4385" w:type="dxa"/>
            <w:tcBorders>
              <w:top w:val="single" w:sz="4" w:space="0" w:color="auto"/>
              <w:left w:val="single" w:sz="4" w:space="0" w:color="auto"/>
              <w:bottom w:val="single" w:sz="4" w:space="0" w:color="auto"/>
              <w:right w:val="single" w:sz="4" w:space="0" w:color="auto"/>
            </w:tcBorders>
            <w:vAlign w:val="center"/>
          </w:tcPr>
          <w:p w14:paraId="5CC75F02" w14:textId="77777777" w:rsidR="0032180B" w:rsidRPr="00984868" w:rsidRDefault="0032180B" w:rsidP="00385E71">
            <w:pPr>
              <w:rPr>
                <w:rFonts w:cs="Verdana"/>
                <w:color w:val="000000"/>
              </w:rPr>
            </w:pPr>
            <w:r w:rsidRPr="00984868">
              <w:rPr>
                <w:rFonts w:cs="Verdana"/>
                <w:color w:val="000000"/>
              </w:rPr>
              <w:t>Naam en adres van de opdrachtgever</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794CAAF" w14:textId="77777777" w:rsidR="0032180B" w:rsidRPr="00984868" w:rsidRDefault="0032180B" w:rsidP="00385E71">
            <w:pPr>
              <w:rPr>
                <w:color w:val="000000"/>
              </w:rPr>
            </w:pPr>
            <w:r w:rsidRPr="00984868">
              <w:rPr>
                <w:color w:val="000000"/>
              </w:rPr>
              <w:t>…</w:t>
            </w:r>
          </w:p>
        </w:tc>
      </w:tr>
      <w:tr w:rsidR="0032180B" w:rsidRPr="00984868" w14:paraId="00A0F0E5" w14:textId="77777777" w:rsidTr="00385E71">
        <w:trPr>
          <w:gridBefore w:val="1"/>
          <w:wBefore w:w="9" w:type="dxa"/>
        </w:trPr>
        <w:tc>
          <w:tcPr>
            <w:tcW w:w="4385" w:type="dxa"/>
            <w:tcBorders>
              <w:top w:val="single" w:sz="4" w:space="0" w:color="auto"/>
              <w:left w:val="single" w:sz="4" w:space="0" w:color="auto"/>
              <w:bottom w:val="single" w:sz="4" w:space="0" w:color="auto"/>
              <w:right w:val="single" w:sz="4" w:space="0" w:color="auto"/>
            </w:tcBorders>
            <w:vAlign w:val="center"/>
          </w:tcPr>
          <w:p w14:paraId="287F9065" w14:textId="77777777" w:rsidR="0032180B" w:rsidRPr="00984868" w:rsidRDefault="0032180B" w:rsidP="00385E71">
            <w:pPr>
              <w:rPr>
                <w:rFonts w:cs="Verdana"/>
                <w:color w:val="000000"/>
              </w:rPr>
            </w:pPr>
            <w:r w:rsidRPr="00984868">
              <w:rPr>
                <w:rFonts w:cs="Verdana"/>
                <w:color w:val="000000"/>
              </w:rPr>
              <w:t>Overeengekomen bedrag</w:t>
            </w:r>
          </w:p>
          <w:p w14:paraId="40D34D0E" w14:textId="77777777" w:rsidR="0032180B" w:rsidRPr="00984868" w:rsidRDefault="0032180B" w:rsidP="00385E71">
            <w:pPr>
              <w:rPr>
                <w:rFonts w:cs="Verdana"/>
                <w:color w:val="000000"/>
              </w:rPr>
            </w:pPr>
            <w:r w:rsidRPr="00984868">
              <w:rPr>
                <w:rFonts w:cs="Verdana"/>
                <w:color w:val="000000"/>
              </w:rPr>
              <w:t>(aannemingssom) (excl. omzetbelasting)</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053FEE2D"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14698EB9" w14:textId="77777777" w:rsidTr="00385E71">
        <w:trPr>
          <w:gridBefore w:val="1"/>
          <w:wBefore w:w="9" w:type="dxa"/>
        </w:trPr>
        <w:tc>
          <w:tcPr>
            <w:tcW w:w="4385" w:type="dxa"/>
            <w:tcBorders>
              <w:top w:val="single" w:sz="4" w:space="0" w:color="auto"/>
              <w:left w:val="single" w:sz="4" w:space="0" w:color="auto"/>
              <w:bottom w:val="single" w:sz="4" w:space="0" w:color="auto"/>
              <w:right w:val="single" w:sz="4" w:space="0" w:color="auto"/>
            </w:tcBorders>
            <w:vAlign w:val="center"/>
          </w:tcPr>
          <w:p w14:paraId="39462BAD" w14:textId="77777777" w:rsidR="0032180B" w:rsidRPr="00984868" w:rsidRDefault="0032180B" w:rsidP="00385E71">
            <w:pPr>
              <w:rPr>
                <w:rFonts w:cs="Verdana"/>
                <w:color w:val="000000"/>
              </w:rPr>
            </w:pPr>
            <w:r w:rsidRPr="00984868">
              <w:rPr>
                <w:rFonts w:cs="Verdana"/>
                <w:color w:val="000000"/>
              </w:rPr>
              <w:t>Gefactureerd bedrag (excl. omzetbelasting)</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4066550"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31EEDD91" w14:textId="77777777" w:rsidTr="00385E71">
        <w:trPr>
          <w:gridBefore w:val="1"/>
          <w:wBefore w:w="9" w:type="dxa"/>
        </w:trPr>
        <w:tc>
          <w:tcPr>
            <w:tcW w:w="4385" w:type="dxa"/>
            <w:tcBorders>
              <w:top w:val="single" w:sz="4" w:space="0" w:color="auto"/>
              <w:left w:val="single" w:sz="4" w:space="0" w:color="auto"/>
              <w:bottom w:val="single" w:sz="4" w:space="0" w:color="auto"/>
              <w:right w:val="single" w:sz="4" w:space="0" w:color="auto"/>
            </w:tcBorders>
            <w:vAlign w:val="center"/>
          </w:tcPr>
          <w:p w14:paraId="30950ED3" w14:textId="77777777" w:rsidR="0032180B" w:rsidRPr="00984868" w:rsidRDefault="0032180B" w:rsidP="00385E71">
            <w:pPr>
              <w:rPr>
                <w:rFonts w:cs="Verdana"/>
                <w:color w:val="000000"/>
              </w:rPr>
            </w:pPr>
            <w:r w:rsidRPr="00984868">
              <w:rPr>
                <w:rFonts w:cs="Verdana"/>
                <w:color w:val="000000"/>
              </w:rPr>
              <w:t>Datum van de opdrachtverlening</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166704B" w14:textId="77777777" w:rsidR="0032180B" w:rsidRPr="00984868" w:rsidRDefault="0032180B" w:rsidP="00385E71">
            <w:pPr>
              <w:rPr>
                <w:rFonts w:cs="Verdana"/>
                <w:color w:val="000000"/>
              </w:rPr>
            </w:pPr>
            <w:r w:rsidRPr="00984868">
              <w:rPr>
                <w:color w:val="000000"/>
              </w:rPr>
              <w:t>…</w:t>
            </w:r>
          </w:p>
        </w:tc>
      </w:tr>
      <w:tr w:rsidR="0032180B" w:rsidRPr="00984868" w14:paraId="57F04BDC" w14:textId="77777777" w:rsidTr="00385E71">
        <w:trPr>
          <w:gridBefore w:val="1"/>
          <w:wBefore w:w="9" w:type="dxa"/>
        </w:trPr>
        <w:tc>
          <w:tcPr>
            <w:tcW w:w="4385" w:type="dxa"/>
            <w:tcBorders>
              <w:top w:val="single" w:sz="4" w:space="0" w:color="auto"/>
              <w:left w:val="single" w:sz="4" w:space="0" w:color="auto"/>
              <w:bottom w:val="single" w:sz="4" w:space="0" w:color="auto"/>
              <w:right w:val="single" w:sz="4" w:space="0" w:color="auto"/>
            </w:tcBorders>
            <w:vAlign w:val="center"/>
          </w:tcPr>
          <w:p w14:paraId="33B6C1DE" w14:textId="77777777" w:rsidR="0032180B" w:rsidRPr="00984868" w:rsidRDefault="0032180B" w:rsidP="00385E71">
            <w:pPr>
              <w:rPr>
                <w:rFonts w:cs="Verdana"/>
                <w:color w:val="000000"/>
              </w:rPr>
            </w:pPr>
            <w:r w:rsidRPr="00984868">
              <w:rPr>
                <w:rFonts w:cs="Verdana"/>
                <w:color w:val="000000"/>
              </w:rPr>
              <w:t>Overeengekomen uitvoeringsduur</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0538325A" w14:textId="77777777" w:rsidR="0032180B" w:rsidRPr="00984868" w:rsidRDefault="0032180B" w:rsidP="00385E71">
            <w:pPr>
              <w:rPr>
                <w:rFonts w:cs="Verdana"/>
                <w:color w:val="000000"/>
              </w:rPr>
            </w:pPr>
            <w:r w:rsidRPr="00984868">
              <w:rPr>
                <w:color w:val="000000"/>
              </w:rPr>
              <w:t>…</w:t>
            </w:r>
          </w:p>
        </w:tc>
      </w:tr>
      <w:tr w:rsidR="0032180B" w:rsidRPr="00984868" w14:paraId="40A587BB" w14:textId="77777777" w:rsidTr="00385E71">
        <w:trPr>
          <w:gridBefore w:val="1"/>
          <w:wBefore w:w="9" w:type="dxa"/>
        </w:trPr>
        <w:tc>
          <w:tcPr>
            <w:tcW w:w="4385" w:type="dxa"/>
            <w:tcBorders>
              <w:top w:val="single" w:sz="4" w:space="0" w:color="auto"/>
              <w:left w:val="single" w:sz="4" w:space="0" w:color="auto"/>
              <w:bottom w:val="single" w:sz="4" w:space="0" w:color="auto"/>
              <w:right w:val="single" w:sz="4" w:space="0" w:color="auto"/>
            </w:tcBorders>
            <w:vAlign w:val="center"/>
          </w:tcPr>
          <w:p w14:paraId="389B145C" w14:textId="77777777" w:rsidR="0032180B" w:rsidRPr="00984868" w:rsidRDefault="0032180B" w:rsidP="00385E71">
            <w:pPr>
              <w:rPr>
                <w:rFonts w:cs="Verdana"/>
                <w:color w:val="000000"/>
              </w:rPr>
            </w:pPr>
            <w:r w:rsidRPr="00984868">
              <w:rPr>
                <w:rFonts w:cs="Verdana"/>
                <w:color w:val="000000"/>
              </w:rPr>
              <w:t>Datum van oplevering</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3068D44E" w14:textId="77777777" w:rsidR="0032180B" w:rsidRPr="00984868" w:rsidRDefault="0032180B" w:rsidP="00385E71">
            <w:pPr>
              <w:rPr>
                <w:rFonts w:cs="Verdana"/>
                <w:color w:val="000000"/>
              </w:rPr>
            </w:pPr>
            <w:r w:rsidRPr="00984868">
              <w:rPr>
                <w:color w:val="000000"/>
              </w:rPr>
              <w:t>…</w:t>
            </w:r>
          </w:p>
        </w:tc>
      </w:tr>
      <w:tr w:rsidR="0032180B" w:rsidRPr="00984868" w14:paraId="3AB3D49C" w14:textId="77777777" w:rsidTr="00385E71">
        <w:trPr>
          <w:gridBefore w:val="1"/>
          <w:wBefore w:w="9" w:type="dxa"/>
          <w:trHeight w:val="295"/>
        </w:trPr>
        <w:tc>
          <w:tcPr>
            <w:tcW w:w="8638" w:type="dxa"/>
            <w:gridSpan w:val="3"/>
            <w:tcBorders>
              <w:top w:val="single" w:sz="4" w:space="0" w:color="auto"/>
              <w:left w:val="single" w:sz="4" w:space="0" w:color="auto"/>
              <w:bottom w:val="single" w:sz="4" w:space="0" w:color="auto"/>
              <w:right w:val="single" w:sz="4" w:space="0" w:color="auto"/>
            </w:tcBorders>
            <w:vAlign w:val="center"/>
          </w:tcPr>
          <w:p w14:paraId="2954F125" w14:textId="77777777" w:rsidR="0032180B" w:rsidRPr="00984868" w:rsidRDefault="0032180B" w:rsidP="00385E71">
            <w:pPr>
              <w:rPr>
                <w:rFonts w:cs="Verdana"/>
                <w:color w:val="000000"/>
              </w:rPr>
            </w:pPr>
            <w:r w:rsidRPr="00984868">
              <w:rPr>
                <w:rFonts w:cs="Verdana"/>
                <w:color w:val="000000"/>
              </w:rPr>
              <w:t xml:space="preserve">Indien de </w:t>
            </w:r>
            <w:r>
              <w:rPr>
                <w:rFonts w:cs="Verdana"/>
                <w:color w:val="000000"/>
              </w:rPr>
              <w:t>referentieopdracht</w:t>
            </w:r>
            <w:r w:rsidRPr="00984868">
              <w:rPr>
                <w:rFonts w:cs="Verdana"/>
                <w:color w:val="000000"/>
              </w:rPr>
              <w:t xml:space="preserve"> is uitgevoerd door een </w:t>
            </w:r>
            <w:r w:rsidRPr="00984868">
              <w:rPr>
                <w:rFonts w:cs="V&amp;W Syntax (Adobe)"/>
                <w:color w:val="000000"/>
              </w:rPr>
              <w:t>samenwerkingsverband van ondernemers</w:t>
            </w:r>
            <w:r w:rsidRPr="00984868">
              <w:rPr>
                <w:rFonts w:cs="Verdana"/>
                <w:color w:val="000000"/>
              </w:rPr>
              <w:t xml:space="preserve"> (combinatie)</w:t>
            </w:r>
          </w:p>
        </w:tc>
      </w:tr>
      <w:tr w:rsidR="0032180B" w:rsidRPr="00984868" w14:paraId="084526B7" w14:textId="77777777" w:rsidTr="00385E71">
        <w:tc>
          <w:tcPr>
            <w:tcW w:w="4509" w:type="dxa"/>
            <w:gridSpan w:val="3"/>
            <w:tcBorders>
              <w:top w:val="single" w:sz="4" w:space="0" w:color="auto"/>
              <w:left w:val="single" w:sz="4" w:space="0" w:color="auto"/>
              <w:bottom w:val="single" w:sz="4" w:space="0" w:color="auto"/>
              <w:right w:val="single" w:sz="4" w:space="0" w:color="auto"/>
            </w:tcBorders>
            <w:vAlign w:val="center"/>
          </w:tcPr>
          <w:p w14:paraId="1FF0390B" w14:textId="77777777" w:rsidR="0032180B" w:rsidRPr="00984868" w:rsidRDefault="0032180B" w:rsidP="00385E71">
            <w:pPr>
              <w:rPr>
                <w:rFonts w:cs="Verdana"/>
                <w:color w:val="000000"/>
              </w:rPr>
            </w:pPr>
            <w:r w:rsidRPr="00984868">
              <w:rPr>
                <w:rFonts w:cs="Verdana"/>
                <w:color w:val="000000"/>
              </w:rPr>
              <w:t xml:space="preserve">De namen van de overige participanten in het </w:t>
            </w:r>
            <w:r w:rsidRPr="00984868">
              <w:rPr>
                <w:rFonts w:cs="V&amp;W Syntax (Adobe)"/>
                <w:color w:val="000000"/>
              </w:rPr>
              <w:t>samenwerkingsverband van ondernemers</w:t>
            </w:r>
            <w:r w:rsidRPr="00984868">
              <w:rPr>
                <w:rFonts w:cs="Verdana"/>
                <w:color w:val="000000"/>
              </w:rPr>
              <w:t xml:space="preserve"> (combinatie)</w:t>
            </w:r>
          </w:p>
        </w:tc>
        <w:tc>
          <w:tcPr>
            <w:tcW w:w="4138" w:type="dxa"/>
            <w:tcBorders>
              <w:top w:val="single" w:sz="4" w:space="0" w:color="auto"/>
              <w:left w:val="single" w:sz="4" w:space="0" w:color="auto"/>
              <w:bottom w:val="single" w:sz="4" w:space="0" w:color="auto"/>
              <w:right w:val="single" w:sz="4" w:space="0" w:color="auto"/>
            </w:tcBorders>
            <w:vAlign w:val="center"/>
          </w:tcPr>
          <w:p w14:paraId="5DC922B3" w14:textId="77777777" w:rsidR="0032180B" w:rsidRPr="000F6AE1" w:rsidRDefault="0032180B" w:rsidP="00385E71">
            <w:pPr>
              <w:pStyle w:val="Broodtekst"/>
              <w:rPr>
                <w:rStyle w:val="Verborgentekst"/>
                <w:b w:val="0"/>
                <w:bCs/>
                <w:i w:val="0"/>
                <w:iCs/>
                <w:vanish w:val="0"/>
                <w:color w:val="000000"/>
              </w:rPr>
            </w:pPr>
            <w:r w:rsidRPr="000F6AE1">
              <w:rPr>
                <w:rStyle w:val="Verborgentekst"/>
                <w:bCs/>
                <w:iCs/>
                <w:color w:val="000000"/>
              </w:rPr>
              <w:t>……</w:t>
            </w:r>
          </w:p>
        </w:tc>
      </w:tr>
      <w:tr w:rsidR="0032180B" w:rsidRPr="00984868" w14:paraId="778EF41C" w14:textId="77777777" w:rsidTr="00385E71">
        <w:tc>
          <w:tcPr>
            <w:tcW w:w="4509" w:type="dxa"/>
            <w:gridSpan w:val="3"/>
            <w:tcBorders>
              <w:top w:val="single" w:sz="4" w:space="0" w:color="auto"/>
              <w:left w:val="single" w:sz="4" w:space="0" w:color="auto"/>
              <w:bottom w:val="single" w:sz="4" w:space="0" w:color="auto"/>
              <w:right w:val="single" w:sz="4" w:space="0" w:color="auto"/>
            </w:tcBorders>
            <w:vAlign w:val="center"/>
          </w:tcPr>
          <w:p w14:paraId="5FEAED5B" w14:textId="77777777" w:rsidR="0032180B" w:rsidRPr="00984868" w:rsidRDefault="0032180B" w:rsidP="00385E71">
            <w:pPr>
              <w:rPr>
                <w:rFonts w:cs="Verdana"/>
                <w:color w:val="000000"/>
              </w:rPr>
            </w:pPr>
            <w:r w:rsidRPr="00984868">
              <w:rPr>
                <w:rFonts w:cs="Verdana"/>
                <w:color w:val="000000"/>
              </w:rPr>
              <w:t>De juridische participatieverhouding</w:t>
            </w:r>
          </w:p>
        </w:tc>
        <w:tc>
          <w:tcPr>
            <w:tcW w:w="4138" w:type="dxa"/>
            <w:tcBorders>
              <w:top w:val="single" w:sz="4" w:space="0" w:color="auto"/>
              <w:left w:val="single" w:sz="4" w:space="0" w:color="auto"/>
              <w:bottom w:val="single" w:sz="4" w:space="0" w:color="auto"/>
              <w:right w:val="single" w:sz="4" w:space="0" w:color="auto"/>
            </w:tcBorders>
            <w:vAlign w:val="center"/>
          </w:tcPr>
          <w:p w14:paraId="52A0A2B6" w14:textId="77777777" w:rsidR="0032180B" w:rsidRPr="000F6AE1" w:rsidRDefault="0032180B" w:rsidP="00385E71">
            <w:pPr>
              <w:pStyle w:val="Broodtekst"/>
              <w:rPr>
                <w:rStyle w:val="Verborgentekst"/>
                <w:b w:val="0"/>
                <w:bCs/>
                <w:i w:val="0"/>
                <w:iCs/>
                <w:vanish w:val="0"/>
                <w:color w:val="000000"/>
              </w:rPr>
            </w:pPr>
            <w:r>
              <w:rPr>
                <w:rStyle w:val="Verborgentekst"/>
                <w:bCs/>
                <w:iCs/>
                <w:color w:val="000000"/>
              </w:rPr>
              <w:t>…</w:t>
            </w:r>
            <w:r w:rsidRPr="000F6AE1">
              <w:rPr>
                <w:rStyle w:val="Verborgentekst"/>
                <w:bCs/>
                <w:iCs/>
                <w:color w:val="000000"/>
              </w:rPr>
              <w:t>…</w:t>
            </w:r>
          </w:p>
        </w:tc>
      </w:tr>
      <w:tr w:rsidR="0032180B" w:rsidRPr="00984868" w14:paraId="5EEE1591" w14:textId="77777777" w:rsidTr="00385E71">
        <w:tc>
          <w:tcPr>
            <w:tcW w:w="4509" w:type="dxa"/>
            <w:gridSpan w:val="3"/>
            <w:tcBorders>
              <w:top w:val="single" w:sz="4" w:space="0" w:color="auto"/>
              <w:left w:val="single" w:sz="4" w:space="0" w:color="auto"/>
              <w:bottom w:val="single" w:sz="4" w:space="0" w:color="auto"/>
              <w:right w:val="single" w:sz="4" w:space="0" w:color="auto"/>
            </w:tcBorders>
            <w:vAlign w:val="center"/>
          </w:tcPr>
          <w:p w14:paraId="4237C7C3" w14:textId="77777777" w:rsidR="0032180B" w:rsidRPr="00984868" w:rsidRDefault="0032180B" w:rsidP="00385E71">
            <w:pPr>
              <w:rPr>
                <w:rFonts w:cs="Verdana"/>
                <w:color w:val="000000"/>
              </w:rPr>
            </w:pPr>
            <w:r w:rsidRPr="00984868">
              <w:rPr>
                <w:rFonts w:cs="Verdana"/>
                <w:color w:val="000000"/>
              </w:rPr>
              <w:t xml:space="preserve">Percentage aandeel van iedere participant in het </w:t>
            </w:r>
            <w:r w:rsidRPr="00984868">
              <w:rPr>
                <w:rFonts w:cs="V&amp;W Syntax (Adobe)"/>
                <w:color w:val="000000"/>
              </w:rPr>
              <w:t>samenwerkingsverband van ondernemers</w:t>
            </w:r>
            <w:r w:rsidRPr="00984868">
              <w:rPr>
                <w:rFonts w:cs="Verdana"/>
                <w:color w:val="000000"/>
              </w:rPr>
              <w:t xml:space="preserve"> (combinatie)</w:t>
            </w:r>
          </w:p>
        </w:tc>
        <w:tc>
          <w:tcPr>
            <w:tcW w:w="4138" w:type="dxa"/>
            <w:tcBorders>
              <w:top w:val="single" w:sz="4" w:space="0" w:color="auto"/>
              <w:left w:val="single" w:sz="4" w:space="0" w:color="auto"/>
              <w:bottom w:val="single" w:sz="4" w:space="0" w:color="auto"/>
              <w:right w:val="single" w:sz="4" w:space="0" w:color="auto"/>
            </w:tcBorders>
            <w:vAlign w:val="center"/>
          </w:tcPr>
          <w:p w14:paraId="70F76BC3" w14:textId="77777777" w:rsidR="0032180B" w:rsidRPr="000F6AE1" w:rsidRDefault="0032180B" w:rsidP="00385E71">
            <w:pPr>
              <w:rPr>
                <w:rFonts w:cs="Verdana"/>
                <w:bCs/>
                <w:iCs/>
                <w:color w:val="000000"/>
                <w:sz w:val="16"/>
                <w:szCs w:val="16"/>
              </w:rPr>
            </w:pPr>
            <w:r w:rsidRPr="000F6AE1">
              <w:rPr>
                <w:rFonts w:cs="Verdana"/>
                <w:bCs/>
                <w:iCs/>
                <w:color w:val="000000"/>
                <w:sz w:val="16"/>
                <w:szCs w:val="16"/>
              </w:rPr>
              <w:t>…</w:t>
            </w:r>
          </w:p>
        </w:tc>
      </w:tr>
      <w:tr w:rsidR="0032180B" w:rsidRPr="00984868" w14:paraId="16ACA5DD" w14:textId="77777777" w:rsidTr="00385E71">
        <w:tc>
          <w:tcPr>
            <w:tcW w:w="8647" w:type="dxa"/>
            <w:gridSpan w:val="4"/>
            <w:tcBorders>
              <w:top w:val="single" w:sz="4" w:space="0" w:color="auto"/>
              <w:left w:val="single" w:sz="4" w:space="0" w:color="auto"/>
              <w:bottom w:val="single" w:sz="4" w:space="0" w:color="auto"/>
              <w:right w:val="single" w:sz="4" w:space="0" w:color="auto"/>
            </w:tcBorders>
            <w:vAlign w:val="center"/>
          </w:tcPr>
          <w:p w14:paraId="6EBE5415" w14:textId="77777777" w:rsidR="0032180B" w:rsidRPr="00984868" w:rsidRDefault="0032180B" w:rsidP="00385E71">
            <w:pPr>
              <w:rPr>
                <w:rFonts w:cs="Verdana"/>
                <w:color w:val="000000"/>
              </w:rPr>
            </w:pPr>
            <w:r w:rsidRPr="00984868">
              <w:rPr>
                <w:rFonts w:cs="Verdana"/>
                <w:color w:val="000000"/>
              </w:rPr>
              <w:t xml:space="preserve">Toelichting op de gevraagde technische bekwaamheid opgedaan in deze </w:t>
            </w:r>
            <w:r>
              <w:rPr>
                <w:rFonts w:cs="Verdana"/>
                <w:color w:val="000000"/>
              </w:rPr>
              <w:t>referentieopdracht</w:t>
            </w:r>
            <w:r w:rsidRPr="00984868">
              <w:rPr>
                <w:rFonts w:cs="Verdana"/>
                <w:color w:val="000000"/>
              </w:rPr>
              <w:t xml:space="preserve"> (maximaal 250 woorden)</w:t>
            </w:r>
            <w:r>
              <w:rPr>
                <w:rFonts w:cs="Verdana"/>
                <w:color w:val="000000"/>
              </w:rPr>
              <w:t>.</w:t>
            </w:r>
          </w:p>
        </w:tc>
      </w:tr>
      <w:tr w:rsidR="0032180B" w:rsidRPr="00984868" w14:paraId="185643AD" w14:textId="77777777" w:rsidTr="00385E71">
        <w:tc>
          <w:tcPr>
            <w:tcW w:w="8647" w:type="dxa"/>
            <w:gridSpan w:val="4"/>
            <w:tcBorders>
              <w:top w:val="single" w:sz="4" w:space="0" w:color="auto"/>
              <w:left w:val="single" w:sz="4" w:space="0" w:color="auto"/>
              <w:bottom w:val="single" w:sz="4" w:space="0" w:color="auto"/>
              <w:right w:val="single" w:sz="4" w:space="0" w:color="auto"/>
            </w:tcBorders>
          </w:tcPr>
          <w:p w14:paraId="7863C90D" w14:textId="77777777" w:rsidR="0032180B" w:rsidRDefault="0032180B" w:rsidP="00385E71">
            <w:pPr>
              <w:rPr>
                <w:rFonts w:cs="Verdana"/>
                <w:color w:val="000000"/>
              </w:rPr>
            </w:pPr>
            <w:r>
              <w:rPr>
                <w:rFonts w:cs="Verdana"/>
                <w:color w:val="000000"/>
              </w:rPr>
              <w:t>Geschiktheidseis Nr.: 4.</w:t>
            </w:r>
          </w:p>
          <w:p w14:paraId="2724F9A6" w14:textId="77777777" w:rsidR="0032180B" w:rsidRDefault="0032180B" w:rsidP="00385E71">
            <w:pPr>
              <w:rPr>
                <w:rFonts w:cs="Verdana"/>
                <w:color w:val="000000"/>
              </w:rPr>
            </w:pPr>
            <w:r>
              <w:rPr>
                <w:rFonts w:cs="Verdana"/>
                <w:color w:val="000000"/>
              </w:rPr>
              <w:t>Toelichting: …</w:t>
            </w:r>
          </w:p>
          <w:p w14:paraId="508A2DF2" w14:textId="77777777" w:rsidR="0032180B" w:rsidRDefault="0032180B" w:rsidP="00385E71">
            <w:pPr>
              <w:rPr>
                <w:rFonts w:cs="Verdana"/>
                <w:color w:val="000000"/>
              </w:rPr>
            </w:pPr>
          </w:p>
          <w:p w14:paraId="6011722E" w14:textId="77777777" w:rsidR="0032180B" w:rsidRPr="00984868" w:rsidRDefault="0032180B" w:rsidP="00385E71">
            <w:pPr>
              <w:rPr>
                <w:rFonts w:cs="Verdana"/>
                <w:color w:val="000000"/>
              </w:rPr>
            </w:pPr>
          </w:p>
        </w:tc>
      </w:tr>
    </w:tbl>
    <w:p w14:paraId="406F0C14" w14:textId="77777777" w:rsidR="0032180B" w:rsidRDefault="0032180B" w:rsidP="0032180B">
      <w:pPr>
        <w:spacing w:line="240" w:lineRule="auto"/>
        <w:rPr>
          <w:rFonts w:ascii="Calibri" w:eastAsia="Calibri" w:hAnsi="Calibri"/>
          <w:sz w:val="22"/>
          <w:szCs w:val="22"/>
          <w:lang w:eastAsia="en-US"/>
        </w:rPr>
      </w:pPr>
    </w:p>
    <w:p w14:paraId="35AFF212" w14:textId="77777777" w:rsidR="008B4F73" w:rsidRDefault="008B4F73">
      <w:r>
        <w:br w:type="page"/>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gridCol w:w="124"/>
        <w:gridCol w:w="4138"/>
      </w:tblGrid>
      <w:tr w:rsidR="0032180B" w:rsidRPr="00984868" w14:paraId="188CB08A" w14:textId="77777777" w:rsidTr="00385E71">
        <w:tc>
          <w:tcPr>
            <w:tcW w:w="8647" w:type="dxa"/>
            <w:gridSpan w:val="3"/>
            <w:tcBorders>
              <w:top w:val="single" w:sz="4" w:space="0" w:color="auto"/>
              <w:left w:val="single" w:sz="4" w:space="0" w:color="auto"/>
              <w:bottom w:val="single" w:sz="4" w:space="0" w:color="auto"/>
              <w:right w:val="single" w:sz="4" w:space="0" w:color="auto"/>
            </w:tcBorders>
          </w:tcPr>
          <w:p w14:paraId="7F2F38FF" w14:textId="25C5F0B4" w:rsidR="0032180B" w:rsidRDefault="0032180B" w:rsidP="00385E71">
            <w:pPr>
              <w:suppressAutoHyphens/>
              <w:jc w:val="center"/>
              <w:rPr>
                <w:rFonts w:cs="Verdana"/>
                <w:b/>
                <w:bCs/>
                <w:color w:val="000000"/>
              </w:rPr>
            </w:pPr>
            <w:r>
              <w:rPr>
                <w:rFonts w:cs="Verdana"/>
                <w:b/>
                <w:bCs/>
                <w:color w:val="000000"/>
              </w:rPr>
              <w:lastRenderedPageBreak/>
              <w:t>REFERENTIEOPDRACHT</w:t>
            </w:r>
            <w:r w:rsidRPr="00984868">
              <w:rPr>
                <w:rFonts w:cs="Verdana"/>
                <w:b/>
                <w:bCs/>
                <w:color w:val="000000"/>
              </w:rPr>
              <w:t xml:space="preserve"> NR: …</w:t>
            </w:r>
          </w:p>
          <w:p w14:paraId="51AA97C1" w14:textId="77777777" w:rsidR="0032180B" w:rsidRPr="00984868" w:rsidRDefault="0032180B" w:rsidP="00385E71">
            <w:pPr>
              <w:suppressAutoHyphens/>
              <w:jc w:val="center"/>
              <w:rPr>
                <w:rFonts w:cs="Verdana"/>
                <w:b/>
                <w:bCs/>
                <w:color w:val="000000"/>
              </w:rPr>
            </w:pPr>
            <w:r>
              <w:rPr>
                <w:rFonts w:cs="Verdana"/>
                <w:b/>
                <w:bCs/>
                <w:color w:val="000000"/>
              </w:rPr>
              <w:t>P3 Bodemonderzoek.</w:t>
            </w:r>
          </w:p>
        </w:tc>
      </w:tr>
      <w:tr w:rsidR="0032180B" w:rsidRPr="00984868" w14:paraId="75C82A8A" w14:textId="77777777" w:rsidTr="00385E71">
        <w:tc>
          <w:tcPr>
            <w:tcW w:w="4385" w:type="dxa"/>
            <w:tcBorders>
              <w:top w:val="single" w:sz="4" w:space="0" w:color="auto"/>
              <w:left w:val="single" w:sz="4" w:space="0" w:color="auto"/>
              <w:bottom w:val="single" w:sz="4" w:space="0" w:color="auto"/>
              <w:right w:val="single" w:sz="4" w:space="0" w:color="auto"/>
            </w:tcBorders>
            <w:vAlign w:val="center"/>
          </w:tcPr>
          <w:p w14:paraId="685D6769" w14:textId="77777777" w:rsidR="0032180B" w:rsidRPr="00984868" w:rsidRDefault="0032180B" w:rsidP="00385E71">
            <w:pPr>
              <w:rPr>
                <w:rFonts w:cs="Verdana"/>
                <w:color w:val="000000"/>
              </w:rPr>
            </w:pPr>
            <w:r w:rsidRPr="00984868">
              <w:rPr>
                <w:rFonts w:cs="Verdana"/>
                <w:color w:val="000000"/>
              </w:rPr>
              <w:t xml:space="preserve">Naam van de ondernemer die de </w:t>
            </w:r>
            <w:r>
              <w:rPr>
                <w:rFonts w:cs="Verdana"/>
                <w:color w:val="000000"/>
              </w:rPr>
              <w:t>referentieopdracht</w:t>
            </w:r>
            <w:r w:rsidRPr="00984868">
              <w:rPr>
                <w:rFonts w:cs="Verdana"/>
                <w:color w:val="000000"/>
              </w:rPr>
              <w:t xml:space="preserve"> heeft uitgevoerd</w:t>
            </w:r>
          </w:p>
        </w:tc>
        <w:tc>
          <w:tcPr>
            <w:tcW w:w="4262" w:type="dxa"/>
            <w:gridSpan w:val="2"/>
            <w:tcBorders>
              <w:top w:val="single" w:sz="4" w:space="0" w:color="auto"/>
              <w:left w:val="single" w:sz="4" w:space="0" w:color="auto"/>
              <w:bottom w:val="single" w:sz="4" w:space="0" w:color="auto"/>
              <w:right w:val="single" w:sz="4" w:space="0" w:color="auto"/>
            </w:tcBorders>
            <w:vAlign w:val="center"/>
          </w:tcPr>
          <w:p w14:paraId="625519B5" w14:textId="77777777" w:rsidR="0032180B" w:rsidRPr="00984868" w:rsidRDefault="0032180B" w:rsidP="00385E71">
            <w:pPr>
              <w:rPr>
                <w:rFonts w:cs="Verdana"/>
                <w:color w:val="000000"/>
              </w:rPr>
            </w:pPr>
            <w:r w:rsidRPr="00984868">
              <w:rPr>
                <w:color w:val="000000"/>
              </w:rPr>
              <w:t>…</w:t>
            </w:r>
          </w:p>
        </w:tc>
      </w:tr>
      <w:tr w:rsidR="0032180B" w:rsidRPr="00984868" w14:paraId="63F80012" w14:textId="77777777" w:rsidTr="00385E71">
        <w:tc>
          <w:tcPr>
            <w:tcW w:w="4385" w:type="dxa"/>
            <w:tcBorders>
              <w:top w:val="single" w:sz="4" w:space="0" w:color="auto"/>
              <w:left w:val="single" w:sz="4" w:space="0" w:color="auto"/>
              <w:bottom w:val="single" w:sz="4" w:space="0" w:color="auto"/>
              <w:right w:val="single" w:sz="4" w:space="0" w:color="auto"/>
            </w:tcBorders>
            <w:vAlign w:val="center"/>
          </w:tcPr>
          <w:p w14:paraId="1B14DEA8" w14:textId="77777777" w:rsidR="0032180B" w:rsidRPr="00984868" w:rsidRDefault="0032180B" w:rsidP="00385E71">
            <w:pPr>
              <w:rPr>
                <w:rFonts w:cs="Verdana"/>
                <w:color w:val="000000"/>
              </w:rPr>
            </w:pPr>
            <w:r w:rsidRPr="00984868">
              <w:rPr>
                <w:rFonts w:cs="Verdana"/>
                <w:color w:val="000000"/>
              </w:rPr>
              <w:t xml:space="preserve">Naam van de </w:t>
            </w:r>
            <w:r>
              <w:rPr>
                <w:rFonts w:cs="Verdana"/>
                <w:color w:val="000000"/>
              </w:rPr>
              <w:t>referentieopdracht</w:t>
            </w:r>
          </w:p>
        </w:tc>
        <w:tc>
          <w:tcPr>
            <w:tcW w:w="4262" w:type="dxa"/>
            <w:gridSpan w:val="2"/>
            <w:tcBorders>
              <w:top w:val="single" w:sz="4" w:space="0" w:color="auto"/>
              <w:left w:val="single" w:sz="4" w:space="0" w:color="auto"/>
              <w:bottom w:val="single" w:sz="4" w:space="0" w:color="auto"/>
              <w:right w:val="single" w:sz="4" w:space="0" w:color="auto"/>
            </w:tcBorders>
            <w:vAlign w:val="center"/>
          </w:tcPr>
          <w:p w14:paraId="0AAE8383" w14:textId="77777777" w:rsidR="0032180B" w:rsidRPr="00984868" w:rsidRDefault="0032180B" w:rsidP="00385E71">
            <w:pPr>
              <w:rPr>
                <w:rFonts w:cs="Verdana"/>
                <w:color w:val="000000"/>
              </w:rPr>
            </w:pPr>
            <w:r w:rsidRPr="00984868">
              <w:rPr>
                <w:color w:val="000000"/>
              </w:rPr>
              <w:t>…</w:t>
            </w:r>
          </w:p>
        </w:tc>
      </w:tr>
      <w:tr w:rsidR="0032180B" w:rsidRPr="00984868" w14:paraId="490CC612" w14:textId="77777777" w:rsidTr="00385E71">
        <w:tc>
          <w:tcPr>
            <w:tcW w:w="4385" w:type="dxa"/>
            <w:tcBorders>
              <w:top w:val="single" w:sz="4" w:space="0" w:color="auto"/>
              <w:left w:val="single" w:sz="4" w:space="0" w:color="auto"/>
              <w:bottom w:val="single" w:sz="4" w:space="0" w:color="auto"/>
              <w:right w:val="single" w:sz="4" w:space="0" w:color="auto"/>
            </w:tcBorders>
            <w:vAlign w:val="center"/>
          </w:tcPr>
          <w:p w14:paraId="3C279751" w14:textId="77777777" w:rsidR="0032180B" w:rsidRPr="00984868" w:rsidRDefault="0032180B" w:rsidP="00385E71">
            <w:pPr>
              <w:rPr>
                <w:rFonts w:cs="Verdana"/>
                <w:color w:val="000000"/>
              </w:rPr>
            </w:pPr>
            <w:r w:rsidRPr="00984868">
              <w:rPr>
                <w:rFonts w:cs="Verdana"/>
                <w:color w:val="000000"/>
              </w:rPr>
              <w:t>Naam en adres van de opdrachtgever</w:t>
            </w:r>
          </w:p>
        </w:tc>
        <w:tc>
          <w:tcPr>
            <w:tcW w:w="4262" w:type="dxa"/>
            <w:gridSpan w:val="2"/>
            <w:tcBorders>
              <w:top w:val="single" w:sz="4" w:space="0" w:color="auto"/>
              <w:left w:val="single" w:sz="4" w:space="0" w:color="auto"/>
              <w:bottom w:val="single" w:sz="4" w:space="0" w:color="auto"/>
              <w:right w:val="single" w:sz="4" w:space="0" w:color="auto"/>
            </w:tcBorders>
            <w:vAlign w:val="center"/>
          </w:tcPr>
          <w:p w14:paraId="55E4E407" w14:textId="77777777" w:rsidR="0032180B" w:rsidRPr="00984868" w:rsidRDefault="0032180B" w:rsidP="00385E71">
            <w:pPr>
              <w:rPr>
                <w:color w:val="000000"/>
              </w:rPr>
            </w:pPr>
            <w:r w:rsidRPr="00984868">
              <w:rPr>
                <w:color w:val="000000"/>
              </w:rPr>
              <w:t>…</w:t>
            </w:r>
          </w:p>
        </w:tc>
      </w:tr>
      <w:tr w:rsidR="0032180B" w:rsidRPr="00984868" w14:paraId="19F92446" w14:textId="77777777" w:rsidTr="00385E71">
        <w:tc>
          <w:tcPr>
            <w:tcW w:w="4385" w:type="dxa"/>
            <w:tcBorders>
              <w:top w:val="single" w:sz="4" w:space="0" w:color="auto"/>
              <w:left w:val="single" w:sz="4" w:space="0" w:color="auto"/>
              <w:bottom w:val="single" w:sz="4" w:space="0" w:color="auto"/>
              <w:right w:val="single" w:sz="4" w:space="0" w:color="auto"/>
            </w:tcBorders>
            <w:vAlign w:val="center"/>
          </w:tcPr>
          <w:p w14:paraId="0A177F1A" w14:textId="77777777" w:rsidR="0032180B" w:rsidRPr="00984868" w:rsidRDefault="0032180B" w:rsidP="00385E71">
            <w:pPr>
              <w:rPr>
                <w:rFonts w:cs="Verdana"/>
                <w:color w:val="000000"/>
              </w:rPr>
            </w:pPr>
            <w:r w:rsidRPr="00984868">
              <w:rPr>
                <w:rFonts w:cs="Verdana"/>
                <w:color w:val="000000"/>
              </w:rPr>
              <w:t>Overeengekomen bedrag</w:t>
            </w:r>
          </w:p>
          <w:p w14:paraId="4273C4C3" w14:textId="77777777" w:rsidR="0032180B" w:rsidRPr="00984868" w:rsidRDefault="0032180B" w:rsidP="00385E71">
            <w:pPr>
              <w:rPr>
                <w:rFonts w:cs="Verdana"/>
                <w:color w:val="000000"/>
              </w:rPr>
            </w:pPr>
            <w:r w:rsidRPr="00984868">
              <w:rPr>
                <w:rFonts w:cs="Verdana"/>
                <w:color w:val="000000"/>
              </w:rPr>
              <w:t>(aannemingssom) (excl. omzetbelasting)</w:t>
            </w:r>
          </w:p>
        </w:tc>
        <w:tc>
          <w:tcPr>
            <w:tcW w:w="4262" w:type="dxa"/>
            <w:gridSpan w:val="2"/>
            <w:tcBorders>
              <w:top w:val="single" w:sz="4" w:space="0" w:color="auto"/>
              <w:left w:val="single" w:sz="4" w:space="0" w:color="auto"/>
              <w:bottom w:val="single" w:sz="4" w:space="0" w:color="auto"/>
              <w:right w:val="single" w:sz="4" w:space="0" w:color="auto"/>
            </w:tcBorders>
            <w:vAlign w:val="center"/>
          </w:tcPr>
          <w:p w14:paraId="6E504F25"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54537F57" w14:textId="77777777" w:rsidTr="00385E71">
        <w:tc>
          <w:tcPr>
            <w:tcW w:w="4385" w:type="dxa"/>
            <w:tcBorders>
              <w:top w:val="single" w:sz="4" w:space="0" w:color="auto"/>
              <w:left w:val="single" w:sz="4" w:space="0" w:color="auto"/>
              <w:bottom w:val="single" w:sz="4" w:space="0" w:color="auto"/>
              <w:right w:val="single" w:sz="4" w:space="0" w:color="auto"/>
            </w:tcBorders>
            <w:vAlign w:val="center"/>
          </w:tcPr>
          <w:p w14:paraId="05F13F37" w14:textId="77777777" w:rsidR="0032180B" w:rsidRPr="00984868" w:rsidRDefault="0032180B" w:rsidP="00385E71">
            <w:pPr>
              <w:rPr>
                <w:rFonts w:cs="Verdana"/>
                <w:color w:val="000000"/>
              </w:rPr>
            </w:pPr>
            <w:r w:rsidRPr="00984868">
              <w:rPr>
                <w:rFonts w:cs="Verdana"/>
                <w:color w:val="000000"/>
              </w:rPr>
              <w:t>Gefactureerd bedrag (excl. omzetbelasting)</w:t>
            </w:r>
          </w:p>
        </w:tc>
        <w:tc>
          <w:tcPr>
            <w:tcW w:w="4262" w:type="dxa"/>
            <w:gridSpan w:val="2"/>
            <w:tcBorders>
              <w:top w:val="single" w:sz="4" w:space="0" w:color="auto"/>
              <w:left w:val="single" w:sz="4" w:space="0" w:color="auto"/>
              <w:bottom w:val="single" w:sz="4" w:space="0" w:color="auto"/>
              <w:right w:val="single" w:sz="4" w:space="0" w:color="auto"/>
            </w:tcBorders>
            <w:vAlign w:val="center"/>
          </w:tcPr>
          <w:p w14:paraId="1312D3C9"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4BA742E5" w14:textId="77777777" w:rsidTr="00385E71">
        <w:tc>
          <w:tcPr>
            <w:tcW w:w="4385" w:type="dxa"/>
            <w:tcBorders>
              <w:top w:val="single" w:sz="4" w:space="0" w:color="auto"/>
              <w:left w:val="single" w:sz="4" w:space="0" w:color="auto"/>
              <w:bottom w:val="single" w:sz="4" w:space="0" w:color="auto"/>
              <w:right w:val="single" w:sz="4" w:space="0" w:color="auto"/>
            </w:tcBorders>
            <w:vAlign w:val="center"/>
          </w:tcPr>
          <w:p w14:paraId="224904B9" w14:textId="77777777" w:rsidR="0032180B" w:rsidRPr="00984868" w:rsidRDefault="0032180B" w:rsidP="00385E71">
            <w:pPr>
              <w:rPr>
                <w:rFonts w:cs="Verdana"/>
                <w:color w:val="000000"/>
              </w:rPr>
            </w:pPr>
            <w:r w:rsidRPr="00984868">
              <w:rPr>
                <w:rFonts w:cs="Verdana"/>
                <w:color w:val="000000"/>
              </w:rPr>
              <w:t>Datum van de opdrachtverlening</w:t>
            </w:r>
          </w:p>
        </w:tc>
        <w:tc>
          <w:tcPr>
            <w:tcW w:w="4262" w:type="dxa"/>
            <w:gridSpan w:val="2"/>
            <w:tcBorders>
              <w:top w:val="single" w:sz="4" w:space="0" w:color="auto"/>
              <w:left w:val="single" w:sz="4" w:space="0" w:color="auto"/>
              <w:bottom w:val="single" w:sz="4" w:space="0" w:color="auto"/>
              <w:right w:val="single" w:sz="4" w:space="0" w:color="auto"/>
            </w:tcBorders>
            <w:vAlign w:val="center"/>
          </w:tcPr>
          <w:p w14:paraId="6646F80F" w14:textId="77777777" w:rsidR="0032180B" w:rsidRPr="00984868" w:rsidRDefault="0032180B" w:rsidP="00385E71">
            <w:pPr>
              <w:rPr>
                <w:rFonts w:cs="Verdana"/>
                <w:color w:val="000000"/>
              </w:rPr>
            </w:pPr>
            <w:r w:rsidRPr="00984868">
              <w:rPr>
                <w:color w:val="000000"/>
              </w:rPr>
              <w:t>…</w:t>
            </w:r>
          </w:p>
        </w:tc>
      </w:tr>
      <w:tr w:rsidR="0032180B" w:rsidRPr="00984868" w14:paraId="0DFEA1B3" w14:textId="77777777" w:rsidTr="00385E71">
        <w:tc>
          <w:tcPr>
            <w:tcW w:w="4385" w:type="dxa"/>
            <w:tcBorders>
              <w:top w:val="single" w:sz="4" w:space="0" w:color="auto"/>
              <w:left w:val="single" w:sz="4" w:space="0" w:color="auto"/>
              <w:bottom w:val="single" w:sz="4" w:space="0" w:color="auto"/>
              <w:right w:val="single" w:sz="4" w:space="0" w:color="auto"/>
            </w:tcBorders>
            <w:vAlign w:val="center"/>
          </w:tcPr>
          <w:p w14:paraId="6ABE3729" w14:textId="77777777" w:rsidR="0032180B" w:rsidRPr="00984868" w:rsidRDefault="0032180B" w:rsidP="00385E71">
            <w:pPr>
              <w:rPr>
                <w:rFonts w:cs="Verdana"/>
                <w:color w:val="000000"/>
              </w:rPr>
            </w:pPr>
            <w:r w:rsidRPr="00984868">
              <w:rPr>
                <w:rFonts w:cs="Verdana"/>
                <w:color w:val="000000"/>
              </w:rPr>
              <w:t>Overeengekomen uitvoeringsduur</w:t>
            </w:r>
          </w:p>
        </w:tc>
        <w:tc>
          <w:tcPr>
            <w:tcW w:w="4262" w:type="dxa"/>
            <w:gridSpan w:val="2"/>
            <w:tcBorders>
              <w:top w:val="single" w:sz="4" w:space="0" w:color="auto"/>
              <w:left w:val="single" w:sz="4" w:space="0" w:color="auto"/>
              <w:bottom w:val="single" w:sz="4" w:space="0" w:color="auto"/>
              <w:right w:val="single" w:sz="4" w:space="0" w:color="auto"/>
            </w:tcBorders>
            <w:vAlign w:val="center"/>
          </w:tcPr>
          <w:p w14:paraId="1E571649" w14:textId="77777777" w:rsidR="0032180B" w:rsidRPr="00984868" w:rsidRDefault="0032180B" w:rsidP="00385E71">
            <w:pPr>
              <w:rPr>
                <w:rFonts w:cs="Verdana"/>
                <w:color w:val="000000"/>
              </w:rPr>
            </w:pPr>
            <w:r w:rsidRPr="00984868">
              <w:rPr>
                <w:color w:val="000000"/>
              </w:rPr>
              <w:t>…</w:t>
            </w:r>
          </w:p>
        </w:tc>
      </w:tr>
      <w:tr w:rsidR="0032180B" w:rsidRPr="00984868" w14:paraId="76B15CD7" w14:textId="77777777" w:rsidTr="00385E71">
        <w:tc>
          <w:tcPr>
            <w:tcW w:w="4385" w:type="dxa"/>
            <w:tcBorders>
              <w:top w:val="single" w:sz="4" w:space="0" w:color="auto"/>
              <w:left w:val="single" w:sz="4" w:space="0" w:color="auto"/>
              <w:bottom w:val="single" w:sz="4" w:space="0" w:color="auto"/>
              <w:right w:val="single" w:sz="4" w:space="0" w:color="auto"/>
            </w:tcBorders>
            <w:vAlign w:val="center"/>
          </w:tcPr>
          <w:p w14:paraId="7C8E05D3" w14:textId="77777777" w:rsidR="0032180B" w:rsidRPr="00984868" w:rsidRDefault="0032180B" w:rsidP="00385E71">
            <w:pPr>
              <w:rPr>
                <w:rFonts w:cs="Verdana"/>
                <w:color w:val="000000"/>
              </w:rPr>
            </w:pPr>
            <w:r w:rsidRPr="00984868">
              <w:rPr>
                <w:rFonts w:cs="Verdana"/>
                <w:color w:val="000000"/>
              </w:rPr>
              <w:t>Datum van oplevering</w:t>
            </w:r>
          </w:p>
        </w:tc>
        <w:tc>
          <w:tcPr>
            <w:tcW w:w="4262" w:type="dxa"/>
            <w:gridSpan w:val="2"/>
            <w:tcBorders>
              <w:top w:val="single" w:sz="4" w:space="0" w:color="auto"/>
              <w:left w:val="single" w:sz="4" w:space="0" w:color="auto"/>
              <w:bottom w:val="single" w:sz="4" w:space="0" w:color="auto"/>
              <w:right w:val="single" w:sz="4" w:space="0" w:color="auto"/>
            </w:tcBorders>
            <w:vAlign w:val="center"/>
          </w:tcPr>
          <w:p w14:paraId="6F825986" w14:textId="77777777" w:rsidR="0032180B" w:rsidRPr="00984868" w:rsidRDefault="0032180B" w:rsidP="00385E71">
            <w:pPr>
              <w:rPr>
                <w:rFonts w:cs="Verdana"/>
                <w:color w:val="000000"/>
              </w:rPr>
            </w:pPr>
            <w:r w:rsidRPr="00984868">
              <w:rPr>
                <w:color w:val="000000"/>
              </w:rPr>
              <w:t>…</w:t>
            </w:r>
          </w:p>
        </w:tc>
      </w:tr>
      <w:tr w:rsidR="0032180B" w:rsidRPr="00984868" w14:paraId="78117049" w14:textId="77777777" w:rsidTr="00385E71">
        <w:trPr>
          <w:trHeight w:val="295"/>
        </w:trPr>
        <w:tc>
          <w:tcPr>
            <w:tcW w:w="8647" w:type="dxa"/>
            <w:gridSpan w:val="3"/>
            <w:tcBorders>
              <w:top w:val="single" w:sz="4" w:space="0" w:color="auto"/>
              <w:left w:val="single" w:sz="4" w:space="0" w:color="auto"/>
              <w:bottom w:val="single" w:sz="4" w:space="0" w:color="auto"/>
              <w:right w:val="single" w:sz="4" w:space="0" w:color="auto"/>
            </w:tcBorders>
            <w:vAlign w:val="center"/>
          </w:tcPr>
          <w:p w14:paraId="0D43AB5B" w14:textId="77777777" w:rsidR="0032180B" w:rsidRPr="00984868" w:rsidRDefault="0032180B" w:rsidP="00385E71">
            <w:pPr>
              <w:rPr>
                <w:rFonts w:cs="Verdana"/>
                <w:color w:val="000000"/>
              </w:rPr>
            </w:pPr>
            <w:r w:rsidRPr="00984868">
              <w:rPr>
                <w:rFonts w:cs="Verdana"/>
                <w:color w:val="000000"/>
              </w:rPr>
              <w:t xml:space="preserve">Indien de </w:t>
            </w:r>
            <w:r>
              <w:rPr>
                <w:rFonts w:cs="Verdana"/>
                <w:color w:val="000000"/>
              </w:rPr>
              <w:t>referentieopdracht</w:t>
            </w:r>
            <w:r w:rsidRPr="00984868">
              <w:rPr>
                <w:rFonts w:cs="Verdana"/>
                <w:color w:val="000000"/>
              </w:rPr>
              <w:t xml:space="preserve"> is uitgevoerd door een </w:t>
            </w:r>
            <w:r w:rsidRPr="00984868">
              <w:rPr>
                <w:rFonts w:cs="V&amp;W Syntax (Adobe)"/>
                <w:color w:val="000000"/>
              </w:rPr>
              <w:t>samenwerkingsverband van ondernemers</w:t>
            </w:r>
            <w:r w:rsidRPr="00984868">
              <w:rPr>
                <w:rFonts w:cs="Verdana"/>
                <w:color w:val="000000"/>
              </w:rPr>
              <w:t xml:space="preserve"> (combinatie)</w:t>
            </w:r>
          </w:p>
        </w:tc>
      </w:tr>
      <w:tr w:rsidR="0032180B" w:rsidRPr="000F6AE1" w14:paraId="3764A115" w14:textId="77777777" w:rsidTr="00385E71">
        <w:tc>
          <w:tcPr>
            <w:tcW w:w="4509" w:type="dxa"/>
            <w:gridSpan w:val="2"/>
            <w:tcBorders>
              <w:top w:val="single" w:sz="4" w:space="0" w:color="auto"/>
              <w:left w:val="single" w:sz="4" w:space="0" w:color="auto"/>
              <w:bottom w:val="single" w:sz="4" w:space="0" w:color="auto"/>
              <w:right w:val="single" w:sz="4" w:space="0" w:color="auto"/>
            </w:tcBorders>
            <w:vAlign w:val="center"/>
          </w:tcPr>
          <w:p w14:paraId="500DA37E" w14:textId="77777777" w:rsidR="0032180B" w:rsidRPr="00984868" w:rsidRDefault="0032180B" w:rsidP="00385E71">
            <w:pPr>
              <w:rPr>
                <w:rFonts w:cs="Verdana"/>
                <w:color w:val="000000"/>
              </w:rPr>
            </w:pPr>
            <w:r w:rsidRPr="00984868">
              <w:rPr>
                <w:rFonts w:cs="Verdana"/>
                <w:color w:val="000000"/>
              </w:rPr>
              <w:t xml:space="preserve">De namen van de overige participanten in het </w:t>
            </w:r>
            <w:r w:rsidRPr="00984868">
              <w:rPr>
                <w:rFonts w:cs="V&amp;W Syntax (Adobe)"/>
                <w:color w:val="000000"/>
              </w:rPr>
              <w:t>samenwerkingsverband van ondernemers</w:t>
            </w:r>
            <w:r w:rsidRPr="00984868">
              <w:rPr>
                <w:rFonts w:cs="Verdana"/>
                <w:color w:val="000000"/>
              </w:rPr>
              <w:t xml:space="preserve"> (combinatie)</w:t>
            </w:r>
          </w:p>
        </w:tc>
        <w:tc>
          <w:tcPr>
            <w:tcW w:w="4138" w:type="dxa"/>
            <w:tcBorders>
              <w:top w:val="single" w:sz="4" w:space="0" w:color="auto"/>
              <w:left w:val="single" w:sz="4" w:space="0" w:color="auto"/>
              <w:bottom w:val="single" w:sz="4" w:space="0" w:color="auto"/>
              <w:right w:val="single" w:sz="4" w:space="0" w:color="auto"/>
            </w:tcBorders>
            <w:vAlign w:val="center"/>
          </w:tcPr>
          <w:p w14:paraId="36460618" w14:textId="77777777" w:rsidR="0032180B" w:rsidRPr="000F6AE1" w:rsidRDefault="0032180B" w:rsidP="00385E71">
            <w:pPr>
              <w:pStyle w:val="Broodtekst"/>
              <w:rPr>
                <w:rStyle w:val="Verborgentekst"/>
                <w:b w:val="0"/>
                <w:bCs/>
                <w:i w:val="0"/>
                <w:iCs/>
                <w:vanish w:val="0"/>
                <w:color w:val="000000"/>
              </w:rPr>
            </w:pPr>
            <w:r w:rsidRPr="000F6AE1">
              <w:rPr>
                <w:rStyle w:val="Verborgentekst"/>
                <w:bCs/>
                <w:iCs/>
                <w:color w:val="000000"/>
              </w:rPr>
              <w:t>……</w:t>
            </w:r>
          </w:p>
        </w:tc>
      </w:tr>
      <w:tr w:rsidR="0032180B" w:rsidRPr="000F6AE1" w14:paraId="298747D0" w14:textId="77777777" w:rsidTr="00385E71">
        <w:tc>
          <w:tcPr>
            <w:tcW w:w="4509" w:type="dxa"/>
            <w:gridSpan w:val="2"/>
            <w:tcBorders>
              <w:top w:val="single" w:sz="4" w:space="0" w:color="auto"/>
              <w:left w:val="single" w:sz="4" w:space="0" w:color="auto"/>
              <w:bottom w:val="single" w:sz="4" w:space="0" w:color="auto"/>
              <w:right w:val="single" w:sz="4" w:space="0" w:color="auto"/>
            </w:tcBorders>
            <w:vAlign w:val="center"/>
          </w:tcPr>
          <w:p w14:paraId="2A847EB8" w14:textId="77777777" w:rsidR="0032180B" w:rsidRPr="00984868" w:rsidRDefault="0032180B" w:rsidP="00385E71">
            <w:pPr>
              <w:rPr>
                <w:rFonts w:cs="Verdana"/>
                <w:color w:val="000000"/>
              </w:rPr>
            </w:pPr>
            <w:r w:rsidRPr="00984868">
              <w:rPr>
                <w:rFonts w:cs="Verdana"/>
                <w:color w:val="000000"/>
              </w:rPr>
              <w:t>De juridische participatieverhouding</w:t>
            </w:r>
          </w:p>
        </w:tc>
        <w:tc>
          <w:tcPr>
            <w:tcW w:w="4138" w:type="dxa"/>
            <w:tcBorders>
              <w:top w:val="single" w:sz="4" w:space="0" w:color="auto"/>
              <w:left w:val="single" w:sz="4" w:space="0" w:color="auto"/>
              <w:bottom w:val="single" w:sz="4" w:space="0" w:color="auto"/>
              <w:right w:val="single" w:sz="4" w:space="0" w:color="auto"/>
            </w:tcBorders>
            <w:vAlign w:val="center"/>
          </w:tcPr>
          <w:p w14:paraId="37FE1563" w14:textId="77777777" w:rsidR="0032180B" w:rsidRPr="000F6AE1" w:rsidRDefault="0032180B" w:rsidP="00385E71">
            <w:pPr>
              <w:pStyle w:val="Broodtekst"/>
              <w:rPr>
                <w:rStyle w:val="Verborgentekst"/>
                <w:b w:val="0"/>
                <w:bCs/>
                <w:i w:val="0"/>
                <w:iCs/>
                <w:vanish w:val="0"/>
                <w:color w:val="000000"/>
              </w:rPr>
            </w:pPr>
            <w:r>
              <w:rPr>
                <w:rStyle w:val="Verborgentekst"/>
                <w:bCs/>
                <w:iCs/>
                <w:color w:val="000000"/>
              </w:rPr>
              <w:t>…</w:t>
            </w:r>
            <w:r w:rsidRPr="000F6AE1">
              <w:rPr>
                <w:rStyle w:val="Verborgentekst"/>
                <w:bCs/>
                <w:iCs/>
                <w:color w:val="000000"/>
              </w:rPr>
              <w:t>…</w:t>
            </w:r>
          </w:p>
        </w:tc>
      </w:tr>
      <w:tr w:rsidR="0032180B" w:rsidRPr="000F6AE1" w14:paraId="12F7274B" w14:textId="77777777" w:rsidTr="00385E71">
        <w:tc>
          <w:tcPr>
            <w:tcW w:w="4509" w:type="dxa"/>
            <w:gridSpan w:val="2"/>
            <w:tcBorders>
              <w:top w:val="single" w:sz="4" w:space="0" w:color="auto"/>
              <w:left w:val="single" w:sz="4" w:space="0" w:color="auto"/>
              <w:bottom w:val="single" w:sz="4" w:space="0" w:color="auto"/>
              <w:right w:val="single" w:sz="4" w:space="0" w:color="auto"/>
            </w:tcBorders>
            <w:vAlign w:val="center"/>
          </w:tcPr>
          <w:p w14:paraId="45DAD007" w14:textId="77777777" w:rsidR="0032180B" w:rsidRPr="00984868" w:rsidRDefault="0032180B" w:rsidP="00385E71">
            <w:pPr>
              <w:rPr>
                <w:rFonts w:cs="Verdana"/>
                <w:color w:val="000000"/>
              </w:rPr>
            </w:pPr>
            <w:r w:rsidRPr="00984868">
              <w:rPr>
                <w:rFonts w:cs="Verdana"/>
                <w:color w:val="000000"/>
              </w:rPr>
              <w:t xml:space="preserve">Percentage aandeel van iedere participant in het </w:t>
            </w:r>
            <w:r w:rsidRPr="00984868">
              <w:rPr>
                <w:rFonts w:cs="V&amp;W Syntax (Adobe)"/>
                <w:color w:val="000000"/>
              </w:rPr>
              <w:t>samenwerkingsverband van ondernemers</w:t>
            </w:r>
            <w:r w:rsidRPr="00984868">
              <w:rPr>
                <w:rFonts w:cs="Verdana"/>
                <w:color w:val="000000"/>
              </w:rPr>
              <w:t xml:space="preserve"> (combinatie)</w:t>
            </w:r>
          </w:p>
        </w:tc>
        <w:tc>
          <w:tcPr>
            <w:tcW w:w="4138" w:type="dxa"/>
            <w:tcBorders>
              <w:top w:val="single" w:sz="4" w:space="0" w:color="auto"/>
              <w:left w:val="single" w:sz="4" w:space="0" w:color="auto"/>
              <w:bottom w:val="single" w:sz="4" w:space="0" w:color="auto"/>
              <w:right w:val="single" w:sz="4" w:space="0" w:color="auto"/>
            </w:tcBorders>
            <w:vAlign w:val="center"/>
          </w:tcPr>
          <w:p w14:paraId="766B71BC" w14:textId="77777777" w:rsidR="0032180B" w:rsidRPr="000F6AE1" w:rsidRDefault="0032180B" w:rsidP="00385E71">
            <w:pPr>
              <w:rPr>
                <w:rFonts w:cs="Verdana"/>
                <w:bCs/>
                <w:iCs/>
                <w:color w:val="000000"/>
                <w:sz w:val="16"/>
                <w:szCs w:val="16"/>
              </w:rPr>
            </w:pPr>
            <w:r w:rsidRPr="000F6AE1">
              <w:rPr>
                <w:rFonts w:cs="Verdana"/>
                <w:bCs/>
                <w:iCs/>
                <w:color w:val="000000"/>
                <w:sz w:val="16"/>
                <w:szCs w:val="16"/>
              </w:rPr>
              <w:t>…</w:t>
            </w:r>
          </w:p>
        </w:tc>
      </w:tr>
      <w:tr w:rsidR="0032180B" w:rsidRPr="00984868" w14:paraId="790DAEF1" w14:textId="77777777" w:rsidTr="00385E71">
        <w:tc>
          <w:tcPr>
            <w:tcW w:w="8647" w:type="dxa"/>
            <w:gridSpan w:val="3"/>
            <w:tcBorders>
              <w:top w:val="single" w:sz="4" w:space="0" w:color="auto"/>
              <w:left w:val="single" w:sz="4" w:space="0" w:color="auto"/>
              <w:bottom w:val="single" w:sz="4" w:space="0" w:color="auto"/>
              <w:right w:val="single" w:sz="4" w:space="0" w:color="auto"/>
            </w:tcBorders>
            <w:vAlign w:val="center"/>
          </w:tcPr>
          <w:p w14:paraId="2EAB3499" w14:textId="77777777" w:rsidR="0032180B" w:rsidRPr="00984868" w:rsidRDefault="0032180B" w:rsidP="00385E71">
            <w:pPr>
              <w:rPr>
                <w:rFonts w:cs="Verdana"/>
                <w:color w:val="000000"/>
              </w:rPr>
            </w:pPr>
            <w:r w:rsidRPr="00984868">
              <w:rPr>
                <w:rFonts w:cs="Verdana"/>
                <w:color w:val="000000"/>
              </w:rPr>
              <w:t xml:space="preserve">Toelichting op de gevraagde technische bekwaamheid opgedaan in deze </w:t>
            </w:r>
            <w:r>
              <w:rPr>
                <w:rFonts w:cs="Verdana"/>
                <w:color w:val="000000"/>
              </w:rPr>
              <w:t>referentieopdracht</w:t>
            </w:r>
            <w:r w:rsidRPr="00984868">
              <w:rPr>
                <w:rFonts w:cs="Verdana"/>
                <w:color w:val="000000"/>
              </w:rPr>
              <w:t xml:space="preserve"> (maximaal 250 woorden)</w:t>
            </w:r>
            <w:r>
              <w:rPr>
                <w:rFonts w:cs="Verdana"/>
                <w:color w:val="000000"/>
              </w:rPr>
              <w:t>.</w:t>
            </w:r>
          </w:p>
        </w:tc>
      </w:tr>
      <w:tr w:rsidR="0032180B" w:rsidRPr="00984868" w14:paraId="57FCA46B" w14:textId="77777777" w:rsidTr="00385E71">
        <w:tc>
          <w:tcPr>
            <w:tcW w:w="8647" w:type="dxa"/>
            <w:gridSpan w:val="3"/>
            <w:tcBorders>
              <w:top w:val="single" w:sz="4" w:space="0" w:color="auto"/>
              <w:left w:val="single" w:sz="4" w:space="0" w:color="auto"/>
              <w:bottom w:val="single" w:sz="4" w:space="0" w:color="auto"/>
              <w:right w:val="single" w:sz="4" w:space="0" w:color="auto"/>
            </w:tcBorders>
          </w:tcPr>
          <w:p w14:paraId="1CFD39D5" w14:textId="77777777" w:rsidR="0032180B" w:rsidRDefault="0032180B" w:rsidP="00385E71">
            <w:pPr>
              <w:rPr>
                <w:rFonts w:cs="Verdana"/>
                <w:color w:val="000000"/>
              </w:rPr>
            </w:pPr>
            <w:r>
              <w:rPr>
                <w:rFonts w:cs="Verdana"/>
                <w:color w:val="000000"/>
              </w:rPr>
              <w:t>Geschiktheidseis Nr.: 5.</w:t>
            </w:r>
          </w:p>
          <w:p w14:paraId="39A0519C" w14:textId="77777777" w:rsidR="0032180B" w:rsidRDefault="0032180B" w:rsidP="00385E71">
            <w:pPr>
              <w:rPr>
                <w:rFonts w:cs="Verdana"/>
                <w:color w:val="000000"/>
              </w:rPr>
            </w:pPr>
            <w:r>
              <w:rPr>
                <w:rFonts w:cs="Verdana"/>
                <w:color w:val="000000"/>
              </w:rPr>
              <w:t>Toelichting: …</w:t>
            </w:r>
          </w:p>
          <w:p w14:paraId="56678E1C" w14:textId="77777777" w:rsidR="0032180B" w:rsidRDefault="0032180B" w:rsidP="00385E71">
            <w:pPr>
              <w:rPr>
                <w:rFonts w:cs="Verdana"/>
                <w:color w:val="000000"/>
              </w:rPr>
            </w:pPr>
          </w:p>
          <w:p w14:paraId="5DC3AA1A" w14:textId="77777777" w:rsidR="0032180B" w:rsidRDefault="0032180B" w:rsidP="00385E71">
            <w:pPr>
              <w:rPr>
                <w:rFonts w:cs="Verdana"/>
                <w:color w:val="000000"/>
              </w:rPr>
            </w:pPr>
          </w:p>
          <w:p w14:paraId="366190CC" w14:textId="77777777" w:rsidR="0032180B" w:rsidRPr="00984868" w:rsidRDefault="0032180B" w:rsidP="00385E71">
            <w:pPr>
              <w:rPr>
                <w:rFonts w:cs="Verdana"/>
                <w:color w:val="000000"/>
              </w:rPr>
            </w:pPr>
          </w:p>
        </w:tc>
      </w:tr>
    </w:tbl>
    <w:p w14:paraId="123C9390" w14:textId="77777777" w:rsidR="0032180B" w:rsidRDefault="0032180B" w:rsidP="0032180B">
      <w:pPr>
        <w:spacing w:line="240" w:lineRule="auto"/>
      </w:pPr>
      <w:r>
        <w:br w:type="page"/>
      </w:r>
    </w:p>
    <w:p w14:paraId="38F5A400" w14:textId="77777777" w:rsidR="0032180B" w:rsidRPr="0032180B" w:rsidRDefault="0032180B" w:rsidP="0032180B">
      <w:pPr>
        <w:spacing w:line="240" w:lineRule="auto"/>
        <w:rPr>
          <w:rFonts w:eastAsia="Aptos" w:cs="Calibri"/>
          <w:b/>
          <w:bCs/>
          <w:sz w:val="20"/>
          <w:szCs w:val="20"/>
          <w:lang w:eastAsia="en-US"/>
        </w:rPr>
      </w:pPr>
      <w:r w:rsidRPr="0032180B">
        <w:rPr>
          <w:rFonts w:eastAsia="Aptos" w:cs="Calibri"/>
          <w:b/>
          <w:bCs/>
          <w:sz w:val="20"/>
          <w:szCs w:val="20"/>
          <w:lang w:eastAsia="en-US"/>
        </w:rPr>
        <w:lastRenderedPageBreak/>
        <w:t xml:space="preserve">Perceel 4: Conserveringsonderzoek </w:t>
      </w:r>
    </w:p>
    <w:p w14:paraId="42A15FAE" w14:textId="77777777" w:rsidR="0032180B" w:rsidRPr="0064456E" w:rsidRDefault="0032180B" w:rsidP="0032180B">
      <w:pPr>
        <w:spacing w:line="240" w:lineRule="auto"/>
        <w:rPr>
          <w:rFonts w:ascii="Calibri" w:eastAsia="Aptos" w:hAnsi="Calibri" w:cs="Calibri"/>
          <w:sz w:val="22"/>
          <w:szCs w:val="22"/>
          <w:lang w:eastAsia="en-US"/>
        </w:rPr>
      </w:pPr>
    </w:p>
    <w:p w14:paraId="43E05B38" w14:textId="77777777" w:rsidR="0032180B" w:rsidRPr="0032180B" w:rsidRDefault="0032180B" w:rsidP="0032180B">
      <w:pPr>
        <w:spacing w:line="240" w:lineRule="auto"/>
        <w:rPr>
          <w:rFonts w:eastAsia="Calibri"/>
          <w:szCs w:val="18"/>
          <w:u w:val="single"/>
          <w:lang w:eastAsia="en-US"/>
        </w:rPr>
      </w:pPr>
      <w:r w:rsidRPr="0032180B">
        <w:rPr>
          <w:rFonts w:eastAsia="Calibri"/>
          <w:szCs w:val="18"/>
          <w:u w:val="single"/>
          <w:lang w:eastAsia="en-US"/>
        </w:rPr>
        <w:t>Geschiktheidseisen en selectiecriteria</w:t>
      </w:r>
    </w:p>
    <w:p w14:paraId="1118585A" w14:textId="77777777" w:rsidR="0032180B" w:rsidRDefault="0032180B" w:rsidP="0032180B">
      <w:pPr>
        <w:spacing w:line="240" w:lineRule="auto"/>
        <w:rPr>
          <w:rFonts w:eastAsia="Calibri"/>
          <w:szCs w:val="18"/>
          <w:lang w:eastAsia="en-US"/>
        </w:rPr>
      </w:pPr>
      <w:r w:rsidRPr="00540D5D">
        <w:rPr>
          <w:rFonts w:eastAsia="Calibri"/>
          <w:szCs w:val="18"/>
          <w:lang w:eastAsia="en-US"/>
        </w:rPr>
        <w:t xml:space="preserve">Met betrekking tot de technische bekwaamheid perceel </w:t>
      </w:r>
      <w:r>
        <w:rPr>
          <w:rFonts w:eastAsia="Calibri"/>
          <w:szCs w:val="18"/>
          <w:lang w:eastAsia="en-US"/>
        </w:rPr>
        <w:t>4</w:t>
      </w:r>
      <w:r w:rsidRPr="00540D5D">
        <w:rPr>
          <w:rFonts w:eastAsia="Calibri"/>
          <w:szCs w:val="18"/>
          <w:lang w:eastAsia="en-US"/>
        </w:rPr>
        <w:t xml:space="preserve"> </w:t>
      </w:r>
      <w:r>
        <w:rPr>
          <w:rFonts w:eastAsia="Calibri"/>
          <w:szCs w:val="18"/>
          <w:lang w:eastAsia="en-US"/>
        </w:rPr>
        <w:t>conserveringsonderz</w:t>
      </w:r>
      <w:r w:rsidRPr="00540D5D">
        <w:rPr>
          <w:rFonts w:eastAsia="Calibri"/>
          <w:szCs w:val="18"/>
          <w:lang w:eastAsia="en-US"/>
        </w:rPr>
        <w:t xml:space="preserve">oek worden de volgende </w:t>
      </w:r>
      <w:r w:rsidRPr="00093439">
        <w:rPr>
          <w:rFonts w:eastAsia="Calibri"/>
          <w:szCs w:val="18"/>
          <w:lang w:eastAsia="en-US"/>
        </w:rPr>
        <w:t>geschiktheidseisen en selectiecriteria gesteld:</w:t>
      </w:r>
    </w:p>
    <w:p w14:paraId="7DD9F6DA" w14:textId="77777777" w:rsidR="00523D4D" w:rsidRDefault="00523D4D" w:rsidP="0032180B">
      <w:pPr>
        <w:spacing w:line="240" w:lineRule="auto"/>
        <w:rPr>
          <w:rFonts w:eastAsia="Calibri"/>
          <w:szCs w:val="18"/>
          <w:lang w:eastAsia="en-US"/>
        </w:rPr>
      </w:pPr>
    </w:p>
    <w:p w14:paraId="73EDC21C" w14:textId="77777777" w:rsidR="00523D4D" w:rsidRPr="00523D4D" w:rsidRDefault="00523D4D" w:rsidP="00523D4D">
      <w:pPr>
        <w:spacing w:line="240" w:lineRule="auto"/>
        <w:rPr>
          <w:rFonts w:eastAsia="Calibri"/>
          <w:i/>
          <w:iCs/>
          <w:szCs w:val="18"/>
          <w:lang w:eastAsia="en-US"/>
        </w:rPr>
      </w:pPr>
      <w:r w:rsidRPr="00523D4D">
        <w:rPr>
          <w:rFonts w:eastAsia="Calibri"/>
          <w:i/>
          <w:iCs/>
          <w:szCs w:val="18"/>
          <w:lang w:eastAsia="en-US"/>
        </w:rPr>
        <w:t>Geschiktheidseisen</w:t>
      </w:r>
    </w:p>
    <w:p w14:paraId="033CA94E" w14:textId="7BB3E56E" w:rsidR="00523D4D" w:rsidRPr="00523D4D" w:rsidRDefault="00523D4D" w:rsidP="008E6CE0">
      <w:pPr>
        <w:pStyle w:val="Lijstalinea"/>
        <w:numPr>
          <w:ilvl w:val="3"/>
          <w:numId w:val="38"/>
        </w:numPr>
        <w:spacing w:line="240" w:lineRule="auto"/>
        <w:ind w:left="426"/>
        <w:rPr>
          <w:rFonts w:eastAsia="Calibri"/>
          <w:szCs w:val="18"/>
          <w:lang w:eastAsia="en-US"/>
        </w:rPr>
      </w:pPr>
      <w:r w:rsidRPr="00523D4D">
        <w:rPr>
          <w:rFonts w:eastAsia="Calibri"/>
          <w:szCs w:val="18"/>
          <w:lang w:eastAsia="en-US"/>
        </w:rPr>
        <w:t xml:space="preserve">De ondernemer beschikt over minimaal 3 inspecteurs met persoons certificering NACE Level 3 CIP of </w:t>
      </w:r>
      <w:proofErr w:type="spellStart"/>
      <w:r w:rsidRPr="00523D4D">
        <w:rPr>
          <w:rFonts w:eastAsia="Calibri"/>
          <w:szCs w:val="18"/>
          <w:lang w:eastAsia="en-US"/>
        </w:rPr>
        <w:t>Frosio</w:t>
      </w:r>
      <w:proofErr w:type="spellEnd"/>
      <w:r w:rsidRPr="00523D4D">
        <w:rPr>
          <w:rFonts w:eastAsia="Calibri"/>
          <w:szCs w:val="18"/>
          <w:lang w:eastAsia="en-US"/>
        </w:rPr>
        <w:t xml:space="preserve"> </w:t>
      </w:r>
      <w:proofErr w:type="spellStart"/>
      <w:r w:rsidRPr="00523D4D">
        <w:rPr>
          <w:rFonts w:eastAsia="Calibri"/>
          <w:szCs w:val="18"/>
          <w:lang w:eastAsia="en-US"/>
        </w:rPr>
        <w:t>Inspector</w:t>
      </w:r>
      <w:proofErr w:type="spellEnd"/>
      <w:r w:rsidRPr="00523D4D">
        <w:rPr>
          <w:rFonts w:eastAsia="Calibri"/>
          <w:szCs w:val="18"/>
          <w:lang w:eastAsia="en-US"/>
        </w:rPr>
        <w:t xml:space="preserve"> </w:t>
      </w:r>
      <w:proofErr w:type="spellStart"/>
      <w:r w:rsidRPr="00523D4D">
        <w:rPr>
          <w:rFonts w:eastAsia="Calibri"/>
          <w:szCs w:val="18"/>
          <w:lang w:eastAsia="en-US"/>
        </w:rPr>
        <w:t>Certificate</w:t>
      </w:r>
      <w:proofErr w:type="spellEnd"/>
      <w:r w:rsidRPr="00523D4D">
        <w:rPr>
          <w:rFonts w:eastAsia="Calibri"/>
          <w:szCs w:val="18"/>
          <w:lang w:eastAsia="en-US"/>
        </w:rPr>
        <w:t xml:space="preserve"> Level III;</w:t>
      </w:r>
    </w:p>
    <w:p w14:paraId="78D28179" w14:textId="77777777" w:rsidR="00523D4D" w:rsidRDefault="00523D4D" w:rsidP="00523D4D">
      <w:pPr>
        <w:spacing w:line="240" w:lineRule="auto"/>
        <w:ind w:left="426"/>
        <w:rPr>
          <w:rFonts w:eastAsia="Calibri"/>
          <w:szCs w:val="18"/>
          <w:lang w:eastAsia="en-US"/>
        </w:rPr>
      </w:pPr>
    </w:p>
    <w:p w14:paraId="4937D600" w14:textId="1D2BDA2C" w:rsidR="00523D4D" w:rsidRPr="00523D4D" w:rsidRDefault="00523D4D" w:rsidP="008E6CE0">
      <w:pPr>
        <w:pStyle w:val="Lijstalinea"/>
        <w:numPr>
          <w:ilvl w:val="3"/>
          <w:numId w:val="38"/>
        </w:numPr>
        <w:spacing w:line="240" w:lineRule="auto"/>
        <w:ind w:left="426"/>
        <w:rPr>
          <w:rFonts w:eastAsia="Calibri"/>
          <w:szCs w:val="18"/>
          <w:lang w:eastAsia="en-US"/>
        </w:rPr>
      </w:pPr>
      <w:r w:rsidRPr="00523D4D">
        <w:rPr>
          <w:rFonts w:eastAsia="Calibri"/>
          <w:szCs w:val="18"/>
          <w:lang w:eastAsia="en-US"/>
        </w:rPr>
        <w:t>De ondernemer is de afgelopen 10 jaar actief geweest als specialistisch onafhankelijk advies/ inspectiebureau met het specialisme metaalconservering en corrosiebescherming als kernactiviteit in de sectoren Infra GWW en maritiem of offshore of (</w:t>
      </w:r>
      <w:proofErr w:type="spellStart"/>
      <w:r w:rsidRPr="00523D4D">
        <w:rPr>
          <w:rFonts w:eastAsia="Calibri"/>
          <w:szCs w:val="18"/>
          <w:lang w:eastAsia="en-US"/>
        </w:rPr>
        <w:t>petro</w:t>
      </w:r>
      <w:proofErr w:type="spellEnd"/>
      <w:r w:rsidRPr="00523D4D">
        <w:rPr>
          <w:rFonts w:eastAsia="Calibri"/>
          <w:szCs w:val="18"/>
          <w:lang w:eastAsia="en-US"/>
        </w:rPr>
        <w:t>)chemie.</w:t>
      </w:r>
    </w:p>
    <w:p w14:paraId="7E198E79" w14:textId="77777777" w:rsidR="00523D4D" w:rsidRPr="00523D4D" w:rsidRDefault="00523D4D" w:rsidP="00523D4D">
      <w:pPr>
        <w:spacing w:line="240" w:lineRule="auto"/>
        <w:rPr>
          <w:rFonts w:eastAsia="Calibri"/>
          <w:szCs w:val="18"/>
          <w:lang w:eastAsia="en-US"/>
        </w:rPr>
      </w:pPr>
    </w:p>
    <w:p w14:paraId="357BABF2" w14:textId="77777777" w:rsidR="00523D4D" w:rsidRPr="00523D4D" w:rsidRDefault="00523D4D" w:rsidP="00523D4D">
      <w:pPr>
        <w:spacing w:line="240" w:lineRule="auto"/>
        <w:rPr>
          <w:rFonts w:eastAsia="Calibri"/>
          <w:i/>
          <w:iCs/>
          <w:szCs w:val="18"/>
          <w:lang w:eastAsia="en-US"/>
        </w:rPr>
      </w:pPr>
      <w:r w:rsidRPr="00523D4D">
        <w:rPr>
          <w:rFonts w:eastAsia="Calibri"/>
          <w:i/>
          <w:iCs/>
          <w:szCs w:val="18"/>
          <w:lang w:eastAsia="en-US"/>
        </w:rPr>
        <w:t xml:space="preserve">Selectiecriteria </w:t>
      </w:r>
    </w:p>
    <w:p w14:paraId="648043A5" w14:textId="77777777" w:rsidR="00523D4D" w:rsidRPr="00523D4D" w:rsidRDefault="00523D4D" w:rsidP="00523D4D">
      <w:pPr>
        <w:spacing w:line="240" w:lineRule="auto"/>
        <w:rPr>
          <w:rFonts w:eastAsia="Calibri"/>
          <w:szCs w:val="18"/>
          <w:lang w:eastAsia="en-US"/>
        </w:rPr>
      </w:pPr>
    </w:p>
    <w:p w14:paraId="27AFFDE4" w14:textId="18A5098F" w:rsidR="00523D4D" w:rsidRPr="00523D4D" w:rsidRDefault="00523D4D" w:rsidP="008E6CE0">
      <w:pPr>
        <w:pStyle w:val="Lijstalinea"/>
        <w:numPr>
          <w:ilvl w:val="3"/>
          <w:numId w:val="39"/>
        </w:numPr>
        <w:spacing w:line="240" w:lineRule="auto"/>
        <w:ind w:left="426"/>
        <w:rPr>
          <w:rFonts w:eastAsia="Calibri"/>
          <w:szCs w:val="18"/>
          <w:lang w:eastAsia="en-US"/>
        </w:rPr>
      </w:pPr>
      <w:r w:rsidRPr="00523D4D">
        <w:rPr>
          <w:rFonts w:eastAsia="Calibri"/>
          <w:szCs w:val="18"/>
          <w:lang w:eastAsia="en-US"/>
        </w:rPr>
        <w:t xml:space="preserve">Kennis en ervaring als TCI (technische conserveringsinspecteur) zoals omschreven in RTD 1032 Eisen </w:t>
      </w:r>
      <w:proofErr w:type="spellStart"/>
      <w:r w:rsidRPr="00523D4D">
        <w:rPr>
          <w:rFonts w:eastAsia="Calibri"/>
          <w:szCs w:val="18"/>
          <w:lang w:eastAsia="en-US"/>
        </w:rPr>
        <w:t>Staalconserveren</w:t>
      </w:r>
      <w:proofErr w:type="spellEnd"/>
      <w:r w:rsidRPr="00523D4D">
        <w:rPr>
          <w:rFonts w:eastAsia="Calibri"/>
          <w:szCs w:val="18"/>
          <w:lang w:eastAsia="en-US"/>
        </w:rPr>
        <w:t xml:space="preserve">. </w:t>
      </w:r>
    </w:p>
    <w:p w14:paraId="25ABCB5A" w14:textId="77777777" w:rsidR="00523D4D" w:rsidRPr="00523D4D" w:rsidRDefault="00523D4D" w:rsidP="00523D4D">
      <w:pPr>
        <w:spacing w:line="240" w:lineRule="auto"/>
        <w:ind w:left="426" w:hanging="360"/>
        <w:rPr>
          <w:rFonts w:eastAsia="Calibri"/>
          <w:szCs w:val="18"/>
          <w:lang w:eastAsia="en-US"/>
        </w:rPr>
      </w:pPr>
    </w:p>
    <w:p w14:paraId="4AA50606" w14:textId="78E8735C" w:rsidR="00523D4D" w:rsidRPr="00523D4D" w:rsidRDefault="00523D4D" w:rsidP="008E6CE0">
      <w:pPr>
        <w:pStyle w:val="Lijstalinea"/>
        <w:numPr>
          <w:ilvl w:val="3"/>
          <w:numId w:val="39"/>
        </w:numPr>
        <w:spacing w:line="240" w:lineRule="auto"/>
        <w:ind w:left="426"/>
        <w:rPr>
          <w:rFonts w:eastAsia="Calibri"/>
          <w:szCs w:val="18"/>
          <w:lang w:eastAsia="en-US"/>
        </w:rPr>
      </w:pPr>
      <w:r w:rsidRPr="00523D4D">
        <w:rPr>
          <w:rFonts w:eastAsia="Calibri"/>
          <w:szCs w:val="18"/>
          <w:lang w:eastAsia="en-US"/>
        </w:rPr>
        <w:t>Kennis en ervaring met minstens 2 van de 4 onderstaande aspecten:</w:t>
      </w:r>
    </w:p>
    <w:p w14:paraId="37E4F536" w14:textId="58C1CCD7" w:rsidR="00523D4D" w:rsidRPr="00523D4D" w:rsidRDefault="00523D4D" w:rsidP="008E6CE0">
      <w:pPr>
        <w:pStyle w:val="Lijstalinea"/>
        <w:numPr>
          <w:ilvl w:val="0"/>
          <w:numId w:val="40"/>
        </w:numPr>
        <w:spacing w:line="240" w:lineRule="auto"/>
        <w:ind w:hanging="294"/>
        <w:rPr>
          <w:rFonts w:eastAsia="Calibri"/>
          <w:szCs w:val="18"/>
          <w:lang w:eastAsia="en-US"/>
        </w:rPr>
      </w:pPr>
      <w:r w:rsidRPr="00523D4D">
        <w:rPr>
          <w:rFonts w:eastAsia="Calibri"/>
          <w:szCs w:val="18"/>
          <w:lang w:eastAsia="en-US"/>
        </w:rPr>
        <w:t>Oorzaak en schade analyse m.b.t. metaalconservering en corrosiebescherming;</w:t>
      </w:r>
    </w:p>
    <w:p w14:paraId="659FFB12" w14:textId="6400B365" w:rsidR="00523D4D" w:rsidRPr="00523D4D" w:rsidRDefault="00523D4D" w:rsidP="008E6CE0">
      <w:pPr>
        <w:pStyle w:val="Lijstalinea"/>
        <w:numPr>
          <w:ilvl w:val="0"/>
          <w:numId w:val="40"/>
        </w:numPr>
        <w:spacing w:line="240" w:lineRule="auto"/>
        <w:ind w:hanging="294"/>
        <w:rPr>
          <w:rFonts w:eastAsia="Calibri"/>
          <w:szCs w:val="18"/>
          <w:lang w:eastAsia="en-US"/>
        </w:rPr>
      </w:pPr>
      <w:r w:rsidRPr="00523D4D">
        <w:rPr>
          <w:rFonts w:eastAsia="Calibri"/>
          <w:szCs w:val="18"/>
          <w:lang w:eastAsia="en-US"/>
        </w:rPr>
        <w:t>Opstellen conserveringsspecificatie/ conserveringsplan;</w:t>
      </w:r>
    </w:p>
    <w:p w14:paraId="456FD54E" w14:textId="7A85195D" w:rsidR="00523D4D" w:rsidRPr="00523D4D" w:rsidRDefault="00523D4D" w:rsidP="008E6CE0">
      <w:pPr>
        <w:pStyle w:val="Lijstalinea"/>
        <w:numPr>
          <w:ilvl w:val="0"/>
          <w:numId w:val="40"/>
        </w:numPr>
        <w:spacing w:line="240" w:lineRule="auto"/>
        <w:ind w:hanging="294"/>
        <w:rPr>
          <w:rFonts w:eastAsia="Calibri"/>
          <w:szCs w:val="18"/>
          <w:lang w:eastAsia="en-US"/>
        </w:rPr>
      </w:pPr>
      <w:r w:rsidRPr="00523D4D">
        <w:rPr>
          <w:rFonts w:eastAsia="Calibri"/>
          <w:szCs w:val="18"/>
          <w:lang w:eastAsia="en-US"/>
        </w:rPr>
        <w:t>Strategiebepaling m.b.t. conserveringsonderhoud;</w:t>
      </w:r>
    </w:p>
    <w:p w14:paraId="6E56DD29" w14:textId="0FA7D167" w:rsidR="00523D4D" w:rsidRPr="00523D4D" w:rsidRDefault="00523D4D" w:rsidP="008E6CE0">
      <w:pPr>
        <w:pStyle w:val="Lijstalinea"/>
        <w:numPr>
          <w:ilvl w:val="0"/>
          <w:numId w:val="40"/>
        </w:numPr>
        <w:spacing w:line="240" w:lineRule="auto"/>
        <w:ind w:hanging="294"/>
        <w:rPr>
          <w:rFonts w:eastAsia="Calibri"/>
          <w:szCs w:val="18"/>
          <w:lang w:eastAsia="en-US"/>
        </w:rPr>
      </w:pPr>
      <w:r w:rsidRPr="00523D4D">
        <w:rPr>
          <w:rFonts w:eastAsia="Calibri"/>
          <w:szCs w:val="18"/>
          <w:lang w:eastAsia="en-US"/>
        </w:rPr>
        <w:t>Inspectie (gericht conservering technisch).</w:t>
      </w:r>
    </w:p>
    <w:p w14:paraId="156F6735" w14:textId="77777777" w:rsidR="00523D4D" w:rsidRPr="00523D4D" w:rsidRDefault="00523D4D" w:rsidP="00523D4D">
      <w:pPr>
        <w:spacing w:line="240" w:lineRule="auto"/>
        <w:ind w:left="426" w:hanging="360"/>
        <w:rPr>
          <w:rFonts w:eastAsia="Calibri"/>
          <w:szCs w:val="18"/>
          <w:lang w:eastAsia="en-US"/>
        </w:rPr>
      </w:pPr>
    </w:p>
    <w:p w14:paraId="062607C5" w14:textId="408146AA" w:rsidR="00523D4D" w:rsidRPr="00523D4D" w:rsidRDefault="00523D4D" w:rsidP="008E6CE0">
      <w:pPr>
        <w:pStyle w:val="Lijstalinea"/>
        <w:numPr>
          <w:ilvl w:val="3"/>
          <w:numId w:val="39"/>
        </w:numPr>
        <w:spacing w:line="240" w:lineRule="auto"/>
        <w:ind w:left="426"/>
        <w:rPr>
          <w:rFonts w:eastAsia="Calibri"/>
          <w:szCs w:val="18"/>
          <w:lang w:eastAsia="en-US"/>
        </w:rPr>
      </w:pPr>
      <w:r w:rsidRPr="00523D4D">
        <w:rPr>
          <w:rFonts w:eastAsia="Calibri"/>
          <w:szCs w:val="18"/>
          <w:lang w:eastAsia="en-US"/>
        </w:rPr>
        <w:t xml:space="preserve">Kennis en ervaring met het gedurende de afgelopen 3 jaar met het geven en verzorgen van  periodiek Trainingen/ opleidingen omtrent </w:t>
      </w:r>
      <w:proofErr w:type="spellStart"/>
      <w:r w:rsidRPr="00523D4D">
        <w:rPr>
          <w:rFonts w:eastAsia="Calibri"/>
          <w:szCs w:val="18"/>
          <w:lang w:eastAsia="en-US"/>
        </w:rPr>
        <w:t>staalconserveringen</w:t>
      </w:r>
      <w:proofErr w:type="spellEnd"/>
      <w:r w:rsidRPr="00523D4D">
        <w:rPr>
          <w:rFonts w:eastAsia="Calibri"/>
          <w:szCs w:val="18"/>
          <w:lang w:eastAsia="en-US"/>
        </w:rPr>
        <w:t>.</w:t>
      </w:r>
    </w:p>
    <w:p w14:paraId="6E022279" w14:textId="77777777" w:rsidR="0032180B" w:rsidRDefault="0032180B" w:rsidP="00523D4D">
      <w:pPr>
        <w:spacing w:line="240" w:lineRule="auto"/>
        <w:ind w:left="426" w:hanging="360"/>
        <w:rPr>
          <w:rFonts w:eastAsia="Calibri"/>
          <w:szCs w:val="18"/>
          <w:lang w:eastAsia="en-US"/>
        </w:rPr>
      </w:pPr>
    </w:p>
    <w:p w14:paraId="52C6763D" w14:textId="77777777" w:rsidR="0032180B" w:rsidRPr="008C2E2E" w:rsidRDefault="0032180B" w:rsidP="0032180B">
      <w:pPr>
        <w:spacing w:line="240" w:lineRule="auto"/>
        <w:rPr>
          <w:rFonts w:eastAsia="Calibri"/>
          <w:b/>
          <w:bCs/>
          <w:szCs w:val="18"/>
          <w:lang w:eastAsia="en-US"/>
        </w:rPr>
      </w:pPr>
      <w:r w:rsidRPr="008C2E2E">
        <w:rPr>
          <w:rFonts w:eastAsia="Calibri"/>
          <w:b/>
          <w:bCs/>
          <w:szCs w:val="18"/>
          <w:lang w:eastAsia="en-US"/>
        </w:rPr>
        <w:t>Uitgangspunten geschiktheidseisen 1 en 2</w:t>
      </w:r>
      <w:r>
        <w:rPr>
          <w:rFonts w:eastAsia="Calibri"/>
          <w:b/>
          <w:bCs/>
          <w:szCs w:val="18"/>
          <w:lang w:eastAsia="en-US"/>
        </w:rPr>
        <w:t xml:space="preserve"> en </w:t>
      </w:r>
      <w:bookmarkStart w:id="9" w:name="_Hlk178242521"/>
      <w:r>
        <w:rPr>
          <w:rFonts w:eastAsia="Calibri"/>
          <w:b/>
          <w:bCs/>
          <w:szCs w:val="18"/>
          <w:lang w:eastAsia="en-US"/>
        </w:rPr>
        <w:t>selectiecriterium 3</w:t>
      </w:r>
      <w:bookmarkEnd w:id="9"/>
    </w:p>
    <w:p w14:paraId="22B2E285" w14:textId="7F3FF5DF" w:rsidR="0032180B" w:rsidRDefault="0032180B" w:rsidP="0032180B">
      <w:pPr>
        <w:spacing w:line="240" w:lineRule="auto"/>
        <w:rPr>
          <w:rFonts w:eastAsia="Aptos" w:cs="Calibri"/>
          <w:szCs w:val="18"/>
          <w:lang w:eastAsia="en-US"/>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de geschiktheidseisen 1</w:t>
      </w:r>
      <w:r>
        <w:rPr>
          <w:rFonts w:eastAsia="Calibri"/>
          <w:szCs w:val="18"/>
          <w:lang w:eastAsia="en-US"/>
        </w:rPr>
        <w:t xml:space="preserve"> </w:t>
      </w:r>
      <w:r w:rsidRPr="001B338F">
        <w:rPr>
          <w:rFonts w:eastAsia="Calibri"/>
          <w:szCs w:val="18"/>
          <w:lang w:eastAsia="en-US"/>
        </w:rPr>
        <w:t>aan te tonen met</w:t>
      </w:r>
      <w:r w:rsidRPr="000C7C45">
        <w:rPr>
          <w:rFonts w:cs="Verdana"/>
          <w:color w:val="000000"/>
          <w:szCs w:val="18"/>
        </w:rPr>
        <w:t xml:space="preserve"> bewijs van </w:t>
      </w:r>
      <w:r w:rsidRPr="000C7C45">
        <w:rPr>
          <w:rFonts w:eastAsia="Aptos" w:cs="Calibri"/>
          <w:szCs w:val="18"/>
          <w:lang w:eastAsia="en-US"/>
        </w:rPr>
        <w:t>accreditaties en/of certificaten</w:t>
      </w:r>
      <w:r>
        <w:rPr>
          <w:rFonts w:eastAsia="Aptos" w:cs="Calibri"/>
          <w:szCs w:val="18"/>
          <w:lang w:eastAsia="en-US"/>
        </w:rPr>
        <w:t>.</w:t>
      </w:r>
    </w:p>
    <w:p w14:paraId="43A8D26C" w14:textId="77777777" w:rsidR="0032180B" w:rsidRDefault="0032180B" w:rsidP="0032180B">
      <w:pPr>
        <w:spacing w:line="240" w:lineRule="auto"/>
        <w:rPr>
          <w:rFonts w:eastAsia="Aptos" w:cs="Calibri"/>
          <w:szCs w:val="18"/>
          <w:lang w:eastAsia="en-US"/>
        </w:rPr>
      </w:pPr>
    </w:p>
    <w:p w14:paraId="3E9D455D" w14:textId="4BC10228" w:rsidR="0032180B" w:rsidRDefault="0032180B" w:rsidP="0032180B">
      <w:pPr>
        <w:spacing w:line="240" w:lineRule="auto"/>
        <w:rPr>
          <w:rFonts w:eastAsia="Aptos" w:cs="Calibri"/>
          <w:szCs w:val="18"/>
          <w:lang w:eastAsia="en-US"/>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de geschiktheidseisen </w:t>
      </w:r>
      <w:r>
        <w:rPr>
          <w:rFonts w:eastAsia="Calibri"/>
          <w:szCs w:val="18"/>
          <w:lang w:eastAsia="en-US"/>
        </w:rPr>
        <w:t xml:space="preserve">2 aan te tonen met een toelichting van de </w:t>
      </w:r>
      <w:r>
        <w:t>o</w:t>
      </w:r>
      <w:r w:rsidRPr="00241903">
        <w:rPr>
          <w:rFonts w:cs="Calibri"/>
          <w:szCs w:val="18"/>
        </w:rPr>
        <w:t xml:space="preserve">prichtingsdatum en </w:t>
      </w:r>
      <w:r>
        <w:rPr>
          <w:rFonts w:cs="Calibri"/>
          <w:szCs w:val="18"/>
        </w:rPr>
        <w:t>a</w:t>
      </w:r>
      <w:r w:rsidRPr="00241903">
        <w:rPr>
          <w:rFonts w:cs="Calibri"/>
          <w:szCs w:val="18"/>
        </w:rPr>
        <w:t>ctiviteiten</w:t>
      </w:r>
      <w:r>
        <w:rPr>
          <w:rFonts w:cs="Calibri"/>
          <w:szCs w:val="18"/>
        </w:rPr>
        <w:t xml:space="preserve"> en expertise bedrijf en een beschrijving van uitgevoerde opdrachten, c</w:t>
      </w:r>
      <w:r w:rsidRPr="005C3862">
        <w:rPr>
          <w:rFonts w:cs="Calibri"/>
          <w:szCs w:val="18"/>
        </w:rPr>
        <w:t xml:space="preserve">ertificeringen en </w:t>
      </w:r>
      <w:r>
        <w:rPr>
          <w:rFonts w:cs="Calibri"/>
          <w:szCs w:val="18"/>
        </w:rPr>
        <w:t>k</w:t>
      </w:r>
      <w:r w:rsidRPr="005C3862">
        <w:rPr>
          <w:rFonts w:cs="Calibri"/>
          <w:szCs w:val="18"/>
        </w:rPr>
        <w:t>walificaties</w:t>
      </w:r>
      <w:r>
        <w:rPr>
          <w:rFonts w:cs="Calibri"/>
          <w:szCs w:val="18"/>
        </w:rPr>
        <w:t xml:space="preserve"> personeel.</w:t>
      </w:r>
    </w:p>
    <w:p w14:paraId="327AC93E" w14:textId="77777777" w:rsidR="0032180B" w:rsidRDefault="0032180B" w:rsidP="0032180B">
      <w:pPr>
        <w:spacing w:line="240" w:lineRule="auto"/>
        <w:rPr>
          <w:rFonts w:eastAsia="Calibri"/>
          <w:szCs w:val="18"/>
          <w:lang w:eastAsia="en-US"/>
        </w:rPr>
      </w:pPr>
    </w:p>
    <w:p w14:paraId="2B871BCD" w14:textId="354CE992" w:rsidR="0032180B" w:rsidRDefault="0032180B" w:rsidP="0032180B">
      <w:pPr>
        <w:spacing w:line="240" w:lineRule="auto"/>
        <w:rPr>
          <w:rFonts w:eastAsia="Calibri"/>
          <w:szCs w:val="18"/>
          <w:lang w:eastAsia="en-US"/>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het selectiecriterium</w:t>
      </w:r>
      <w:r w:rsidRPr="00DA4EEE">
        <w:rPr>
          <w:rFonts w:eastAsia="Calibri"/>
          <w:szCs w:val="18"/>
          <w:lang w:eastAsia="en-US"/>
        </w:rPr>
        <w:t xml:space="preserve"> 3</w:t>
      </w:r>
      <w:r>
        <w:rPr>
          <w:rFonts w:eastAsia="Calibri"/>
          <w:szCs w:val="18"/>
          <w:lang w:eastAsia="en-US"/>
        </w:rPr>
        <w:t xml:space="preserve"> aan te tonen met een beschrijving </w:t>
      </w:r>
      <w:r>
        <w:rPr>
          <w:rFonts w:cs="Calibri"/>
          <w:szCs w:val="18"/>
        </w:rPr>
        <w:t xml:space="preserve">van de inhoud, het aantal, de frequentie, de opdrachtgever en doelgroep van verzorgde trainingen en opleidingen omtrent </w:t>
      </w:r>
      <w:proofErr w:type="spellStart"/>
      <w:r>
        <w:rPr>
          <w:rFonts w:cs="Calibri"/>
          <w:szCs w:val="18"/>
        </w:rPr>
        <w:t>staalconserveringen</w:t>
      </w:r>
      <w:proofErr w:type="spellEnd"/>
      <w:r>
        <w:rPr>
          <w:rFonts w:cs="Calibri"/>
          <w:szCs w:val="18"/>
        </w:rPr>
        <w:t>.</w:t>
      </w:r>
    </w:p>
    <w:p w14:paraId="79425DDD" w14:textId="77777777" w:rsidR="0032180B" w:rsidRDefault="0032180B" w:rsidP="0032180B">
      <w:pPr>
        <w:spacing w:line="240" w:lineRule="auto"/>
        <w:rPr>
          <w:rFonts w:eastAsia="Calibri"/>
          <w:szCs w:val="18"/>
          <w:lang w:eastAsia="en-US"/>
        </w:rPr>
      </w:pPr>
    </w:p>
    <w:p w14:paraId="0217D1B0" w14:textId="77777777" w:rsidR="0032180B" w:rsidRPr="0040542C" w:rsidRDefault="0032180B" w:rsidP="0032180B">
      <w:pPr>
        <w:spacing w:line="240" w:lineRule="auto"/>
        <w:rPr>
          <w:rFonts w:ascii="Calibri" w:eastAsia="Calibri" w:hAnsi="Calibri"/>
          <w:b/>
          <w:bCs/>
          <w:sz w:val="22"/>
          <w:szCs w:val="22"/>
          <w:lang w:eastAsia="en-US"/>
        </w:rPr>
      </w:pPr>
      <w:r w:rsidRPr="0040542C">
        <w:rPr>
          <w:rFonts w:ascii="Calibri" w:eastAsia="Calibri" w:hAnsi="Calibri"/>
          <w:b/>
          <w:bCs/>
          <w:sz w:val="22"/>
          <w:szCs w:val="22"/>
          <w:lang w:eastAsia="en-US"/>
        </w:rPr>
        <w:t xml:space="preserve">Uitgangspunten </w:t>
      </w:r>
      <w:r>
        <w:rPr>
          <w:rFonts w:ascii="Calibri" w:eastAsia="Calibri" w:hAnsi="Calibri"/>
          <w:b/>
          <w:bCs/>
          <w:sz w:val="22"/>
          <w:szCs w:val="22"/>
          <w:lang w:eastAsia="en-US"/>
        </w:rPr>
        <w:t>referentieopdrachten voor de selectiecriteria 1 en 2</w:t>
      </w:r>
    </w:p>
    <w:p w14:paraId="66D3FDB7" w14:textId="77777777" w:rsidR="0032180B" w:rsidRPr="0040542C" w:rsidRDefault="0032180B" w:rsidP="0032180B">
      <w:pPr>
        <w:spacing w:line="240" w:lineRule="auto"/>
        <w:rPr>
          <w:rFonts w:eastAsia="Aptos" w:cs="Calibri"/>
          <w:szCs w:val="18"/>
          <w:lang w:eastAsia="en-US"/>
        </w:rPr>
      </w:pPr>
      <w:r w:rsidRPr="0040542C">
        <w:rPr>
          <w:rFonts w:eastAsia="Aptos" w:cs="Calibri"/>
          <w:szCs w:val="18"/>
          <w:lang w:eastAsia="en-US"/>
        </w:rPr>
        <w:t xml:space="preserve">De </w:t>
      </w:r>
      <w:r>
        <w:rPr>
          <w:rFonts w:eastAsia="Aptos" w:cs="Calibri"/>
          <w:szCs w:val="18"/>
          <w:lang w:eastAsia="en-US"/>
        </w:rPr>
        <w:t>referentieopdracht</w:t>
      </w:r>
      <w:r w:rsidRPr="0040542C">
        <w:rPr>
          <w:rFonts w:eastAsia="Aptos" w:cs="Calibri"/>
          <w:szCs w:val="18"/>
          <w:lang w:eastAsia="en-US"/>
        </w:rPr>
        <w:t>:</w:t>
      </w:r>
    </w:p>
    <w:p w14:paraId="6DB938D6" w14:textId="77777777" w:rsidR="0032180B" w:rsidRPr="0040542C" w:rsidRDefault="0032180B" w:rsidP="008E6CE0">
      <w:pPr>
        <w:numPr>
          <w:ilvl w:val="0"/>
          <w:numId w:val="10"/>
        </w:numPr>
        <w:spacing w:line="240" w:lineRule="auto"/>
        <w:ind w:left="708"/>
        <w:rPr>
          <w:rFonts w:eastAsia="Aptos" w:cs="Calibri"/>
          <w:szCs w:val="18"/>
          <w:lang w:eastAsia="en-US"/>
        </w:rPr>
      </w:pPr>
      <w:r w:rsidRPr="0040542C">
        <w:rPr>
          <w:rFonts w:eastAsia="Aptos" w:cs="Calibri"/>
          <w:szCs w:val="18"/>
          <w:lang w:eastAsia="en-US"/>
        </w:rPr>
        <w:t xml:space="preserve">Kent een afloopdatum van de opdracht die niet meer dan een (1) jaar </w:t>
      </w:r>
      <w:r w:rsidRPr="00984868">
        <w:rPr>
          <w:rFonts w:cs="Verdana"/>
          <w:color w:val="000000"/>
        </w:rPr>
        <w:t xml:space="preserve">voorafgaande aan de uiterste datum voor ontvangst van de </w:t>
      </w:r>
      <w:r>
        <w:rPr>
          <w:rFonts w:cs="Verdana"/>
          <w:color w:val="000000"/>
        </w:rPr>
        <w:t xml:space="preserve">verzoeken tot deelneming </w:t>
      </w:r>
      <w:r w:rsidRPr="0078286A">
        <w:rPr>
          <w:szCs w:val="18"/>
        </w:rPr>
        <w:t>ligt</w:t>
      </w:r>
      <w:r w:rsidRPr="0040542C">
        <w:rPr>
          <w:rFonts w:eastAsia="Aptos" w:cs="Calibri"/>
          <w:szCs w:val="18"/>
          <w:lang w:eastAsia="en-US"/>
        </w:rPr>
        <w:t>;</w:t>
      </w:r>
    </w:p>
    <w:p w14:paraId="75C65509" w14:textId="77777777" w:rsidR="0032180B" w:rsidRDefault="0032180B" w:rsidP="008E6CE0">
      <w:pPr>
        <w:numPr>
          <w:ilvl w:val="0"/>
          <w:numId w:val="10"/>
        </w:numPr>
        <w:spacing w:line="240" w:lineRule="auto"/>
        <w:ind w:left="708"/>
        <w:rPr>
          <w:rFonts w:eastAsia="Aptos" w:cs="Calibri"/>
          <w:szCs w:val="18"/>
          <w:lang w:eastAsia="en-US"/>
        </w:rPr>
      </w:pPr>
      <w:r w:rsidRPr="0040542C">
        <w:rPr>
          <w:rFonts w:eastAsia="Aptos" w:cs="Calibri"/>
          <w:szCs w:val="18"/>
          <w:lang w:eastAsia="en-US"/>
        </w:rPr>
        <w:t>Is zelfstandig (</w:t>
      </w:r>
      <w:r>
        <w:rPr>
          <w:rFonts w:eastAsia="Aptos" w:cs="Calibri"/>
          <w:szCs w:val="18"/>
          <w:lang w:eastAsia="en-US"/>
        </w:rPr>
        <w:t xml:space="preserve">als </w:t>
      </w:r>
      <w:r w:rsidRPr="0040542C">
        <w:rPr>
          <w:rFonts w:eastAsia="Aptos" w:cs="Calibri"/>
          <w:szCs w:val="18"/>
          <w:lang w:eastAsia="en-US"/>
        </w:rPr>
        <w:t xml:space="preserve">zelfstandige </w:t>
      </w:r>
      <w:r>
        <w:rPr>
          <w:rFonts w:eastAsia="Aptos" w:cs="Calibri"/>
          <w:szCs w:val="18"/>
          <w:lang w:eastAsia="en-US"/>
        </w:rPr>
        <w:t>opdrachtnemer</w:t>
      </w:r>
      <w:r w:rsidRPr="0040542C">
        <w:rPr>
          <w:rFonts w:eastAsia="Aptos" w:cs="Calibri"/>
          <w:szCs w:val="18"/>
          <w:lang w:eastAsia="en-US"/>
        </w:rPr>
        <w:t xml:space="preserve">, </w:t>
      </w:r>
      <w:r>
        <w:rPr>
          <w:rFonts w:eastAsia="Aptos" w:cs="Calibri"/>
          <w:szCs w:val="18"/>
          <w:lang w:eastAsia="en-US"/>
        </w:rPr>
        <w:t xml:space="preserve">als </w:t>
      </w:r>
      <w:r w:rsidRPr="0040542C">
        <w:rPr>
          <w:rFonts w:eastAsia="Aptos" w:cs="Calibri"/>
          <w:szCs w:val="18"/>
          <w:lang w:eastAsia="en-US"/>
        </w:rPr>
        <w:t xml:space="preserve">combinatie tezamen of </w:t>
      </w:r>
      <w:r>
        <w:rPr>
          <w:rFonts w:eastAsia="Aptos" w:cs="Calibri"/>
          <w:szCs w:val="18"/>
          <w:lang w:eastAsia="en-US"/>
        </w:rPr>
        <w:t xml:space="preserve">als </w:t>
      </w:r>
      <w:r w:rsidRPr="0040542C">
        <w:rPr>
          <w:rFonts w:eastAsia="Aptos" w:cs="Calibri"/>
          <w:szCs w:val="18"/>
          <w:lang w:eastAsia="en-US"/>
        </w:rPr>
        <w:t>hoofdaannemer) uitgevoerd.</w:t>
      </w:r>
    </w:p>
    <w:p w14:paraId="54B93EAB" w14:textId="77777777" w:rsidR="0032180B" w:rsidRDefault="0032180B" w:rsidP="0032180B">
      <w:pPr>
        <w:spacing w:line="240" w:lineRule="auto"/>
        <w:rPr>
          <w:rFonts w:eastAsia="Aptos" w:cs="Calibri"/>
          <w:szCs w:val="18"/>
          <w:lang w:eastAsia="en-US"/>
        </w:rPr>
      </w:pPr>
    </w:p>
    <w:p w14:paraId="61A5FE76" w14:textId="15F2B65F" w:rsidR="0032180B" w:rsidRDefault="0032180B" w:rsidP="0032180B">
      <w:pPr>
        <w:spacing w:line="240" w:lineRule="auto"/>
        <w:rPr>
          <w:rFonts w:eastAsia="Calibri"/>
          <w:szCs w:val="18"/>
          <w:lang w:eastAsia="en-US"/>
        </w:rPr>
      </w:pPr>
      <w:r w:rsidRPr="0040542C">
        <w:rPr>
          <w:rFonts w:eastAsia="Calibri"/>
          <w:szCs w:val="18"/>
          <w:lang w:eastAsia="en-US"/>
        </w:rPr>
        <w:t xml:space="preserve">De </w:t>
      </w:r>
      <w:r w:rsidR="00D063C2">
        <w:rPr>
          <w:rFonts w:eastAsia="Calibri"/>
          <w:szCs w:val="18"/>
          <w:lang w:eastAsia="en-US"/>
        </w:rPr>
        <w:t>ondernemer</w:t>
      </w:r>
      <w:r w:rsidRPr="0040542C">
        <w:rPr>
          <w:rFonts w:eastAsia="Calibri"/>
          <w:szCs w:val="18"/>
          <w:lang w:eastAsia="en-US"/>
        </w:rPr>
        <w:t xml:space="preserve"> dient d.m.v. de </w:t>
      </w:r>
      <w:r>
        <w:rPr>
          <w:rFonts w:eastAsia="Calibri"/>
          <w:szCs w:val="18"/>
          <w:lang w:eastAsia="en-US"/>
        </w:rPr>
        <w:t>referentieopdrachten</w:t>
      </w:r>
      <w:r w:rsidRPr="0040542C">
        <w:rPr>
          <w:rFonts w:eastAsia="Calibri"/>
          <w:szCs w:val="18"/>
          <w:lang w:eastAsia="en-US"/>
        </w:rPr>
        <w:t xml:space="preserve"> te voldoen aan de </w:t>
      </w:r>
      <w:r>
        <w:rPr>
          <w:rFonts w:eastAsia="Calibri"/>
          <w:szCs w:val="18"/>
          <w:lang w:eastAsia="en-US"/>
        </w:rPr>
        <w:t>selectiecriteria 1 en 2 om punten te scoren</w:t>
      </w:r>
      <w:r w:rsidRPr="0040542C">
        <w:rPr>
          <w:rFonts w:eastAsia="Calibri"/>
          <w:szCs w:val="18"/>
          <w:lang w:eastAsia="en-US"/>
        </w:rPr>
        <w:t xml:space="preserve">. In totaal mogen voor het aantonen van de </w:t>
      </w:r>
      <w:r w:rsidRPr="00184644">
        <w:rPr>
          <w:rFonts w:eastAsia="Calibri"/>
          <w:szCs w:val="18"/>
          <w:lang w:eastAsia="en-US"/>
        </w:rPr>
        <w:t>selectiecriteria 2 referentieopdrachten worden gebruikt. Eén selectiecriteria dient te worden aangetoond met één referentieopdracht.</w:t>
      </w:r>
    </w:p>
    <w:p w14:paraId="381FD4A0" w14:textId="77777777" w:rsidR="0032180B" w:rsidRDefault="0032180B" w:rsidP="0032180B">
      <w:pPr>
        <w:spacing w:line="240" w:lineRule="auto"/>
        <w:rPr>
          <w:rFonts w:eastAsia="Calibri"/>
          <w:szCs w:val="18"/>
          <w:lang w:eastAsia="en-US"/>
        </w:rPr>
      </w:pPr>
    </w:p>
    <w:p w14:paraId="382CDD36" w14:textId="77777777" w:rsidR="0032180B" w:rsidRPr="00540D5D" w:rsidRDefault="0032180B" w:rsidP="0032180B">
      <w:pPr>
        <w:spacing w:line="240" w:lineRule="auto"/>
        <w:rPr>
          <w:rFonts w:eastAsia="Aptos" w:cs="Calibri"/>
          <w:b/>
          <w:bCs/>
          <w:szCs w:val="18"/>
          <w:lang w:eastAsia="en-US"/>
        </w:rPr>
      </w:pPr>
      <w:r w:rsidRPr="00540D5D">
        <w:rPr>
          <w:rFonts w:eastAsia="Aptos" w:cs="Calibri"/>
          <w:b/>
          <w:bCs/>
          <w:szCs w:val="18"/>
          <w:lang w:eastAsia="en-US"/>
        </w:rPr>
        <w:t>Uitgangspunten selectie</w:t>
      </w:r>
    </w:p>
    <w:p w14:paraId="2C2F275A" w14:textId="17051D4C" w:rsidR="0032180B" w:rsidRPr="00540D5D" w:rsidRDefault="00523D4D" w:rsidP="0032180B">
      <w:pPr>
        <w:spacing w:line="240" w:lineRule="auto"/>
        <w:rPr>
          <w:rFonts w:eastAsia="Calibri"/>
          <w:szCs w:val="18"/>
          <w:lang w:eastAsia="en-US"/>
        </w:rPr>
      </w:pPr>
      <w:r>
        <w:rPr>
          <w:rFonts w:eastAsia="Calibri"/>
          <w:szCs w:val="18"/>
          <w:lang w:eastAsia="en-US"/>
        </w:rPr>
        <w:t>Aanbesteder</w:t>
      </w:r>
      <w:r w:rsidR="0032180B" w:rsidRPr="00540D5D">
        <w:rPr>
          <w:rFonts w:eastAsia="Calibri"/>
          <w:szCs w:val="18"/>
          <w:lang w:eastAsia="en-US"/>
        </w:rPr>
        <w:t xml:space="preserve"> </w:t>
      </w:r>
      <w:r w:rsidR="0032180B">
        <w:rPr>
          <w:rFonts w:eastAsia="Calibri"/>
          <w:szCs w:val="18"/>
          <w:lang w:eastAsia="en-US"/>
        </w:rPr>
        <w:t xml:space="preserve">contracteert </w:t>
      </w:r>
      <w:r w:rsidR="0032180B" w:rsidRPr="00540D5D">
        <w:rPr>
          <w:rFonts w:eastAsia="Calibri"/>
          <w:szCs w:val="18"/>
          <w:lang w:eastAsia="en-US"/>
        </w:rPr>
        <w:t xml:space="preserve">voor het perceel </w:t>
      </w:r>
      <w:r w:rsidR="0032180B">
        <w:rPr>
          <w:rFonts w:eastAsia="Calibri"/>
          <w:szCs w:val="18"/>
          <w:lang w:eastAsia="en-US"/>
        </w:rPr>
        <w:t xml:space="preserve">4 </w:t>
      </w:r>
      <w:r w:rsidR="0032180B" w:rsidRPr="00184644">
        <w:rPr>
          <w:rFonts w:eastAsia="Calibri"/>
          <w:szCs w:val="18"/>
          <w:lang w:eastAsia="en-US"/>
        </w:rPr>
        <w:t xml:space="preserve">conserveringsonderzoek maximaal 3 </w:t>
      </w:r>
      <w:r w:rsidR="00D063C2">
        <w:rPr>
          <w:rFonts w:eastAsia="Calibri"/>
          <w:szCs w:val="18"/>
          <w:lang w:eastAsia="en-US"/>
        </w:rPr>
        <w:t>ondernemer</w:t>
      </w:r>
      <w:r>
        <w:rPr>
          <w:rFonts w:eastAsia="Calibri"/>
          <w:szCs w:val="18"/>
          <w:lang w:eastAsia="en-US"/>
        </w:rPr>
        <w:t>s</w:t>
      </w:r>
      <w:r w:rsidR="0032180B" w:rsidRPr="00184644">
        <w:rPr>
          <w:rFonts w:eastAsia="Calibri"/>
          <w:szCs w:val="18"/>
          <w:lang w:eastAsia="en-US"/>
        </w:rPr>
        <w:t xml:space="preserve">. Indien blijkt dat er na de beoordeling van de geschiktheidseisen er meer dan 3 </w:t>
      </w:r>
      <w:r w:rsidR="00D063C2">
        <w:rPr>
          <w:rFonts w:eastAsia="Calibri"/>
          <w:szCs w:val="18"/>
          <w:lang w:eastAsia="en-US"/>
        </w:rPr>
        <w:t>ondernemer</w:t>
      </w:r>
      <w:r>
        <w:rPr>
          <w:rFonts w:eastAsia="Calibri"/>
          <w:szCs w:val="18"/>
          <w:lang w:eastAsia="en-US"/>
        </w:rPr>
        <w:t>s</w:t>
      </w:r>
      <w:r w:rsidR="0032180B" w:rsidRPr="00184644">
        <w:rPr>
          <w:rFonts w:eastAsia="Calibri"/>
          <w:szCs w:val="18"/>
          <w:lang w:eastAsia="en-US"/>
        </w:rPr>
        <w:t xml:space="preserve"> zijn</w:t>
      </w:r>
      <w:r w:rsidR="0032180B" w:rsidRPr="00540D5D">
        <w:rPr>
          <w:rFonts w:eastAsia="Calibri"/>
          <w:szCs w:val="18"/>
          <w:lang w:eastAsia="en-US"/>
        </w:rPr>
        <w:t xml:space="preserve"> dan wordt op basis van de score op de selectiecriteria het aantal </w:t>
      </w:r>
      <w:r w:rsidR="00D063C2">
        <w:rPr>
          <w:rFonts w:eastAsia="Calibri"/>
          <w:szCs w:val="18"/>
          <w:lang w:eastAsia="en-US"/>
        </w:rPr>
        <w:t>ondernemer</w:t>
      </w:r>
      <w:r>
        <w:rPr>
          <w:rFonts w:eastAsia="Calibri"/>
          <w:szCs w:val="18"/>
          <w:lang w:eastAsia="en-US"/>
        </w:rPr>
        <w:t>s</w:t>
      </w:r>
      <w:r w:rsidR="0032180B" w:rsidRPr="00540D5D">
        <w:rPr>
          <w:rFonts w:eastAsia="Calibri"/>
          <w:szCs w:val="18"/>
          <w:lang w:eastAsia="en-US"/>
        </w:rPr>
        <w:t xml:space="preserve"> teruggebracht naar </w:t>
      </w:r>
      <w:r w:rsidR="0032180B">
        <w:rPr>
          <w:rFonts w:eastAsia="Calibri"/>
          <w:szCs w:val="18"/>
          <w:lang w:eastAsia="en-US"/>
        </w:rPr>
        <w:t>3</w:t>
      </w:r>
      <w:r w:rsidR="0032180B" w:rsidRPr="00540D5D">
        <w:rPr>
          <w:rFonts w:eastAsia="Calibri"/>
          <w:szCs w:val="18"/>
          <w:lang w:eastAsia="en-US"/>
        </w:rPr>
        <w:t xml:space="preserve">. </w:t>
      </w:r>
      <w:r w:rsidR="0032180B">
        <w:rPr>
          <w:rFonts w:eastAsia="Calibri"/>
          <w:szCs w:val="18"/>
          <w:lang w:eastAsia="en-US"/>
        </w:rPr>
        <w:br/>
      </w:r>
      <w:r w:rsidR="0032180B" w:rsidRPr="00540D5D">
        <w:rPr>
          <w:rFonts w:cs="Calibri"/>
          <w:szCs w:val="18"/>
        </w:rPr>
        <w:t xml:space="preserve">De </w:t>
      </w:r>
      <w:r w:rsidR="0032180B">
        <w:rPr>
          <w:rFonts w:cs="Calibri"/>
          <w:szCs w:val="18"/>
        </w:rPr>
        <w:t>3</w:t>
      </w:r>
      <w:r w:rsidR="0032180B" w:rsidRPr="00540D5D">
        <w:rPr>
          <w:rFonts w:cs="Calibri"/>
          <w:szCs w:val="18"/>
        </w:rPr>
        <w:t xml:space="preserve"> </w:t>
      </w:r>
      <w:r w:rsidR="00D063C2">
        <w:rPr>
          <w:rFonts w:cs="Calibri"/>
          <w:szCs w:val="18"/>
        </w:rPr>
        <w:t>ondernemer</w:t>
      </w:r>
      <w:r>
        <w:rPr>
          <w:rFonts w:cs="Calibri"/>
          <w:szCs w:val="18"/>
        </w:rPr>
        <w:t>s</w:t>
      </w:r>
      <w:r w:rsidR="0032180B" w:rsidRPr="00540D5D">
        <w:rPr>
          <w:rFonts w:cs="Calibri"/>
          <w:szCs w:val="18"/>
        </w:rPr>
        <w:t xml:space="preserve"> die </w:t>
      </w:r>
      <w:r w:rsidR="0032180B">
        <w:rPr>
          <w:rFonts w:cs="Calibri"/>
          <w:szCs w:val="18"/>
        </w:rPr>
        <w:t>in totaal de meeste punten hebben gescoord</w:t>
      </w:r>
      <w:r w:rsidR="0032180B" w:rsidRPr="00540D5D">
        <w:rPr>
          <w:rFonts w:cs="Calibri"/>
          <w:szCs w:val="18"/>
        </w:rPr>
        <w:t xml:space="preserve"> </w:t>
      </w:r>
      <w:r w:rsidR="0032180B">
        <w:rPr>
          <w:rFonts w:cs="Calibri"/>
          <w:szCs w:val="18"/>
        </w:rPr>
        <w:t>op de selectiecriteria worden gecontracteerd</w:t>
      </w:r>
      <w:r w:rsidR="0032180B" w:rsidRPr="00540D5D">
        <w:rPr>
          <w:rFonts w:cs="Calibri"/>
          <w:szCs w:val="18"/>
        </w:rPr>
        <w:t>.</w:t>
      </w:r>
    </w:p>
    <w:p w14:paraId="28056D28" w14:textId="77777777" w:rsidR="0032180B" w:rsidRPr="00540D5D" w:rsidRDefault="0032180B" w:rsidP="0032180B">
      <w:pPr>
        <w:spacing w:line="240" w:lineRule="auto"/>
        <w:rPr>
          <w:rFonts w:eastAsia="Calibri"/>
          <w:szCs w:val="18"/>
          <w:lang w:eastAsia="en-US"/>
        </w:rPr>
      </w:pPr>
    </w:p>
    <w:p w14:paraId="7A2FE42D" w14:textId="483726AD" w:rsidR="0032180B" w:rsidRPr="00123E87" w:rsidRDefault="0032180B" w:rsidP="0032180B">
      <w:pPr>
        <w:spacing w:line="240" w:lineRule="auto"/>
        <w:rPr>
          <w:rFonts w:cs="Calibri"/>
          <w:szCs w:val="18"/>
        </w:rPr>
      </w:pPr>
      <w:r w:rsidRPr="00123E87">
        <w:rPr>
          <w:rFonts w:cs="Calibri"/>
          <w:szCs w:val="18"/>
        </w:rPr>
        <w:lastRenderedPageBreak/>
        <w:t xml:space="preserve">Indien de eindscore voor twee of meer </w:t>
      </w:r>
      <w:r w:rsidR="00D063C2">
        <w:rPr>
          <w:rFonts w:cs="Calibri"/>
          <w:szCs w:val="18"/>
        </w:rPr>
        <w:t>ondernemer</w:t>
      </w:r>
      <w:r w:rsidR="00523D4D">
        <w:rPr>
          <w:rFonts w:cs="Calibri"/>
          <w:szCs w:val="18"/>
        </w:rPr>
        <w:t xml:space="preserve">s </w:t>
      </w:r>
      <w:r w:rsidRPr="00123E87">
        <w:rPr>
          <w:rFonts w:cs="Calibri"/>
          <w:szCs w:val="18"/>
        </w:rPr>
        <w:t>gelijk is, waarbij dit van invloed is op het bepalen van</w:t>
      </w:r>
      <w:r>
        <w:rPr>
          <w:rFonts w:cs="Calibri"/>
          <w:szCs w:val="18"/>
        </w:rPr>
        <w:t xml:space="preserve"> de</w:t>
      </w:r>
      <w:r w:rsidRPr="00123E87">
        <w:rPr>
          <w:rFonts w:cs="Calibri"/>
          <w:szCs w:val="18"/>
        </w:rPr>
        <w:t xml:space="preserve"> </w:t>
      </w:r>
      <w:r>
        <w:rPr>
          <w:rFonts w:cs="Calibri"/>
          <w:szCs w:val="18"/>
        </w:rPr>
        <w:t xml:space="preserve">3 </w:t>
      </w:r>
      <w:r w:rsidRPr="00123E87">
        <w:rPr>
          <w:rFonts w:cs="Calibri"/>
          <w:szCs w:val="18"/>
        </w:rPr>
        <w:t xml:space="preserve">te contracteren </w:t>
      </w:r>
      <w:r w:rsidR="00D063C2">
        <w:rPr>
          <w:rFonts w:cs="Calibri"/>
          <w:szCs w:val="18"/>
        </w:rPr>
        <w:t>ondernemer</w:t>
      </w:r>
      <w:r w:rsidR="00523D4D">
        <w:rPr>
          <w:rFonts w:cs="Calibri"/>
          <w:szCs w:val="18"/>
        </w:rPr>
        <w:t>s</w:t>
      </w:r>
      <w:r w:rsidRPr="00123E87">
        <w:rPr>
          <w:rFonts w:cs="Calibri"/>
          <w:szCs w:val="18"/>
        </w:rPr>
        <w:t>, dan wordt de lotingsprocedure conform d</w:t>
      </w:r>
      <w:r>
        <w:rPr>
          <w:rFonts w:cs="Calibri"/>
          <w:szCs w:val="18"/>
        </w:rPr>
        <w:t>e</w:t>
      </w:r>
      <w:r w:rsidRPr="00123E87">
        <w:rPr>
          <w:rFonts w:cs="Calibri"/>
          <w:szCs w:val="18"/>
        </w:rPr>
        <w:t xml:space="preserve"> aanbestedingsleidraad paragraaf 9.1 gevolgd voor de gelijk scorende </w:t>
      </w:r>
      <w:r w:rsidR="00D063C2">
        <w:rPr>
          <w:rFonts w:cs="Calibri"/>
          <w:szCs w:val="18"/>
        </w:rPr>
        <w:t>ondernemer</w:t>
      </w:r>
      <w:r w:rsidR="00523D4D">
        <w:rPr>
          <w:rFonts w:cs="Calibri"/>
          <w:szCs w:val="18"/>
        </w:rPr>
        <w:t>s</w:t>
      </w:r>
      <w:r w:rsidRPr="00123E87">
        <w:rPr>
          <w:rFonts w:cs="Calibri"/>
          <w:szCs w:val="18"/>
        </w:rPr>
        <w:t>.</w:t>
      </w:r>
      <w:r w:rsidR="00523D4D">
        <w:rPr>
          <w:rFonts w:cs="Calibri"/>
          <w:szCs w:val="18"/>
        </w:rPr>
        <w:t xml:space="preserve"> </w:t>
      </w:r>
      <w:r w:rsidRPr="00123E87">
        <w:rPr>
          <w:rFonts w:cs="Calibri"/>
          <w:szCs w:val="18"/>
        </w:rPr>
        <w:t>Zie paragraaf 5.1 lid 6 van de aanbestedingsleidraad.</w:t>
      </w:r>
    </w:p>
    <w:p w14:paraId="1A519433" w14:textId="77777777" w:rsidR="0032180B" w:rsidRDefault="0032180B" w:rsidP="0032180B">
      <w:pPr>
        <w:spacing w:line="240" w:lineRule="auto"/>
        <w:rPr>
          <w:rFonts w:cs="Calibri"/>
          <w:szCs w:val="18"/>
        </w:rPr>
      </w:pPr>
    </w:p>
    <w:p w14:paraId="46AF3A20" w14:textId="5093A796" w:rsidR="0032180B" w:rsidRPr="00540D5D" w:rsidRDefault="0032180B" w:rsidP="0032180B">
      <w:pPr>
        <w:spacing w:line="240" w:lineRule="auto"/>
        <w:rPr>
          <w:rFonts w:cs="Calibri"/>
          <w:szCs w:val="18"/>
        </w:rPr>
      </w:pPr>
      <w:r w:rsidRPr="00540D5D">
        <w:rPr>
          <w:rFonts w:cs="Calibri"/>
          <w:szCs w:val="18"/>
        </w:rPr>
        <w:t xml:space="preserve">Indien </w:t>
      </w:r>
      <w:r w:rsidR="00D063C2">
        <w:rPr>
          <w:rFonts w:cs="Calibri"/>
          <w:szCs w:val="18"/>
        </w:rPr>
        <w:t>ondernemer</w:t>
      </w:r>
      <w:r w:rsidRPr="00540D5D">
        <w:rPr>
          <w:rFonts w:cs="Calibri"/>
          <w:szCs w:val="18"/>
        </w:rPr>
        <w:t xml:space="preserve"> succesvol kan aantonen aan 1 of meerdere van de onderstaande selectie</w:t>
      </w:r>
      <w:r>
        <w:rPr>
          <w:rFonts w:cs="Calibri"/>
          <w:szCs w:val="18"/>
        </w:rPr>
        <w:t>criteria</w:t>
      </w:r>
      <w:r w:rsidRPr="00540D5D">
        <w:rPr>
          <w:rFonts w:cs="Calibri"/>
          <w:szCs w:val="18"/>
        </w:rPr>
        <w:t xml:space="preserve"> te voldoen worden onderstaande punten toegekend</w:t>
      </w:r>
      <w:r>
        <w:rPr>
          <w:rFonts w:cs="Calibri"/>
          <w:szCs w:val="18"/>
        </w:rPr>
        <w:t>:</w:t>
      </w:r>
    </w:p>
    <w:p w14:paraId="4B55B00C" w14:textId="77777777" w:rsidR="0032180B" w:rsidRPr="00540D5D" w:rsidRDefault="0032180B" w:rsidP="0032180B">
      <w:pPr>
        <w:spacing w:line="240" w:lineRule="auto"/>
        <w:rPr>
          <w:rFonts w:cs="Calibri"/>
          <w:szCs w:val="18"/>
        </w:rPr>
      </w:pPr>
      <w:r w:rsidRPr="00540D5D">
        <w:rPr>
          <w:rFonts w:cs="Calibri"/>
          <w:szCs w:val="18"/>
        </w:rPr>
        <w:t>•</w:t>
      </w:r>
      <w:r w:rsidRPr="00540D5D">
        <w:rPr>
          <w:rFonts w:cs="Calibri"/>
          <w:szCs w:val="18"/>
        </w:rPr>
        <w:tab/>
        <w:t>Selectiecriterium 1: 48 punten</w:t>
      </w:r>
      <w:r>
        <w:rPr>
          <w:rFonts w:cs="Calibri"/>
          <w:szCs w:val="18"/>
        </w:rPr>
        <w:t>;</w:t>
      </w:r>
      <w:r w:rsidRPr="00540D5D">
        <w:rPr>
          <w:rFonts w:cs="Calibri"/>
          <w:szCs w:val="18"/>
        </w:rPr>
        <w:t xml:space="preserve"> </w:t>
      </w:r>
    </w:p>
    <w:p w14:paraId="314F8EB5" w14:textId="77777777" w:rsidR="0032180B" w:rsidRPr="00540D5D" w:rsidRDefault="0032180B" w:rsidP="0032180B">
      <w:pPr>
        <w:spacing w:line="240" w:lineRule="auto"/>
        <w:rPr>
          <w:rFonts w:cs="Calibri"/>
          <w:szCs w:val="18"/>
        </w:rPr>
      </w:pPr>
      <w:r w:rsidRPr="00540D5D">
        <w:rPr>
          <w:rFonts w:cs="Calibri"/>
          <w:szCs w:val="18"/>
        </w:rPr>
        <w:t>•</w:t>
      </w:r>
      <w:r w:rsidRPr="00540D5D">
        <w:rPr>
          <w:rFonts w:cs="Calibri"/>
          <w:szCs w:val="18"/>
        </w:rPr>
        <w:tab/>
        <w:t>Selectiecriterium 2: 33 punten</w:t>
      </w:r>
      <w:r>
        <w:rPr>
          <w:rFonts w:cs="Calibri"/>
          <w:szCs w:val="18"/>
        </w:rPr>
        <w:t>;</w:t>
      </w:r>
    </w:p>
    <w:p w14:paraId="54228122" w14:textId="77777777" w:rsidR="0032180B" w:rsidRPr="00540D5D" w:rsidRDefault="0032180B" w:rsidP="0032180B">
      <w:pPr>
        <w:spacing w:line="240" w:lineRule="auto"/>
        <w:rPr>
          <w:rFonts w:cs="Calibri"/>
          <w:szCs w:val="18"/>
        </w:rPr>
      </w:pPr>
      <w:r w:rsidRPr="00540D5D">
        <w:rPr>
          <w:rFonts w:cs="Calibri"/>
          <w:szCs w:val="18"/>
        </w:rPr>
        <w:t>•</w:t>
      </w:r>
      <w:r w:rsidRPr="00540D5D">
        <w:rPr>
          <w:rFonts w:cs="Calibri"/>
          <w:szCs w:val="18"/>
        </w:rPr>
        <w:tab/>
        <w:t>Selectiecriterium 3: 19 punten</w:t>
      </w:r>
      <w:r>
        <w:rPr>
          <w:rFonts w:cs="Calibri"/>
          <w:szCs w:val="18"/>
        </w:rPr>
        <w:t>.</w:t>
      </w:r>
    </w:p>
    <w:p w14:paraId="4AC0C4DA" w14:textId="77777777" w:rsidR="0032180B" w:rsidRDefault="0032180B" w:rsidP="0032180B">
      <w:pPr>
        <w:spacing w:line="240" w:lineRule="auto"/>
        <w:rPr>
          <w:rFonts w:eastAsia="Aptos" w:cs="Calibri"/>
          <w:szCs w:val="18"/>
          <w:lang w:eastAsia="en-US"/>
        </w:rPr>
      </w:pPr>
    </w:p>
    <w:p w14:paraId="604CAE51" w14:textId="77777777" w:rsidR="0032180B" w:rsidRDefault="0032180B" w:rsidP="0032180B">
      <w:pPr>
        <w:spacing w:line="240" w:lineRule="auto"/>
        <w:rPr>
          <w:rFonts w:eastAsia="Calibri"/>
          <w:b/>
          <w:bCs/>
          <w:szCs w:val="18"/>
          <w:lang w:eastAsia="en-US"/>
        </w:rPr>
      </w:pPr>
      <w:r w:rsidRPr="00074608">
        <w:rPr>
          <w:rFonts w:eastAsia="Calibri"/>
          <w:b/>
          <w:bCs/>
          <w:szCs w:val="18"/>
          <w:lang w:eastAsia="en-US"/>
        </w:rPr>
        <w:t xml:space="preserve">In te vullen formulier Gegevens omtrent technische bekwaamheid conform </w:t>
      </w:r>
      <w:r>
        <w:rPr>
          <w:rFonts w:eastAsia="Calibri"/>
          <w:b/>
          <w:bCs/>
          <w:szCs w:val="18"/>
          <w:lang w:eastAsia="en-US"/>
        </w:rPr>
        <w:t xml:space="preserve">aanbestedingsleidraad paragraaf </w:t>
      </w:r>
      <w:r w:rsidRPr="00074608">
        <w:rPr>
          <w:rFonts w:eastAsia="Calibri"/>
          <w:b/>
          <w:bCs/>
          <w:szCs w:val="18"/>
          <w:lang w:eastAsia="en-US"/>
        </w:rPr>
        <w:t>4.5 lid 4</w:t>
      </w:r>
    </w:p>
    <w:p w14:paraId="78C8526F" w14:textId="77777777" w:rsidR="0032180B" w:rsidRPr="000F65F5" w:rsidRDefault="0032180B" w:rsidP="008E6CE0">
      <w:pPr>
        <w:pStyle w:val="Lijstalinea"/>
        <w:numPr>
          <w:ilvl w:val="0"/>
          <w:numId w:val="16"/>
        </w:numPr>
        <w:spacing w:line="240" w:lineRule="auto"/>
        <w:contextualSpacing w:val="0"/>
        <w:rPr>
          <w:rFonts w:eastAsia="Calibri"/>
          <w:szCs w:val="18"/>
          <w:lang w:eastAsia="en-US"/>
        </w:rPr>
      </w:pPr>
      <w:r>
        <w:rPr>
          <w:rFonts w:eastAsia="Calibri"/>
          <w:szCs w:val="18"/>
          <w:lang w:eastAsia="en-US"/>
        </w:rPr>
        <w:t>Formulieren voor het invullen van de geschiktheidseisen 1 en 2 en de selectiecriteria 3;</w:t>
      </w:r>
    </w:p>
    <w:p w14:paraId="380F5394" w14:textId="182C88B0" w:rsidR="0032180B" w:rsidRPr="00CD68A1" w:rsidRDefault="0032180B" w:rsidP="008E6CE0">
      <w:pPr>
        <w:pStyle w:val="Lijstalinea"/>
        <w:numPr>
          <w:ilvl w:val="0"/>
          <w:numId w:val="16"/>
        </w:numPr>
        <w:spacing w:line="240" w:lineRule="auto"/>
        <w:contextualSpacing w:val="0"/>
        <w:rPr>
          <w:rFonts w:eastAsia="Calibri"/>
          <w:szCs w:val="18"/>
          <w:lang w:eastAsia="en-US"/>
        </w:rPr>
      </w:pPr>
      <w:r w:rsidRPr="00CD68A1">
        <w:rPr>
          <w:rFonts w:eastAsia="Calibri"/>
          <w:szCs w:val="18"/>
          <w:lang w:eastAsia="en-US"/>
        </w:rPr>
        <w:t xml:space="preserve">Met een overzicht waaruit blijkt met welke </w:t>
      </w:r>
      <w:r>
        <w:rPr>
          <w:rFonts w:eastAsia="Calibri"/>
          <w:szCs w:val="18"/>
          <w:lang w:eastAsia="en-US"/>
        </w:rPr>
        <w:t>referentieopdrachten</w:t>
      </w:r>
      <w:r w:rsidRPr="00CD68A1">
        <w:rPr>
          <w:rFonts w:eastAsia="Calibri"/>
          <w:szCs w:val="18"/>
          <w:lang w:eastAsia="en-US"/>
        </w:rPr>
        <w:t xml:space="preserve"> de </w:t>
      </w:r>
      <w:r w:rsidR="00D063C2">
        <w:rPr>
          <w:rFonts w:eastAsia="Calibri"/>
          <w:szCs w:val="18"/>
          <w:lang w:eastAsia="en-US"/>
        </w:rPr>
        <w:t>ondernemer</w:t>
      </w:r>
      <w:r w:rsidRPr="00CD68A1">
        <w:rPr>
          <w:rFonts w:eastAsia="Calibri"/>
          <w:szCs w:val="18"/>
          <w:lang w:eastAsia="en-US"/>
        </w:rPr>
        <w:t xml:space="preserve"> beoogt te voldoen aan de s</w:t>
      </w:r>
      <w:r>
        <w:rPr>
          <w:rFonts w:eastAsia="Calibri"/>
          <w:szCs w:val="18"/>
          <w:lang w:eastAsia="en-US"/>
        </w:rPr>
        <w:t>e</w:t>
      </w:r>
      <w:r w:rsidRPr="00CD68A1">
        <w:rPr>
          <w:rFonts w:eastAsia="Calibri"/>
          <w:szCs w:val="18"/>
          <w:lang w:eastAsia="en-US"/>
        </w:rPr>
        <w:t>lectiecriteria</w:t>
      </w:r>
      <w:r>
        <w:rPr>
          <w:rFonts w:eastAsia="Calibri"/>
          <w:szCs w:val="18"/>
          <w:lang w:eastAsia="en-US"/>
        </w:rPr>
        <w:t xml:space="preserve"> 1 en 2;</w:t>
      </w:r>
    </w:p>
    <w:p w14:paraId="3F0613EE" w14:textId="77777777" w:rsidR="0032180B" w:rsidRPr="0048455F" w:rsidRDefault="0032180B" w:rsidP="008E6CE0">
      <w:pPr>
        <w:pStyle w:val="Lijstalinea"/>
        <w:numPr>
          <w:ilvl w:val="0"/>
          <w:numId w:val="16"/>
        </w:numPr>
        <w:spacing w:line="240" w:lineRule="auto"/>
        <w:contextualSpacing w:val="0"/>
      </w:pPr>
      <w:r w:rsidRPr="00696CF9">
        <w:rPr>
          <w:rFonts w:eastAsia="Calibri"/>
          <w:szCs w:val="18"/>
          <w:lang w:eastAsia="en-US"/>
        </w:rPr>
        <w:t xml:space="preserve">Gegevens over de </w:t>
      </w:r>
      <w:r>
        <w:rPr>
          <w:rFonts w:eastAsia="Calibri"/>
          <w:szCs w:val="18"/>
          <w:lang w:eastAsia="en-US"/>
        </w:rPr>
        <w:t xml:space="preserve">referentieopdrachten </w:t>
      </w:r>
      <w:r w:rsidRPr="00184644">
        <w:rPr>
          <w:rFonts w:eastAsia="Calibri"/>
          <w:szCs w:val="18"/>
          <w:lang w:eastAsia="en-US"/>
        </w:rPr>
        <w:t>(Maximaal 2 stuks</w:t>
      </w:r>
      <w:r>
        <w:rPr>
          <w:rFonts w:eastAsia="Calibri"/>
          <w:szCs w:val="18"/>
          <w:lang w:eastAsia="en-US"/>
        </w:rPr>
        <w:t>).</w:t>
      </w:r>
    </w:p>
    <w:p w14:paraId="67377005" w14:textId="77777777" w:rsidR="0032180B" w:rsidRDefault="0032180B" w:rsidP="0032180B">
      <w:pPr>
        <w:pStyle w:val="Lijstalinea"/>
        <w:spacing w:line="240" w:lineRule="auto"/>
        <w:rPr>
          <w:rFonts w:eastAsia="Calibri"/>
        </w:rPr>
      </w:pPr>
    </w:p>
    <w:tbl>
      <w:tblPr>
        <w:tblStyle w:val="Tabelraster"/>
        <w:tblW w:w="8359" w:type="dxa"/>
        <w:tblLook w:val="04A0" w:firstRow="1" w:lastRow="0" w:firstColumn="1" w:lastColumn="0" w:noHBand="0" w:noVBand="1"/>
      </w:tblPr>
      <w:tblGrid>
        <w:gridCol w:w="8359"/>
      </w:tblGrid>
      <w:tr w:rsidR="0032180B" w:rsidRPr="00456A8D" w14:paraId="025538E2" w14:textId="77777777" w:rsidTr="00523D4D">
        <w:trPr>
          <w:cnfStyle w:val="100000000000" w:firstRow="1" w:lastRow="0" w:firstColumn="0" w:lastColumn="0" w:oddVBand="0" w:evenVBand="0" w:oddHBand="0" w:evenHBand="0" w:firstRowFirstColumn="0" w:firstRowLastColumn="0" w:lastRowFirstColumn="0" w:lastRowLastColumn="0"/>
        </w:trPr>
        <w:tc>
          <w:tcPr>
            <w:tcW w:w="8359" w:type="dxa"/>
            <w:vAlign w:val="center"/>
          </w:tcPr>
          <w:p w14:paraId="54D1527F" w14:textId="77777777" w:rsidR="0032180B" w:rsidRDefault="0032180B" w:rsidP="00385E71">
            <w:pPr>
              <w:jc w:val="center"/>
              <w:rPr>
                <w:rFonts w:cs="Calibri"/>
                <w:b w:val="0"/>
                <w:szCs w:val="18"/>
              </w:rPr>
            </w:pPr>
            <w:r w:rsidRPr="00456A8D">
              <w:rPr>
                <w:rFonts w:cs="Calibri"/>
                <w:szCs w:val="18"/>
              </w:rPr>
              <w:t>P</w:t>
            </w:r>
            <w:r>
              <w:rPr>
                <w:rFonts w:cs="Calibri"/>
                <w:szCs w:val="18"/>
              </w:rPr>
              <w:t>4</w:t>
            </w:r>
            <w:r w:rsidRPr="00456A8D">
              <w:rPr>
                <w:rFonts w:cs="Calibri"/>
                <w:szCs w:val="18"/>
              </w:rPr>
              <w:t xml:space="preserve"> </w:t>
            </w:r>
            <w:r>
              <w:rPr>
                <w:rFonts w:cs="Calibri"/>
                <w:szCs w:val="18"/>
              </w:rPr>
              <w:t>Conserverings</w:t>
            </w:r>
            <w:r w:rsidRPr="00456A8D">
              <w:rPr>
                <w:rFonts w:cs="Calibri"/>
                <w:szCs w:val="18"/>
              </w:rPr>
              <w:t>onderzoek</w:t>
            </w:r>
          </w:p>
          <w:p w14:paraId="7D56B470" w14:textId="77777777" w:rsidR="0032180B" w:rsidRPr="00456A8D" w:rsidRDefault="0032180B" w:rsidP="00385E71">
            <w:pPr>
              <w:jc w:val="center"/>
              <w:rPr>
                <w:rFonts w:cs="Calibri"/>
                <w:szCs w:val="18"/>
              </w:rPr>
            </w:pPr>
            <w:r>
              <w:rPr>
                <w:rFonts w:cs="Calibri"/>
                <w:szCs w:val="18"/>
              </w:rPr>
              <w:t>Geschiktheidseis 1</w:t>
            </w:r>
          </w:p>
        </w:tc>
      </w:tr>
      <w:tr w:rsidR="0032180B" w:rsidRPr="0050148F" w14:paraId="6AFA2E44" w14:textId="77777777" w:rsidTr="00523D4D">
        <w:trPr>
          <w:trHeight w:val="638"/>
        </w:trPr>
        <w:tc>
          <w:tcPr>
            <w:tcW w:w="8359" w:type="dxa"/>
            <w:vAlign w:val="center"/>
          </w:tcPr>
          <w:p w14:paraId="1A73E3E3" w14:textId="693F2D10" w:rsidR="0032180B" w:rsidRPr="000F65F5" w:rsidRDefault="00523D4D" w:rsidP="00385E71">
            <w:pPr>
              <w:spacing w:before="120" w:after="120" w:line="240" w:lineRule="auto"/>
              <w:rPr>
                <w:rFonts w:eastAsia="Aptos" w:cs="Calibri"/>
                <w:szCs w:val="18"/>
              </w:rPr>
            </w:pPr>
            <w:r>
              <w:rPr>
                <w:rFonts w:eastAsia="Aptos" w:cs="Calibri"/>
                <w:szCs w:val="18"/>
              </w:rPr>
              <w:t>Ondernemer</w:t>
            </w:r>
            <w:r w:rsidRPr="000F65F5">
              <w:rPr>
                <w:rFonts w:eastAsia="Aptos" w:cs="Calibri"/>
                <w:szCs w:val="18"/>
              </w:rPr>
              <w:t>s</w:t>
            </w:r>
            <w:r w:rsidR="0032180B" w:rsidRPr="000F65F5">
              <w:rPr>
                <w:rFonts w:eastAsia="Aptos" w:cs="Calibri"/>
                <w:szCs w:val="18"/>
              </w:rPr>
              <w:t xml:space="preserve"> dienen aan te tonen de beschikking te hebben over minimaal 3 inspecteurs met persoons certificering NACE Level 3 CIP of </w:t>
            </w:r>
            <w:proofErr w:type="spellStart"/>
            <w:r w:rsidR="0032180B" w:rsidRPr="000F65F5">
              <w:rPr>
                <w:rFonts w:eastAsia="Aptos" w:cs="Calibri"/>
                <w:szCs w:val="18"/>
              </w:rPr>
              <w:t>Frosio</w:t>
            </w:r>
            <w:proofErr w:type="spellEnd"/>
            <w:r w:rsidR="0032180B" w:rsidRPr="000F65F5">
              <w:rPr>
                <w:rFonts w:eastAsia="Aptos" w:cs="Calibri"/>
                <w:szCs w:val="18"/>
              </w:rPr>
              <w:t xml:space="preserve"> </w:t>
            </w:r>
            <w:proofErr w:type="spellStart"/>
            <w:r w:rsidR="0032180B" w:rsidRPr="000F65F5">
              <w:rPr>
                <w:rFonts w:eastAsia="Aptos" w:cs="Calibri"/>
                <w:szCs w:val="18"/>
              </w:rPr>
              <w:t>Inspector</w:t>
            </w:r>
            <w:proofErr w:type="spellEnd"/>
            <w:r w:rsidR="0032180B" w:rsidRPr="000F65F5">
              <w:rPr>
                <w:rFonts w:eastAsia="Aptos" w:cs="Calibri"/>
                <w:szCs w:val="18"/>
              </w:rPr>
              <w:t xml:space="preserve"> </w:t>
            </w:r>
            <w:proofErr w:type="spellStart"/>
            <w:r w:rsidR="0032180B" w:rsidRPr="000F65F5">
              <w:rPr>
                <w:rFonts w:eastAsia="Aptos" w:cs="Calibri"/>
                <w:szCs w:val="18"/>
              </w:rPr>
              <w:t>Certificate</w:t>
            </w:r>
            <w:proofErr w:type="spellEnd"/>
            <w:r w:rsidR="0032180B" w:rsidRPr="000F65F5">
              <w:rPr>
                <w:rFonts w:eastAsia="Aptos" w:cs="Calibri"/>
                <w:szCs w:val="18"/>
              </w:rPr>
              <w:t xml:space="preserve"> Level III</w:t>
            </w:r>
            <w:r w:rsidR="0032180B" w:rsidRPr="0040542C">
              <w:rPr>
                <w:rFonts w:eastAsia="Aptos" w:cs="Calibri"/>
                <w:szCs w:val="18"/>
              </w:rPr>
              <w:t>.</w:t>
            </w:r>
          </w:p>
        </w:tc>
      </w:tr>
      <w:tr w:rsidR="0032180B" w:rsidRPr="0050148F" w14:paraId="7F2198EA" w14:textId="77777777" w:rsidTr="00523D4D">
        <w:tc>
          <w:tcPr>
            <w:tcW w:w="8359" w:type="dxa"/>
            <w:vAlign w:val="center"/>
          </w:tcPr>
          <w:p w14:paraId="66B31460" w14:textId="2DD36712" w:rsidR="0032180B" w:rsidRPr="00523D4D" w:rsidRDefault="0032180B" w:rsidP="00385E71">
            <w:pPr>
              <w:rPr>
                <w:rFonts w:cs="Verdana"/>
                <w:color w:val="000000"/>
                <w:szCs w:val="18"/>
              </w:rPr>
            </w:pPr>
            <w:r w:rsidRPr="000C7C45">
              <w:rPr>
                <w:rFonts w:cs="Verdana"/>
                <w:color w:val="000000"/>
                <w:szCs w:val="18"/>
              </w:rPr>
              <w:t xml:space="preserve">Aantonen met bewijs van </w:t>
            </w:r>
            <w:r w:rsidRPr="000C7C45">
              <w:rPr>
                <w:rFonts w:eastAsia="Aptos" w:cs="Calibri"/>
                <w:szCs w:val="18"/>
              </w:rPr>
              <w:t>accreditaties en/of certificaten</w:t>
            </w:r>
            <w:r>
              <w:rPr>
                <w:rFonts w:eastAsia="Aptos" w:cs="Calibri"/>
                <w:szCs w:val="18"/>
              </w:rPr>
              <w:t>.</w:t>
            </w:r>
          </w:p>
        </w:tc>
      </w:tr>
    </w:tbl>
    <w:p w14:paraId="218A5252" w14:textId="77777777" w:rsidR="0032180B" w:rsidRDefault="0032180B" w:rsidP="0032180B">
      <w:pPr>
        <w:pStyle w:val="Lijstalinea"/>
        <w:spacing w:line="240" w:lineRule="auto"/>
        <w:rPr>
          <w:rFonts w:eastAsia="Calibri"/>
        </w:rPr>
      </w:pPr>
    </w:p>
    <w:tbl>
      <w:tblPr>
        <w:tblStyle w:val="Tabelraster"/>
        <w:tblW w:w="8359" w:type="dxa"/>
        <w:tblLook w:val="04A0" w:firstRow="1" w:lastRow="0" w:firstColumn="1" w:lastColumn="0" w:noHBand="0" w:noVBand="1"/>
      </w:tblPr>
      <w:tblGrid>
        <w:gridCol w:w="8359"/>
      </w:tblGrid>
      <w:tr w:rsidR="0032180B" w:rsidRPr="00456A8D" w14:paraId="799B3D67" w14:textId="77777777" w:rsidTr="00523D4D">
        <w:trPr>
          <w:cnfStyle w:val="100000000000" w:firstRow="1" w:lastRow="0" w:firstColumn="0" w:lastColumn="0" w:oddVBand="0" w:evenVBand="0" w:oddHBand="0" w:evenHBand="0" w:firstRowFirstColumn="0" w:firstRowLastColumn="0" w:lastRowFirstColumn="0" w:lastRowLastColumn="0"/>
        </w:trPr>
        <w:tc>
          <w:tcPr>
            <w:tcW w:w="8359" w:type="dxa"/>
            <w:vAlign w:val="center"/>
          </w:tcPr>
          <w:p w14:paraId="5284C88A" w14:textId="77777777" w:rsidR="0032180B" w:rsidRDefault="0032180B" w:rsidP="00385E71">
            <w:pPr>
              <w:jc w:val="center"/>
              <w:rPr>
                <w:rFonts w:cs="Calibri"/>
                <w:b w:val="0"/>
                <w:szCs w:val="18"/>
              </w:rPr>
            </w:pPr>
            <w:r w:rsidRPr="00456A8D">
              <w:rPr>
                <w:rFonts w:cs="Calibri"/>
                <w:szCs w:val="18"/>
              </w:rPr>
              <w:t>P</w:t>
            </w:r>
            <w:r>
              <w:rPr>
                <w:rFonts w:cs="Calibri"/>
                <w:szCs w:val="18"/>
              </w:rPr>
              <w:t>4</w:t>
            </w:r>
            <w:r w:rsidRPr="00456A8D">
              <w:rPr>
                <w:rFonts w:cs="Calibri"/>
                <w:szCs w:val="18"/>
              </w:rPr>
              <w:t xml:space="preserve"> </w:t>
            </w:r>
            <w:r>
              <w:rPr>
                <w:rFonts w:cs="Calibri"/>
                <w:szCs w:val="18"/>
              </w:rPr>
              <w:t>Conserverings</w:t>
            </w:r>
            <w:r w:rsidRPr="00456A8D">
              <w:rPr>
                <w:rFonts w:cs="Calibri"/>
                <w:szCs w:val="18"/>
              </w:rPr>
              <w:t>onderzoek</w:t>
            </w:r>
            <w:r>
              <w:rPr>
                <w:rFonts w:cs="Calibri"/>
                <w:szCs w:val="18"/>
              </w:rPr>
              <w:t>.</w:t>
            </w:r>
          </w:p>
          <w:p w14:paraId="4B0E2B2D" w14:textId="77777777" w:rsidR="0032180B" w:rsidRPr="00456A8D" w:rsidRDefault="0032180B" w:rsidP="00385E71">
            <w:pPr>
              <w:jc w:val="center"/>
              <w:rPr>
                <w:rFonts w:cs="Calibri"/>
                <w:szCs w:val="18"/>
              </w:rPr>
            </w:pPr>
            <w:r>
              <w:rPr>
                <w:rFonts w:cs="Calibri"/>
                <w:szCs w:val="18"/>
              </w:rPr>
              <w:t>Geschiktheidseis 2.</w:t>
            </w:r>
          </w:p>
        </w:tc>
      </w:tr>
      <w:tr w:rsidR="0032180B" w:rsidRPr="000F65F5" w14:paraId="4615A690" w14:textId="77777777" w:rsidTr="00523D4D">
        <w:trPr>
          <w:trHeight w:val="892"/>
        </w:trPr>
        <w:tc>
          <w:tcPr>
            <w:tcW w:w="8359" w:type="dxa"/>
            <w:vAlign w:val="center"/>
          </w:tcPr>
          <w:p w14:paraId="538F9360" w14:textId="4D1B5921" w:rsidR="0032180B" w:rsidRPr="000F65F5" w:rsidRDefault="0032180B" w:rsidP="00385E71">
            <w:pPr>
              <w:spacing w:before="120" w:after="120" w:line="240" w:lineRule="auto"/>
              <w:rPr>
                <w:rFonts w:eastAsia="Aptos" w:cs="Calibri"/>
                <w:szCs w:val="18"/>
              </w:rPr>
            </w:pPr>
            <w:r w:rsidRPr="005B5C06">
              <w:rPr>
                <w:rFonts w:eastAsia="Aptos" w:cs="Calibri"/>
                <w:szCs w:val="18"/>
              </w:rPr>
              <w:t xml:space="preserve">De </w:t>
            </w:r>
            <w:r w:rsidR="00D063C2">
              <w:rPr>
                <w:rFonts w:eastAsia="Aptos" w:cs="Calibri"/>
                <w:szCs w:val="18"/>
              </w:rPr>
              <w:t>ondernemer</w:t>
            </w:r>
            <w:r w:rsidRPr="005B5C06">
              <w:rPr>
                <w:rFonts w:eastAsia="Aptos" w:cs="Calibri"/>
                <w:szCs w:val="18"/>
              </w:rPr>
              <w:t xml:space="preserve"> kan aantonen de afgelopen 10 jaar actief te zijn geweest als specialistisch onafhankelijk advies/ inspectiebureau met het specialisme metaalconservering en corrosiebescherming als kernactiviteit in de sectoren Infra GWW en maritiem of offshore of (</w:t>
            </w:r>
            <w:proofErr w:type="spellStart"/>
            <w:r w:rsidRPr="005B5C06">
              <w:rPr>
                <w:rFonts w:eastAsia="Aptos" w:cs="Calibri"/>
                <w:szCs w:val="18"/>
              </w:rPr>
              <w:t>petro</w:t>
            </w:r>
            <w:proofErr w:type="spellEnd"/>
            <w:r w:rsidRPr="005B5C06">
              <w:rPr>
                <w:rFonts w:eastAsia="Aptos" w:cs="Calibri"/>
                <w:szCs w:val="18"/>
              </w:rPr>
              <w:t>)chemie.</w:t>
            </w:r>
          </w:p>
        </w:tc>
      </w:tr>
      <w:tr w:rsidR="0032180B" w:rsidRPr="0050148F" w14:paraId="6DACEA66" w14:textId="77777777" w:rsidTr="00523D4D">
        <w:trPr>
          <w:trHeight w:val="409"/>
        </w:trPr>
        <w:tc>
          <w:tcPr>
            <w:tcW w:w="8359" w:type="dxa"/>
            <w:vAlign w:val="center"/>
          </w:tcPr>
          <w:p w14:paraId="47A3B03D" w14:textId="77777777" w:rsidR="0032180B" w:rsidRPr="0050148F" w:rsidRDefault="0032180B" w:rsidP="00385E71">
            <w:pPr>
              <w:rPr>
                <w:rFonts w:cs="Calibri"/>
                <w:szCs w:val="18"/>
              </w:rPr>
            </w:pPr>
            <w:r w:rsidRPr="0050148F">
              <w:rPr>
                <w:rFonts w:cs="Verdana"/>
                <w:color w:val="000000"/>
                <w:szCs w:val="18"/>
              </w:rPr>
              <w:t>Toelichting op de gevraagde technische bekwaamheid (maximaal 250 woorden</w:t>
            </w:r>
            <w:r>
              <w:rPr>
                <w:rFonts w:cs="Verdana"/>
                <w:color w:val="000000"/>
                <w:szCs w:val="18"/>
              </w:rPr>
              <w:t>).</w:t>
            </w:r>
          </w:p>
        </w:tc>
      </w:tr>
      <w:tr w:rsidR="0032180B" w:rsidRPr="0050148F" w14:paraId="1CA90EC6" w14:textId="77777777" w:rsidTr="00523D4D">
        <w:trPr>
          <w:trHeight w:val="758"/>
        </w:trPr>
        <w:tc>
          <w:tcPr>
            <w:tcW w:w="8359" w:type="dxa"/>
            <w:vAlign w:val="center"/>
          </w:tcPr>
          <w:p w14:paraId="1DA94DE2" w14:textId="77777777" w:rsidR="0032180B" w:rsidRDefault="0032180B" w:rsidP="00385E71">
            <w:pPr>
              <w:rPr>
                <w:rFonts w:cs="Calibri"/>
                <w:szCs w:val="18"/>
              </w:rPr>
            </w:pPr>
            <w:r>
              <w:rPr>
                <w:rFonts w:cs="Calibri"/>
                <w:szCs w:val="18"/>
              </w:rPr>
              <w:t>Toelichting</w:t>
            </w:r>
            <w:r>
              <w:t xml:space="preserve"> o</w:t>
            </w:r>
            <w:r w:rsidRPr="00241903">
              <w:rPr>
                <w:rFonts w:cs="Calibri"/>
                <w:szCs w:val="18"/>
              </w:rPr>
              <w:t xml:space="preserve">prichtingsdatum en </w:t>
            </w:r>
            <w:r>
              <w:rPr>
                <w:rFonts w:cs="Calibri"/>
                <w:szCs w:val="18"/>
              </w:rPr>
              <w:t>a</w:t>
            </w:r>
            <w:r w:rsidRPr="00241903">
              <w:rPr>
                <w:rFonts w:cs="Calibri"/>
                <w:szCs w:val="18"/>
              </w:rPr>
              <w:t>ctiviteiten</w:t>
            </w:r>
            <w:r>
              <w:rPr>
                <w:rFonts w:cs="Calibri"/>
                <w:szCs w:val="18"/>
              </w:rPr>
              <w:t xml:space="preserve"> en expertise bedrijf, beschrijving uitgevoerde opdrachten, c</w:t>
            </w:r>
            <w:r w:rsidRPr="005C3862">
              <w:rPr>
                <w:rFonts w:cs="Calibri"/>
                <w:szCs w:val="18"/>
              </w:rPr>
              <w:t xml:space="preserve">ertificeringen en </w:t>
            </w:r>
            <w:r>
              <w:rPr>
                <w:rFonts w:cs="Calibri"/>
                <w:szCs w:val="18"/>
              </w:rPr>
              <w:t>k</w:t>
            </w:r>
            <w:r w:rsidRPr="005C3862">
              <w:rPr>
                <w:rFonts w:cs="Calibri"/>
                <w:szCs w:val="18"/>
              </w:rPr>
              <w:t>walificaties</w:t>
            </w:r>
            <w:r>
              <w:rPr>
                <w:rFonts w:cs="Calibri"/>
                <w:szCs w:val="18"/>
              </w:rPr>
              <w:t xml:space="preserve"> personeel.</w:t>
            </w:r>
          </w:p>
          <w:p w14:paraId="031D9047" w14:textId="77777777" w:rsidR="0032180B" w:rsidRDefault="0032180B" w:rsidP="00385E71">
            <w:pPr>
              <w:rPr>
                <w:rFonts w:cs="Calibri"/>
                <w:szCs w:val="18"/>
              </w:rPr>
            </w:pPr>
            <w:r>
              <w:rPr>
                <w:rFonts w:cs="Calibri"/>
                <w:szCs w:val="18"/>
              </w:rPr>
              <w:t>…</w:t>
            </w:r>
          </w:p>
          <w:p w14:paraId="2034979C" w14:textId="77777777" w:rsidR="0032180B" w:rsidRPr="0050148F" w:rsidRDefault="0032180B" w:rsidP="00385E71">
            <w:pPr>
              <w:rPr>
                <w:rFonts w:cs="Calibri"/>
                <w:szCs w:val="18"/>
              </w:rPr>
            </w:pPr>
          </w:p>
        </w:tc>
      </w:tr>
    </w:tbl>
    <w:p w14:paraId="05E665DF" w14:textId="77777777" w:rsidR="0032180B" w:rsidRDefault="0032180B" w:rsidP="0032180B">
      <w:pPr>
        <w:spacing w:line="240" w:lineRule="auto"/>
        <w:ind w:left="227" w:hanging="227"/>
        <w:rPr>
          <w:rFonts w:eastAsia="Calibri"/>
        </w:rPr>
      </w:pPr>
    </w:p>
    <w:tbl>
      <w:tblPr>
        <w:tblStyle w:val="Tabelraster"/>
        <w:tblW w:w="8359" w:type="dxa"/>
        <w:tblLook w:val="04A0" w:firstRow="1" w:lastRow="0" w:firstColumn="1" w:lastColumn="0" w:noHBand="0" w:noVBand="1"/>
      </w:tblPr>
      <w:tblGrid>
        <w:gridCol w:w="8359"/>
      </w:tblGrid>
      <w:tr w:rsidR="0032180B" w:rsidRPr="00456A8D" w14:paraId="72A9D3FB" w14:textId="77777777" w:rsidTr="00523D4D">
        <w:trPr>
          <w:cnfStyle w:val="100000000000" w:firstRow="1" w:lastRow="0" w:firstColumn="0" w:lastColumn="0" w:oddVBand="0" w:evenVBand="0" w:oddHBand="0" w:evenHBand="0" w:firstRowFirstColumn="0" w:firstRowLastColumn="0" w:lastRowFirstColumn="0" w:lastRowLastColumn="0"/>
        </w:trPr>
        <w:tc>
          <w:tcPr>
            <w:tcW w:w="8359" w:type="dxa"/>
            <w:vAlign w:val="center"/>
          </w:tcPr>
          <w:p w14:paraId="72DEC957" w14:textId="77777777" w:rsidR="0032180B" w:rsidRDefault="0032180B" w:rsidP="00385E71">
            <w:pPr>
              <w:jc w:val="center"/>
              <w:rPr>
                <w:rFonts w:cs="Calibri"/>
                <w:b w:val="0"/>
                <w:szCs w:val="18"/>
              </w:rPr>
            </w:pPr>
            <w:r w:rsidRPr="00456A8D">
              <w:rPr>
                <w:rFonts w:cs="Calibri"/>
                <w:szCs w:val="18"/>
              </w:rPr>
              <w:t>P</w:t>
            </w:r>
            <w:r>
              <w:rPr>
                <w:rFonts w:cs="Calibri"/>
                <w:szCs w:val="18"/>
              </w:rPr>
              <w:t>4</w:t>
            </w:r>
            <w:r w:rsidRPr="00456A8D">
              <w:rPr>
                <w:rFonts w:cs="Calibri"/>
                <w:szCs w:val="18"/>
              </w:rPr>
              <w:t xml:space="preserve"> </w:t>
            </w:r>
            <w:r>
              <w:rPr>
                <w:rFonts w:cs="Calibri"/>
                <w:szCs w:val="18"/>
              </w:rPr>
              <w:t>Conserverings</w:t>
            </w:r>
            <w:r w:rsidRPr="00456A8D">
              <w:rPr>
                <w:rFonts w:cs="Calibri"/>
                <w:szCs w:val="18"/>
              </w:rPr>
              <w:t>onderzoek</w:t>
            </w:r>
          </w:p>
          <w:p w14:paraId="67DF0AAF" w14:textId="77777777" w:rsidR="0032180B" w:rsidRPr="00456A8D" w:rsidRDefault="0032180B" w:rsidP="00385E71">
            <w:pPr>
              <w:jc w:val="center"/>
              <w:rPr>
                <w:rFonts w:cs="Calibri"/>
                <w:szCs w:val="18"/>
              </w:rPr>
            </w:pPr>
            <w:r>
              <w:rPr>
                <w:rFonts w:cs="Calibri"/>
                <w:szCs w:val="18"/>
              </w:rPr>
              <w:t>Selectiecriterium 3</w:t>
            </w:r>
          </w:p>
        </w:tc>
      </w:tr>
      <w:tr w:rsidR="0032180B" w:rsidRPr="000F65F5" w14:paraId="545202A4" w14:textId="77777777" w:rsidTr="00523D4D">
        <w:trPr>
          <w:trHeight w:val="498"/>
        </w:trPr>
        <w:tc>
          <w:tcPr>
            <w:tcW w:w="8359" w:type="dxa"/>
            <w:vAlign w:val="center"/>
          </w:tcPr>
          <w:p w14:paraId="78364069" w14:textId="3A79CE14" w:rsidR="0032180B" w:rsidRPr="005B5C06" w:rsidRDefault="0032180B" w:rsidP="00385E71">
            <w:pPr>
              <w:spacing w:line="240" w:lineRule="auto"/>
              <w:rPr>
                <w:rFonts w:cs="Calibri"/>
                <w:szCs w:val="18"/>
              </w:rPr>
            </w:pPr>
            <w:r w:rsidRPr="005B5C06">
              <w:rPr>
                <w:rFonts w:cs="Calibri"/>
                <w:szCs w:val="18"/>
              </w:rPr>
              <w:t xml:space="preserve">De </w:t>
            </w:r>
            <w:r w:rsidR="00D063C2">
              <w:rPr>
                <w:rFonts w:cs="Calibri"/>
                <w:szCs w:val="18"/>
              </w:rPr>
              <w:t>ondernemer</w:t>
            </w:r>
            <w:r w:rsidRPr="005B5C06">
              <w:rPr>
                <w:rFonts w:cs="Calibri"/>
                <w:szCs w:val="18"/>
              </w:rPr>
              <w:t xml:space="preserve"> toont aan gedurende de afgelopen 3 jaar periodiek Trainingen/ opleidingen omtrent </w:t>
            </w:r>
            <w:proofErr w:type="spellStart"/>
            <w:r w:rsidRPr="005B5C06">
              <w:rPr>
                <w:rFonts w:cs="Calibri"/>
                <w:szCs w:val="18"/>
              </w:rPr>
              <w:t>staalconserveringen</w:t>
            </w:r>
            <w:proofErr w:type="spellEnd"/>
            <w:r w:rsidRPr="005B5C06">
              <w:rPr>
                <w:rFonts w:cs="Calibri"/>
                <w:szCs w:val="18"/>
              </w:rPr>
              <w:t xml:space="preserve"> te hebben verzorgd.</w:t>
            </w:r>
          </w:p>
        </w:tc>
      </w:tr>
      <w:tr w:rsidR="0032180B" w:rsidRPr="0050148F" w14:paraId="44060270" w14:textId="77777777" w:rsidTr="00523D4D">
        <w:trPr>
          <w:trHeight w:val="409"/>
        </w:trPr>
        <w:tc>
          <w:tcPr>
            <w:tcW w:w="8359" w:type="dxa"/>
            <w:vAlign w:val="center"/>
          </w:tcPr>
          <w:p w14:paraId="693C2937" w14:textId="77777777" w:rsidR="0032180B" w:rsidRPr="0050148F" w:rsidRDefault="0032180B" w:rsidP="00385E71">
            <w:pPr>
              <w:rPr>
                <w:rFonts w:cs="Calibri"/>
                <w:szCs w:val="18"/>
              </w:rPr>
            </w:pPr>
            <w:r w:rsidRPr="0050148F">
              <w:rPr>
                <w:rFonts w:cs="Verdana"/>
                <w:color w:val="000000"/>
                <w:szCs w:val="18"/>
              </w:rPr>
              <w:t>Toelichting op de gevraagde technische bekwaamheid (maximaal 250 woorden</w:t>
            </w:r>
            <w:r>
              <w:rPr>
                <w:rFonts w:cs="Verdana"/>
                <w:color w:val="000000"/>
                <w:szCs w:val="18"/>
              </w:rPr>
              <w:t>).</w:t>
            </w:r>
          </w:p>
        </w:tc>
      </w:tr>
      <w:tr w:rsidR="0032180B" w:rsidRPr="0050148F" w14:paraId="0840BAEA" w14:textId="77777777" w:rsidTr="00523D4D">
        <w:tc>
          <w:tcPr>
            <w:tcW w:w="8359" w:type="dxa"/>
            <w:vAlign w:val="center"/>
          </w:tcPr>
          <w:p w14:paraId="337E1D8F" w14:textId="4F490AD5" w:rsidR="0032180B" w:rsidRPr="00523D4D" w:rsidRDefault="0032180B" w:rsidP="00523D4D">
            <w:pPr>
              <w:spacing w:line="240" w:lineRule="auto"/>
              <w:rPr>
                <w:rFonts w:eastAsia="Calibri"/>
                <w:szCs w:val="18"/>
              </w:rPr>
            </w:pPr>
            <w:r w:rsidRPr="00184724">
              <w:rPr>
                <w:rFonts w:cs="Calibri"/>
                <w:szCs w:val="18"/>
              </w:rPr>
              <w:t xml:space="preserve">Toelichting van de inhoud, het aantal, de frequentie, de opdrachtgever en doelgroep van verzorgde trainingen en opleidingen omtrent </w:t>
            </w:r>
            <w:proofErr w:type="spellStart"/>
            <w:r w:rsidRPr="00184724">
              <w:rPr>
                <w:rFonts w:cs="Calibri"/>
                <w:szCs w:val="18"/>
              </w:rPr>
              <w:t>staalconserveringen</w:t>
            </w:r>
            <w:proofErr w:type="spellEnd"/>
            <w:r w:rsidRPr="00184724">
              <w:rPr>
                <w:rFonts w:cs="Calibri"/>
                <w:szCs w:val="18"/>
              </w:rPr>
              <w:t>.</w:t>
            </w:r>
          </w:p>
        </w:tc>
      </w:tr>
    </w:tbl>
    <w:p w14:paraId="1B42D568" w14:textId="77777777" w:rsidR="0032180B" w:rsidRPr="00AC48EC" w:rsidRDefault="0032180B" w:rsidP="0032180B">
      <w:pPr>
        <w:pStyle w:val="Lijstalinea"/>
        <w:spacing w:line="240" w:lineRule="auto"/>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38"/>
        <w:gridCol w:w="5132"/>
      </w:tblGrid>
      <w:tr w:rsidR="0032180B" w:rsidRPr="00984868" w14:paraId="39594768" w14:textId="77777777" w:rsidTr="00523D4D">
        <w:tc>
          <w:tcPr>
            <w:tcW w:w="2694" w:type="dxa"/>
            <w:shd w:val="clear" w:color="auto" w:fill="auto"/>
            <w:vAlign w:val="center"/>
          </w:tcPr>
          <w:p w14:paraId="6E01A456" w14:textId="77777777" w:rsidR="0032180B" w:rsidRPr="00AC48EC" w:rsidRDefault="0032180B" w:rsidP="00385E71">
            <w:pPr>
              <w:ind w:left="360"/>
              <w:rPr>
                <w:rFonts w:cs="Verdana"/>
                <w:b/>
                <w:bCs/>
                <w:color w:val="000000"/>
              </w:rPr>
            </w:pPr>
            <w:r>
              <w:rPr>
                <w:rFonts w:cs="Verdana"/>
                <w:b/>
                <w:bCs/>
                <w:color w:val="000000"/>
              </w:rPr>
              <w:t>Perceel</w:t>
            </w:r>
            <w:r w:rsidRPr="00AC48EC">
              <w:rPr>
                <w:rFonts w:cs="Verdana"/>
                <w:b/>
                <w:bCs/>
                <w:color w:val="000000"/>
              </w:rPr>
              <w:t>:</w:t>
            </w:r>
          </w:p>
        </w:tc>
        <w:tc>
          <w:tcPr>
            <w:tcW w:w="5670" w:type="dxa"/>
            <w:gridSpan w:val="2"/>
            <w:shd w:val="clear" w:color="auto" w:fill="auto"/>
            <w:vAlign w:val="center"/>
          </w:tcPr>
          <w:p w14:paraId="500A61DD" w14:textId="77777777" w:rsidR="0032180B" w:rsidRPr="006349A6" w:rsidRDefault="0032180B" w:rsidP="00385E71">
            <w:pPr>
              <w:rPr>
                <w:rFonts w:cs="Verdana"/>
                <w:b/>
                <w:color w:val="000000"/>
              </w:rPr>
            </w:pPr>
            <w:r>
              <w:rPr>
                <w:rFonts w:cs="Verdana"/>
                <w:b/>
                <w:color w:val="000000"/>
              </w:rPr>
              <w:t>P4 Conserveringsonderzoek.</w:t>
            </w:r>
          </w:p>
        </w:tc>
      </w:tr>
      <w:tr w:rsidR="0032180B" w:rsidRPr="00984868" w14:paraId="1488B6B4" w14:textId="77777777" w:rsidTr="00523D4D">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1153EBE" w14:textId="77777777" w:rsidR="0032180B" w:rsidRPr="00107DC6" w:rsidRDefault="0032180B" w:rsidP="00385E71">
            <w:pPr>
              <w:rPr>
                <w:rFonts w:cs="Verdana"/>
                <w:color w:val="000000"/>
              </w:rPr>
            </w:pPr>
            <w:r w:rsidRPr="00107DC6">
              <w:rPr>
                <w:rFonts w:cs="Verdana"/>
                <w:b/>
                <w:bCs/>
                <w:color w:val="000000"/>
              </w:rPr>
              <w:t>Selectie eis nr</w:t>
            </w:r>
            <w:r w:rsidRPr="00107DC6">
              <w:rPr>
                <w:rFonts w:cs="Verdana"/>
                <w:color w:val="000000"/>
              </w:rPr>
              <w:t>.</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4D053" w14:textId="77777777" w:rsidR="0032180B" w:rsidRPr="00E5248A" w:rsidRDefault="0032180B" w:rsidP="00385E71">
            <w:pPr>
              <w:rPr>
                <w:rFonts w:cs="Verdana"/>
                <w:b/>
                <w:bCs/>
                <w:color w:val="000000"/>
              </w:rPr>
            </w:pPr>
            <w:r>
              <w:rPr>
                <w:rFonts w:cs="Verdana"/>
                <w:b/>
                <w:bCs/>
                <w:color w:val="000000"/>
              </w:rPr>
              <w:t>Aangetoond met referentieopdracht</w:t>
            </w:r>
            <w:r w:rsidRPr="00107DC6">
              <w:rPr>
                <w:rFonts w:cs="Verdana"/>
                <w:b/>
                <w:bCs/>
                <w:color w:val="000000"/>
              </w:rPr>
              <w:t xml:space="preserve"> nr. en naam</w:t>
            </w:r>
            <w:r>
              <w:rPr>
                <w:rFonts w:cs="Verdana"/>
                <w:b/>
                <w:bCs/>
                <w:color w:val="000000"/>
              </w:rPr>
              <w:t>.</w:t>
            </w:r>
          </w:p>
        </w:tc>
      </w:tr>
      <w:tr w:rsidR="0032180B" w:rsidRPr="00984868" w14:paraId="50973A44" w14:textId="77777777" w:rsidTr="00523D4D">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BD5D3DB" w14:textId="77777777" w:rsidR="0032180B" w:rsidRPr="00984868" w:rsidRDefault="0032180B" w:rsidP="00385E71">
            <w:pPr>
              <w:rPr>
                <w:rFonts w:cs="Verdana"/>
                <w:color w:val="000000"/>
              </w:rPr>
            </w:pPr>
            <w:r>
              <w:rPr>
                <w:rFonts w:cs="Verdana"/>
                <w:color w:val="000000"/>
              </w:rPr>
              <w:t>Nr. 1.</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352D68CD" w14:textId="77777777" w:rsidR="0032180B" w:rsidRPr="00984868" w:rsidRDefault="0032180B" w:rsidP="00385E71">
            <w:pPr>
              <w:rPr>
                <w:rFonts w:cs="Verdana"/>
                <w:color w:val="000000"/>
              </w:rPr>
            </w:pPr>
            <w:r>
              <w:rPr>
                <w:rFonts w:cs="Verdana"/>
                <w:color w:val="000000"/>
              </w:rPr>
              <w:t>…</w:t>
            </w:r>
          </w:p>
        </w:tc>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2A1A5E0F" w14:textId="77777777" w:rsidR="0032180B" w:rsidRPr="00984868" w:rsidRDefault="0032180B" w:rsidP="00385E71">
            <w:pPr>
              <w:rPr>
                <w:rFonts w:cs="Verdana"/>
                <w:color w:val="000000"/>
              </w:rPr>
            </w:pPr>
            <w:r>
              <w:rPr>
                <w:rFonts w:cs="Verdana"/>
                <w:color w:val="000000"/>
              </w:rPr>
              <w:t>…</w:t>
            </w:r>
          </w:p>
        </w:tc>
      </w:tr>
      <w:tr w:rsidR="0032180B" w:rsidRPr="00984868" w14:paraId="086D6265" w14:textId="77777777" w:rsidTr="00523D4D">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4A33438" w14:textId="77777777" w:rsidR="0032180B" w:rsidRPr="00984868" w:rsidRDefault="0032180B" w:rsidP="00385E71">
            <w:pPr>
              <w:rPr>
                <w:rFonts w:cs="Verdana"/>
                <w:color w:val="000000"/>
              </w:rPr>
            </w:pPr>
            <w:r>
              <w:rPr>
                <w:rFonts w:cs="Verdana"/>
                <w:color w:val="000000"/>
              </w:rPr>
              <w:t>Nr. 2.</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1417294E" w14:textId="77777777" w:rsidR="0032180B" w:rsidRPr="00984868" w:rsidRDefault="0032180B" w:rsidP="00385E71">
            <w:pPr>
              <w:rPr>
                <w:rFonts w:cs="Verdana"/>
                <w:color w:val="000000"/>
              </w:rPr>
            </w:pPr>
            <w:r w:rsidRPr="00984868">
              <w:rPr>
                <w:rFonts w:cs="Verdana"/>
                <w:color w:val="000000"/>
              </w:rPr>
              <w:t>…</w:t>
            </w:r>
          </w:p>
        </w:tc>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57984A76" w14:textId="77777777" w:rsidR="0032180B" w:rsidRPr="00984868" w:rsidRDefault="0032180B" w:rsidP="00385E71">
            <w:pPr>
              <w:rPr>
                <w:rFonts w:cs="Verdana"/>
                <w:color w:val="000000"/>
              </w:rPr>
            </w:pPr>
            <w:r>
              <w:rPr>
                <w:rFonts w:cs="Verdana"/>
                <w:color w:val="000000"/>
              </w:rPr>
              <w:t>…</w:t>
            </w:r>
          </w:p>
        </w:tc>
      </w:tr>
    </w:tbl>
    <w:p w14:paraId="676461C7" w14:textId="77777777" w:rsidR="0032180B" w:rsidRDefault="0032180B" w:rsidP="0032180B">
      <w:pPr>
        <w:spacing w:line="240" w:lineRule="auto"/>
        <w:rPr>
          <w:rFonts w:ascii="Calibri" w:eastAsia="Calibri" w:hAnsi="Calibri"/>
          <w:sz w:val="22"/>
          <w:szCs w:val="22"/>
          <w:lang w:eastAsia="en-US"/>
        </w:rPr>
      </w:pPr>
      <w:r>
        <w:rPr>
          <w:rFonts w:ascii="Calibri" w:eastAsia="Calibri" w:hAnsi="Calibri"/>
          <w:sz w:val="22"/>
          <w:szCs w:val="22"/>
          <w:lang w:eastAsia="en-US"/>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115"/>
        <w:gridCol w:w="4279"/>
      </w:tblGrid>
      <w:tr w:rsidR="0032180B" w:rsidRPr="00984868" w14:paraId="50F9DD82" w14:textId="77777777" w:rsidTr="00385E71">
        <w:tc>
          <w:tcPr>
            <w:tcW w:w="9072" w:type="dxa"/>
            <w:gridSpan w:val="3"/>
            <w:tcBorders>
              <w:top w:val="single" w:sz="4" w:space="0" w:color="auto"/>
              <w:left w:val="single" w:sz="4" w:space="0" w:color="auto"/>
              <w:bottom w:val="single" w:sz="4" w:space="0" w:color="auto"/>
              <w:right w:val="single" w:sz="4" w:space="0" w:color="auto"/>
            </w:tcBorders>
          </w:tcPr>
          <w:p w14:paraId="11080C20" w14:textId="77777777" w:rsidR="0032180B" w:rsidRDefault="0032180B" w:rsidP="00385E71">
            <w:pPr>
              <w:suppressAutoHyphens/>
              <w:jc w:val="center"/>
              <w:rPr>
                <w:rFonts w:cs="Verdana"/>
                <w:b/>
                <w:bCs/>
                <w:color w:val="000000"/>
              </w:rPr>
            </w:pPr>
            <w:r>
              <w:rPr>
                <w:rFonts w:cs="Verdana"/>
                <w:b/>
                <w:bCs/>
                <w:color w:val="000000"/>
              </w:rPr>
              <w:lastRenderedPageBreak/>
              <w:t>REFERENTIEOPDRACHT</w:t>
            </w:r>
            <w:r w:rsidRPr="00984868">
              <w:rPr>
                <w:rFonts w:cs="Verdana"/>
                <w:b/>
                <w:bCs/>
                <w:color w:val="000000"/>
              </w:rPr>
              <w:t xml:space="preserve"> NR: …</w:t>
            </w:r>
          </w:p>
          <w:p w14:paraId="7CC5F2A0" w14:textId="77777777" w:rsidR="0032180B" w:rsidRPr="00984868" w:rsidRDefault="0032180B" w:rsidP="00385E71">
            <w:pPr>
              <w:suppressAutoHyphens/>
              <w:jc w:val="center"/>
              <w:rPr>
                <w:rFonts w:cs="Verdana"/>
                <w:b/>
                <w:bCs/>
                <w:color w:val="000000"/>
              </w:rPr>
            </w:pPr>
            <w:r>
              <w:rPr>
                <w:rFonts w:cs="Verdana"/>
                <w:b/>
                <w:color w:val="000000"/>
              </w:rPr>
              <w:t>P4 Conserveringsonderzoek.</w:t>
            </w:r>
          </w:p>
        </w:tc>
      </w:tr>
      <w:tr w:rsidR="0032180B" w:rsidRPr="00984868" w14:paraId="1A8BCECB"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1CB3A7F5" w14:textId="77777777" w:rsidR="0032180B" w:rsidRPr="00984868" w:rsidRDefault="0032180B" w:rsidP="00385E71">
            <w:pPr>
              <w:rPr>
                <w:rFonts w:cs="Verdana"/>
                <w:color w:val="000000"/>
              </w:rPr>
            </w:pPr>
            <w:r w:rsidRPr="00984868">
              <w:rPr>
                <w:rFonts w:cs="Verdana"/>
                <w:color w:val="000000"/>
              </w:rPr>
              <w:t xml:space="preserve">Naam van de ondernemer die de </w:t>
            </w:r>
            <w:r>
              <w:rPr>
                <w:rFonts w:cs="Verdana"/>
                <w:color w:val="000000"/>
              </w:rPr>
              <w:t>referentieopdracht</w:t>
            </w:r>
            <w:r w:rsidRPr="00984868">
              <w:rPr>
                <w:rFonts w:cs="Verdana"/>
                <w:color w:val="000000"/>
              </w:rPr>
              <w:t xml:space="preserve"> heeft uitgevoerd</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33F32C7" w14:textId="77777777" w:rsidR="0032180B" w:rsidRPr="00984868" w:rsidRDefault="0032180B" w:rsidP="00385E71">
            <w:pPr>
              <w:rPr>
                <w:rFonts w:cs="Verdana"/>
                <w:color w:val="000000"/>
              </w:rPr>
            </w:pPr>
            <w:r w:rsidRPr="00984868">
              <w:rPr>
                <w:color w:val="000000"/>
              </w:rPr>
              <w:t>…</w:t>
            </w:r>
          </w:p>
        </w:tc>
      </w:tr>
      <w:tr w:rsidR="0032180B" w:rsidRPr="00984868" w14:paraId="6D024664"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0088F4B4" w14:textId="77777777" w:rsidR="0032180B" w:rsidRPr="00984868" w:rsidRDefault="0032180B" w:rsidP="00385E71">
            <w:pPr>
              <w:rPr>
                <w:rFonts w:cs="Verdana"/>
                <w:color w:val="000000"/>
              </w:rPr>
            </w:pPr>
            <w:r w:rsidRPr="00984868">
              <w:rPr>
                <w:rFonts w:cs="Verdana"/>
                <w:color w:val="000000"/>
              </w:rPr>
              <w:t xml:space="preserve">Naam van de </w:t>
            </w:r>
            <w:r>
              <w:rPr>
                <w:rFonts w:cs="Verdana"/>
                <w:color w:val="000000"/>
              </w:rPr>
              <w:t>referentieopdracht</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21203E49" w14:textId="77777777" w:rsidR="0032180B" w:rsidRPr="00984868" w:rsidRDefault="0032180B" w:rsidP="00385E71">
            <w:pPr>
              <w:rPr>
                <w:rFonts w:cs="Verdana"/>
                <w:color w:val="000000"/>
              </w:rPr>
            </w:pPr>
            <w:r w:rsidRPr="00984868">
              <w:rPr>
                <w:color w:val="000000"/>
              </w:rPr>
              <w:t>…</w:t>
            </w:r>
          </w:p>
        </w:tc>
      </w:tr>
      <w:tr w:rsidR="0032180B" w:rsidRPr="00984868" w14:paraId="3A6BD074"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0B5367CD" w14:textId="77777777" w:rsidR="0032180B" w:rsidRPr="00984868" w:rsidRDefault="0032180B" w:rsidP="00385E71">
            <w:pPr>
              <w:rPr>
                <w:rFonts w:cs="Verdana"/>
                <w:color w:val="000000"/>
              </w:rPr>
            </w:pPr>
            <w:r w:rsidRPr="00984868">
              <w:rPr>
                <w:rFonts w:cs="Verdana"/>
                <w:color w:val="000000"/>
              </w:rPr>
              <w:t>Naam en adres van de opdrachtgever</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9C1C9EA" w14:textId="77777777" w:rsidR="0032180B" w:rsidRPr="00984868" w:rsidRDefault="0032180B" w:rsidP="00385E71">
            <w:pPr>
              <w:rPr>
                <w:color w:val="000000"/>
              </w:rPr>
            </w:pPr>
            <w:r w:rsidRPr="00984868">
              <w:rPr>
                <w:color w:val="000000"/>
              </w:rPr>
              <w:t>…</w:t>
            </w:r>
          </w:p>
        </w:tc>
      </w:tr>
      <w:tr w:rsidR="0032180B" w:rsidRPr="00984868" w14:paraId="439E2DE1"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5528BFB1" w14:textId="77777777" w:rsidR="0032180B" w:rsidRPr="00984868" w:rsidRDefault="0032180B" w:rsidP="00385E71">
            <w:pPr>
              <w:rPr>
                <w:rFonts w:cs="Verdana"/>
                <w:color w:val="000000"/>
              </w:rPr>
            </w:pPr>
            <w:r w:rsidRPr="00984868">
              <w:rPr>
                <w:rFonts w:cs="Verdana"/>
                <w:color w:val="000000"/>
              </w:rPr>
              <w:t>Overeengekomen bedrag</w:t>
            </w:r>
            <w:r>
              <w:rPr>
                <w:rFonts w:cs="Verdana"/>
                <w:color w:val="000000"/>
              </w:rPr>
              <w:t xml:space="preserve"> </w:t>
            </w:r>
            <w:r w:rsidRPr="00984868">
              <w:rPr>
                <w:rFonts w:cs="Verdana"/>
                <w:color w:val="000000"/>
              </w:rPr>
              <w:t>(aannemingssom) (excl. omzetbelasting)</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74EC311"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280443B9"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2652EE40" w14:textId="77777777" w:rsidR="0032180B" w:rsidRPr="00984868" w:rsidRDefault="0032180B" w:rsidP="00385E71">
            <w:pPr>
              <w:rPr>
                <w:rFonts w:cs="Verdana"/>
                <w:color w:val="000000"/>
              </w:rPr>
            </w:pPr>
            <w:r w:rsidRPr="00984868">
              <w:rPr>
                <w:rFonts w:cs="Verdana"/>
                <w:color w:val="000000"/>
              </w:rPr>
              <w:t>Gefactureerd bedrag (excl. omzetbelasting)</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68ADB19"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1C8E9E70"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46A6CA6D" w14:textId="77777777" w:rsidR="0032180B" w:rsidRPr="00984868" w:rsidRDefault="0032180B" w:rsidP="00385E71">
            <w:pPr>
              <w:rPr>
                <w:rFonts w:cs="Verdana"/>
                <w:color w:val="000000"/>
              </w:rPr>
            </w:pPr>
            <w:r w:rsidRPr="00984868">
              <w:rPr>
                <w:rFonts w:cs="Verdana"/>
                <w:color w:val="000000"/>
              </w:rPr>
              <w:t>Datum van de opdrachtverlening</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7B0969C" w14:textId="77777777" w:rsidR="0032180B" w:rsidRPr="00984868" w:rsidRDefault="0032180B" w:rsidP="00385E71">
            <w:pPr>
              <w:rPr>
                <w:rFonts w:cs="Verdana"/>
                <w:color w:val="000000"/>
              </w:rPr>
            </w:pPr>
            <w:r w:rsidRPr="00984868">
              <w:rPr>
                <w:color w:val="000000"/>
              </w:rPr>
              <w:t>…</w:t>
            </w:r>
          </w:p>
        </w:tc>
      </w:tr>
      <w:tr w:rsidR="0032180B" w:rsidRPr="00984868" w14:paraId="21592799"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2660F845" w14:textId="77777777" w:rsidR="0032180B" w:rsidRPr="00984868" w:rsidRDefault="0032180B" w:rsidP="00385E71">
            <w:pPr>
              <w:rPr>
                <w:rFonts w:cs="Verdana"/>
                <w:color w:val="000000"/>
              </w:rPr>
            </w:pPr>
            <w:r w:rsidRPr="00984868">
              <w:rPr>
                <w:rFonts w:cs="Verdana"/>
                <w:color w:val="000000"/>
              </w:rPr>
              <w:t>Overeengekomen uitvoeringsduur</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712130C7" w14:textId="77777777" w:rsidR="0032180B" w:rsidRPr="00984868" w:rsidRDefault="0032180B" w:rsidP="00385E71">
            <w:pPr>
              <w:rPr>
                <w:rFonts w:cs="Verdana"/>
                <w:color w:val="000000"/>
              </w:rPr>
            </w:pPr>
            <w:r w:rsidRPr="00984868">
              <w:rPr>
                <w:color w:val="000000"/>
              </w:rPr>
              <w:t>…</w:t>
            </w:r>
          </w:p>
        </w:tc>
      </w:tr>
      <w:tr w:rsidR="0032180B" w:rsidRPr="00984868" w14:paraId="5B874770" w14:textId="77777777" w:rsidTr="00385E71">
        <w:tc>
          <w:tcPr>
            <w:tcW w:w="4678" w:type="dxa"/>
            <w:tcBorders>
              <w:top w:val="single" w:sz="4" w:space="0" w:color="auto"/>
              <w:left w:val="single" w:sz="4" w:space="0" w:color="auto"/>
              <w:bottom w:val="single" w:sz="4" w:space="0" w:color="auto"/>
              <w:right w:val="single" w:sz="4" w:space="0" w:color="auto"/>
            </w:tcBorders>
            <w:vAlign w:val="center"/>
          </w:tcPr>
          <w:p w14:paraId="7450E23C" w14:textId="77777777" w:rsidR="0032180B" w:rsidRPr="00984868" w:rsidRDefault="0032180B" w:rsidP="00385E71">
            <w:pPr>
              <w:rPr>
                <w:rFonts w:cs="Verdana"/>
                <w:color w:val="000000"/>
              </w:rPr>
            </w:pPr>
            <w:r w:rsidRPr="00984868">
              <w:rPr>
                <w:rFonts w:cs="Verdana"/>
                <w:color w:val="000000"/>
              </w:rPr>
              <w:t>Datum van oplevering</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E0406D7" w14:textId="77777777" w:rsidR="0032180B" w:rsidRPr="00984868" w:rsidRDefault="0032180B" w:rsidP="00385E71">
            <w:pPr>
              <w:rPr>
                <w:rFonts w:cs="Verdana"/>
                <w:color w:val="000000"/>
              </w:rPr>
            </w:pPr>
            <w:r w:rsidRPr="00984868">
              <w:rPr>
                <w:color w:val="000000"/>
              </w:rPr>
              <w:t>…</w:t>
            </w:r>
          </w:p>
        </w:tc>
      </w:tr>
      <w:tr w:rsidR="0032180B" w:rsidRPr="00984868" w14:paraId="104AC8F4" w14:textId="77777777" w:rsidTr="00385E71">
        <w:trPr>
          <w:trHeight w:val="295"/>
        </w:trPr>
        <w:tc>
          <w:tcPr>
            <w:tcW w:w="9072" w:type="dxa"/>
            <w:gridSpan w:val="3"/>
            <w:tcBorders>
              <w:top w:val="single" w:sz="4" w:space="0" w:color="auto"/>
              <w:left w:val="single" w:sz="4" w:space="0" w:color="auto"/>
              <w:bottom w:val="single" w:sz="4" w:space="0" w:color="auto"/>
              <w:right w:val="single" w:sz="4" w:space="0" w:color="auto"/>
            </w:tcBorders>
            <w:vAlign w:val="center"/>
          </w:tcPr>
          <w:p w14:paraId="6FCC6BA7" w14:textId="77777777" w:rsidR="0032180B" w:rsidRPr="00984868" w:rsidRDefault="0032180B" w:rsidP="00385E71">
            <w:pPr>
              <w:rPr>
                <w:rFonts w:cs="Verdana"/>
                <w:color w:val="000000"/>
              </w:rPr>
            </w:pPr>
            <w:r w:rsidRPr="00984868">
              <w:rPr>
                <w:rFonts w:cs="Verdana"/>
                <w:color w:val="000000"/>
              </w:rPr>
              <w:t xml:space="preserve">Indien de </w:t>
            </w:r>
            <w:r>
              <w:rPr>
                <w:rFonts w:cs="Verdana"/>
                <w:color w:val="000000"/>
              </w:rPr>
              <w:t>referentieopdracht</w:t>
            </w:r>
            <w:r w:rsidRPr="00984868">
              <w:rPr>
                <w:rFonts w:cs="Verdana"/>
                <w:color w:val="000000"/>
              </w:rPr>
              <w:t xml:space="preserve"> is uitgevoerd door een </w:t>
            </w:r>
            <w:r w:rsidRPr="00984868">
              <w:rPr>
                <w:rFonts w:cs="V&amp;W Syntax (Adobe)"/>
                <w:color w:val="000000"/>
              </w:rPr>
              <w:t>samenwerkingsverband van ondernemers</w:t>
            </w:r>
            <w:r w:rsidRPr="00984868">
              <w:rPr>
                <w:rFonts w:cs="Verdana"/>
                <w:color w:val="000000"/>
              </w:rPr>
              <w:t xml:space="preserve"> (combinatie)</w:t>
            </w:r>
          </w:p>
        </w:tc>
      </w:tr>
      <w:tr w:rsidR="0032180B" w:rsidRPr="00984868" w14:paraId="0B3C6C95" w14:textId="77777777" w:rsidTr="00385E71">
        <w:tc>
          <w:tcPr>
            <w:tcW w:w="4793" w:type="dxa"/>
            <w:gridSpan w:val="2"/>
            <w:tcBorders>
              <w:top w:val="single" w:sz="4" w:space="0" w:color="auto"/>
              <w:left w:val="single" w:sz="4" w:space="0" w:color="auto"/>
              <w:bottom w:val="single" w:sz="4" w:space="0" w:color="auto"/>
              <w:right w:val="single" w:sz="4" w:space="0" w:color="auto"/>
            </w:tcBorders>
            <w:vAlign w:val="center"/>
          </w:tcPr>
          <w:p w14:paraId="200BDFAE" w14:textId="77777777" w:rsidR="0032180B" w:rsidRPr="00984868" w:rsidRDefault="0032180B" w:rsidP="00385E71">
            <w:pPr>
              <w:rPr>
                <w:rFonts w:cs="Verdana"/>
                <w:color w:val="000000"/>
              </w:rPr>
            </w:pPr>
            <w:r w:rsidRPr="00984868">
              <w:rPr>
                <w:rFonts w:cs="Verdana"/>
                <w:color w:val="000000"/>
              </w:rPr>
              <w:t xml:space="preserve">De namen van de overige participanten in het </w:t>
            </w:r>
            <w:r w:rsidRPr="00984868">
              <w:rPr>
                <w:rFonts w:cs="V&amp;W Syntax (Adobe)"/>
                <w:color w:val="000000"/>
              </w:rPr>
              <w:t>samenwerkingsverband van ondernemers</w:t>
            </w:r>
            <w:r w:rsidRPr="00984868">
              <w:rPr>
                <w:rFonts w:cs="Verdana"/>
                <w:color w:val="000000"/>
              </w:rPr>
              <w:t xml:space="preserve"> (combinatie)</w:t>
            </w:r>
          </w:p>
        </w:tc>
        <w:tc>
          <w:tcPr>
            <w:tcW w:w="4279" w:type="dxa"/>
            <w:tcBorders>
              <w:top w:val="single" w:sz="4" w:space="0" w:color="auto"/>
              <w:left w:val="single" w:sz="4" w:space="0" w:color="auto"/>
              <w:bottom w:val="single" w:sz="4" w:space="0" w:color="auto"/>
              <w:right w:val="single" w:sz="4" w:space="0" w:color="auto"/>
            </w:tcBorders>
            <w:vAlign w:val="center"/>
          </w:tcPr>
          <w:p w14:paraId="0290E20B" w14:textId="77777777" w:rsidR="0032180B" w:rsidRPr="000F6AE1" w:rsidRDefault="0032180B" w:rsidP="00385E71">
            <w:pPr>
              <w:pStyle w:val="Broodtekst"/>
              <w:rPr>
                <w:rStyle w:val="Verborgentekst"/>
                <w:b w:val="0"/>
                <w:bCs/>
                <w:i w:val="0"/>
                <w:iCs/>
                <w:vanish w:val="0"/>
                <w:color w:val="000000"/>
              </w:rPr>
            </w:pPr>
            <w:r w:rsidRPr="000F6AE1">
              <w:rPr>
                <w:rStyle w:val="Verborgentekst"/>
                <w:bCs/>
                <w:iCs/>
                <w:color w:val="000000"/>
              </w:rPr>
              <w:t>……</w:t>
            </w:r>
          </w:p>
        </w:tc>
      </w:tr>
      <w:tr w:rsidR="0032180B" w:rsidRPr="00984868" w14:paraId="75524EA1" w14:textId="77777777" w:rsidTr="00385E71">
        <w:tc>
          <w:tcPr>
            <w:tcW w:w="4793" w:type="dxa"/>
            <w:gridSpan w:val="2"/>
            <w:tcBorders>
              <w:top w:val="single" w:sz="4" w:space="0" w:color="auto"/>
              <w:left w:val="single" w:sz="4" w:space="0" w:color="auto"/>
              <w:bottom w:val="single" w:sz="4" w:space="0" w:color="auto"/>
              <w:right w:val="single" w:sz="4" w:space="0" w:color="auto"/>
            </w:tcBorders>
            <w:vAlign w:val="center"/>
          </w:tcPr>
          <w:p w14:paraId="281E4688" w14:textId="77777777" w:rsidR="0032180B" w:rsidRPr="00984868" w:rsidRDefault="0032180B" w:rsidP="00385E71">
            <w:pPr>
              <w:rPr>
                <w:rFonts w:cs="Verdana"/>
                <w:color w:val="000000"/>
              </w:rPr>
            </w:pPr>
            <w:r w:rsidRPr="00984868">
              <w:rPr>
                <w:rFonts w:cs="Verdana"/>
                <w:color w:val="000000"/>
              </w:rPr>
              <w:t>De juridische participatieverhouding</w:t>
            </w:r>
          </w:p>
        </w:tc>
        <w:tc>
          <w:tcPr>
            <w:tcW w:w="4279" w:type="dxa"/>
            <w:tcBorders>
              <w:top w:val="single" w:sz="4" w:space="0" w:color="auto"/>
              <w:left w:val="single" w:sz="4" w:space="0" w:color="auto"/>
              <w:bottom w:val="single" w:sz="4" w:space="0" w:color="auto"/>
              <w:right w:val="single" w:sz="4" w:space="0" w:color="auto"/>
            </w:tcBorders>
            <w:vAlign w:val="center"/>
          </w:tcPr>
          <w:p w14:paraId="2C8494EF" w14:textId="77777777" w:rsidR="0032180B" w:rsidRPr="000F6AE1" w:rsidRDefault="0032180B" w:rsidP="00385E71">
            <w:pPr>
              <w:pStyle w:val="Broodtekst"/>
              <w:rPr>
                <w:rStyle w:val="Verborgentekst"/>
                <w:b w:val="0"/>
                <w:bCs/>
                <w:i w:val="0"/>
                <w:iCs/>
                <w:vanish w:val="0"/>
                <w:color w:val="000000"/>
              </w:rPr>
            </w:pPr>
            <w:r>
              <w:rPr>
                <w:rStyle w:val="Verborgentekst"/>
                <w:bCs/>
                <w:iCs/>
                <w:color w:val="000000"/>
              </w:rPr>
              <w:t>…</w:t>
            </w:r>
            <w:r w:rsidRPr="000F6AE1">
              <w:rPr>
                <w:rStyle w:val="Verborgentekst"/>
                <w:bCs/>
                <w:iCs/>
                <w:color w:val="000000"/>
              </w:rPr>
              <w:t>…</w:t>
            </w:r>
          </w:p>
        </w:tc>
      </w:tr>
      <w:tr w:rsidR="0032180B" w:rsidRPr="00984868" w14:paraId="7370961E" w14:textId="77777777" w:rsidTr="00385E71">
        <w:tc>
          <w:tcPr>
            <w:tcW w:w="4793" w:type="dxa"/>
            <w:gridSpan w:val="2"/>
            <w:tcBorders>
              <w:top w:val="single" w:sz="4" w:space="0" w:color="auto"/>
              <w:left w:val="single" w:sz="4" w:space="0" w:color="auto"/>
              <w:bottom w:val="single" w:sz="4" w:space="0" w:color="auto"/>
              <w:right w:val="single" w:sz="4" w:space="0" w:color="auto"/>
            </w:tcBorders>
            <w:vAlign w:val="center"/>
          </w:tcPr>
          <w:p w14:paraId="719F68B7" w14:textId="77777777" w:rsidR="0032180B" w:rsidRPr="00984868" w:rsidRDefault="0032180B" w:rsidP="00385E71">
            <w:pPr>
              <w:rPr>
                <w:rFonts w:cs="Verdana"/>
                <w:color w:val="000000"/>
              </w:rPr>
            </w:pPr>
            <w:r w:rsidRPr="00984868">
              <w:rPr>
                <w:rFonts w:cs="Verdana"/>
                <w:color w:val="000000"/>
              </w:rPr>
              <w:t xml:space="preserve">Percentage aandeel van iedere participant in het </w:t>
            </w:r>
            <w:r w:rsidRPr="00984868">
              <w:rPr>
                <w:rFonts w:cs="V&amp;W Syntax (Adobe)"/>
                <w:color w:val="000000"/>
              </w:rPr>
              <w:t>samenwerkingsverband van ondernemers</w:t>
            </w:r>
            <w:r w:rsidRPr="00984868">
              <w:rPr>
                <w:rFonts w:cs="Verdana"/>
                <w:color w:val="000000"/>
              </w:rPr>
              <w:t xml:space="preserve"> (combinatie)</w:t>
            </w:r>
          </w:p>
        </w:tc>
        <w:tc>
          <w:tcPr>
            <w:tcW w:w="4279" w:type="dxa"/>
            <w:tcBorders>
              <w:top w:val="single" w:sz="4" w:space="0" w:color="auto"/>
              <w:left w:val="single" w:sz="4" w:space="0" w:color="auto"/>
              <w:bottom w:val="single" w:sz="4" w:space="0" w:color="auto"/>
              <w:right w:val="single" w:sz="4" w:space="0" w:color="auto"/>
            </w:tcBorders>
            <w:vAlign w:val="center"/>
          </w:tcPr>
          <w:p w14:paraId="0B811E35" w14:textId="77777777" w:rsidR="0032180B" w:rsidRPr="000F6AE1" w:rsidRDefault="0032180B" w:rsidP="00385E71">
            <w:pPr>
              <w:rPr>
                <w:rFonts w:cs="Verdana"/>
                <w:bCs/>
                <w:iCs/>
                <w:color w:val="000000"/>
                <w:sz w:val="16"/>
                <w:szCs w:val="16"/>
              </w:rPr>
            </w:pPr>
            <w:r w:rsidRPr="000F6AE1">
              <w:rPr>
                <w:rFonts w:cs="Verdana"/>
                <w:bCs/>
                <w:iCs/>
                <w:color w:val="000000"/>
                <w:sz w:val="16"/>
                <w:szCs w:val="16"/>
              </w:rPr>
              <w:t>…</w:t>
            </w:r>
          </w:p>
        </w:tc>
      </w:tr>
      <w:tr w:rsidR="0032180B" w:rsidRPr="00984868" w14:paraId="31F1683B" w14:textId="77777777" w:rsidTr="00385E71">
        <w:tc>
          <w:tcPr>
            <w:tcW w:w="9072" w:type="dxa"/>
            <w:gridSpan w:val="3"/>
            <w:tcBorders>
              <w:top w:val="single" w:sz="4" w:space="0" w:color="auto"/>
              <w:left w:val="single" w:sz="4" w:space="0" w:color="auto"/>
              <w:bottom w:val="single" w:sz="4" w:space="0" w:color="auto"/>
              <w:right w:val="single" w:sz="4" w:space="0" w:color="auto"/>
            </w:tcBorders>
            <w:vAlign w:val="center"/>
          </w:tcPr>
          <w:p w14:paraId="413BE5F3" w14:textId="77777777" w:rsidR="0032180B" w:rsidRPr="00984868" w:rsidRDefault="0032180B" w:rsidP="00385E71">
            <w:pPr>
              <w:rPr>
                <w:rFonts w:cs="Verdana"/>
                <w:color w:val="000000"/>
              </w:rPr>
            </w:pPr>
            <w:r w:rsidRPr="00984868">
              <w:rPr>
                <w:rFonts w:cs="Verdana"/>
                <w:color w:val="000000"/>
              </w:rPr>
              <w:t xml:space="preserve">Toelichting op de gevraagde technische bekwaamheid opgedaan in deze </w:t>
            </w:r>
            <w:r>
              <w:rPr>
                <w:rFonts w:cs="Verdana"/>
                <w:color w:val="000000"/>
              </w:rPr>
              <w:t>referentieopdracht</w:t>
            </w:r>
            <w:r w:rsidRPr="00984868">
              <w:rPr>
                <w:rFonts w:cs="Verdana"/>
                <w:color w:val="000000"/>
              </w:rPr>
              <w:t xml:space="preserve"> (maximaal 250 woorden)</w:t>
            </w:r>
          </w:p>
        </w:tc>
      </w:tr>
      <w:tr w:rsidR="0032180B" w:rsidRPr="00984868" w14:paraId="7F9675DE" w14:textId="77777777" w:rsidTr="00385E71">
        <w:tc>
          <w:tcPr>
            <w:tcW w:w="9072" w:type="dxa"/>
            <w:gridSpan w:val="3"/>
            <w:tcBorders>
              <w:top w:val="single" w:sz="4" w:space="0" w:color="auto"/>
              <w:left w:val="single" w:sz="4" w:space="0" w:color="auto"/>
              <w:bottom w:val="single" w:sz="4" w:space="0" w:color="auto"/>
              <w:right w:val="single" w:sz="4" w:space="0" w:color="auto"/>
            </w:tcBorders>
          </w:tcPr>
          <w:p w14:paraId="153867D1" w14:textId="77777777" w:rsidR="0032180B" w:rsidRDefault="0032180B" w:rsidP="00385E71">
            <w:pPr>
              <w:rPr>
                <w:rFonts w:cs="Verdana"/>
                <w:color w:val="000000"/>
              </w:rPr>
            </w:pPr>
            <w:r>
              <w:rPr>
                <w:rFonts w:cs="Verdana"/>
                <w:color w:val="000000"/>
              </w:rPr>
              <w:t>Selectie criterium Nr.: 1.</w:t>
            </w:r>
          </w:p>
          <w:p w14:paraId="2FF3823C" w14:textId="77777777" w:rsidR="0032180B" w:rsidRDefault="0032180B" w:rsidP="00385E71">
            <w:pPr>
              <w:rPr>
                <w:rFonts w:cs="Verdana"/>
                <w:color w:val="000000"/>
              </w:rPr>
            </w:pPr>
            <w:r>
              <w:rPr>
                <w:rFonts w:cs="Verdana"/>
                <w:color w:val="000000"/>
              </w:rPr>
              <w:t>Toelichting: …</w:t>
            </w:r>
          </w:p>
          <w:p w14:paraId="2BD81250" w14:textId="77777777" w:rsidR="0032180B" w:rsidRDefault="0032180B" w:rsidP="00385E71">
            <w:pPr>
              <w:rPr>
                <w:rFonts w:cs="Verdana"/>
                <w:color w:val="000000"/>
              </w:rPr>
            </w:pPr>
          </w:p>
          <w:p w14:paraId="1B434ABA" w14:textId="77777777" w:rsidR="0032180B" w:rsidRPr="00984868" w:rsidRDefault="0032180B" w:rsidP="00385E71">
            <w:pPr>
              <w:rPr>
                <w:rFonts w:cs="Verdana"/>
                <w:color w:val="000000"/>
              </w:rPr>
            </w:pPr>
          </w:p>
        </w:tc>
      </w:tr>
    </w:tbl>
    <w:p w14:paraId="645ADC2B" w14:textId="77777777" w:rsidR="0032180B" w:rsidRDefault="0032180B" w:rsidP="0032180B">
      <w:pPr>
        <w:spacing w:line="240" w:lineRule="auto"/>
        <w:rPr>
          <w:rFonts w:ascii="Calibri" w:eastAsia="Calibri" w:hAnsi="Calibri"/>
          <w:sz w:val="22"/>
          <w:szCs w:val="22"/>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9"/>
        <w:gridCol w:w="124"/>
        <w:gridCol w:w="4279"/>
      </w:tblGrid>
      <w:tr w:rsidR="0032180B" w:rsidRPr="00984868" w14:paraId="3374514A" w14:textId="77777777" w:rsidTr="00385E71">
        <w:tc>
          <w:tcPr>
            <w:tcW w:w="9072" w:type="dxa"/>
            <w:gridSpan w:val="3"/>
            <w:tcBorders>
              <w:top w:val="single" w:sz="4" w:space="0" w:color="auto"/>
              <w:left w:val="single" w:sz="4" w:space="0" w:color="auto"/>
              <w:bottom w:val="single" w:sz="4" w:space="0" w:color="auto"/>
              <w:right w:val="single" w:sz="4" w:space="0" w:color="auto"/>
            </w:tcBorders>
          </w:tcPr>
          <w:p w14:paraId="0CBD36F0" w14:textId="77777777" w:rsidR="0032180B" w:rsidRDefault="0032180B" w:rsidP="00385E71">
            <w:pPr>
              <w:suppressAutoHyphens/>
              <w:jc w:val="center"/>
              <w:rPr>
                <w:rFonts w:cs="Verdana"/>
                <w:b/>
                <w:bCs/>
                <w:color w:val="000000"/>
              </w:rPr>
            </w:pPr>
            <w:r>
              <w:rPr>
                <w:rFonts w:cs="Verdana"/>
                <w:b/>
                <w:bCs/>
                <w:color w:val="000000"/>
              </w:rPr>
              <w:t>REFERENTIEOPDRACHT</w:t>
            </w:r>
            <w:r w:rsidRPr="00984868">
              <w:rPr>
                <w:rFonts w:cs="Verdana"/>
                <w:b/>
                <w:bCs/>
                <w:color w:val="000000"/>
              </w:rPr>
              <w:t xml:space="preserve"> NR: …</w:t>
            </w:r>
          </w:p>
          <w:p w14:paraId="51F15C72" w14:textId="77777777" w:rsidR="0032180B" w:rsidRPr="00984868" w:rsidRDefault="0032180B" w:rsidP="00385E71">
            <w:pPr>
              <w:suppressAutoHyphens/>
              <w:jc w:val="center"/>
              <w:rPr>
                <w:rFonts w:cs="Verdana"/>
                <w:b/>
                <w:bCs/>
                <w:color w:val="000000"/>
              </w:rPr>
            </w:pPr>
            <w:r>
              <w:rPr>
                <w:rFonts w:cs="Verdana"/>
                <w:b/>
                <w:color w:val="000000"/>
              </w:rPr>
              <w:t>P4 Conserveringsonderzoek.</w:t>
            </w:r>
          </w:p>
        </w:tc>
      </w:tr>
      <w:tr w:rsidR="0032180B" w:rsidRPr="00984868" w14:paraId="4AAB20E7" w14:textId="77777777" w:rsidTr="00385E71">
        <w:tc>
          <w:tcPr>
            <w:tcW w:w="4669" w:type="dxa"/>
            <w:tcBorders>
              <w:top w:val="single" w:sz="4" w:space="0" w:color="auto"/>
              <w:left w:val="single" w:sz="4" w:space="0" w:color="auto"/>
              <w:bottom w:val="single" w:sz="4" w:space="0" w:color="auto"/>
              <w:right w:val="single" w:sz="4" w:space="0" w:color="auto"/>
            </w:tcBorders>
            <w:vAlign w:val="center"/>
          </w:tcPr>
          <w:p w14:paraId="105F4F7D" w14:textId="77777777" w:rsidR="0032180B" w:rsidRPr="00984868" w:rsidRDefault="0032180B" w:rsidP="00385E71">
            <w:pPr>
              <w:rPr>
                <w:rFonts w:cs="Verdana"/>
                <w:color w:val="000000"/>
              </w:rPr>
            </w:pPr>
            <w:r w:rsidRPr="00984868">
              <w:rPr>
                <w:rFonts w:cs="Verdana"/>
                <w:color w:val="000000"/>
              </w:rPr>
              <w:t xml:space="preserve">Naam van de ondernemer die de </w:t>
            </w:r>
            <w:r>
              <w:rPr>
                <w:rFonts w:cs="Verdana"/>
                <w:color w:val="000000"/>
              </w:rPr>
              <w:t>referentieopdracht</w:t>
            </w:r>
            <w:r w:rsidRPr="00984868">
              <w:rPr>
                <w:rFonts w:cs="Verdana"/>
                <w:color w:val="000000"/>
              </w:rPr>
              <w:t xml:space="preserve"> heeft uitgevoerd</w:t>
            </w:r>
          </w:p>
        </w:tc>
        <w:tc>
          <w:tcPr>
            <w:tcW w:w="4403" w:type="dxa"/>
            <w:gridSpan w:val="2"/>
            <w:tcBorders>
              <w:top w:val="single" w:sz="4" w:space="0" w:color="auto"/>
              <w:left w:val="single" w:sz="4" w:space="0" w:color="auto"/>
              <w:bottom w:val="single" w:sz="4" w:space="0" w:color="auto"/>
              <w:right w:val="single" w:sz="4" w:space="0" w:color="auto"/>
            </w:tcBorders>
            <w:vAlign w:val="center"/>
          </w:tcPr>
          <w:p w14:paraId="33792C74" w14:textId="77777777" w:rsidR="0032180B" w:rsidRPr="00984868" w:rsidRDefault="0032180B" w:rsidP="00385E71">
            <w:pPr>
              <w:rPr>
                <w:rFonts w:cs="Verdana"/>
                <w:color w:val="000000"/>
              </w:rPr>
            </w:pPr>
            <w:r w:rsidRPr="00984868">
              <w:rPr>
                <w:color w:val="000000"/>
              </w:rPr>
              <w:t>…</w:t>
            </w:r>
          </w:p>
        </w:tc>
      </w:tr>
      <w:tr w:rsidR="0032180B" w:rsidRPr="00984868" w14:paraId="7F51ED0C" w14:textId="77777777" w:rsidTr="00385E71">
        <w:tc>
          <w:tcPr>
            <w:tcW w:w="4669" w:type="dxa"/>
            <w:tcBorders>
              <w:top w:val="single" w:sz="4" w:space="0" w:color="auto"/>
              <w:left w:val="single" w:sz="4" w:space="0" w:color="auto"/>
              <w:bottom w:val="single" w:sz="4" w:space="0" w:color="auto"/>
              <w:right w:val="single" w:sz="4" w:space="0" w:color="auto"/>
            </w:tcBorders>
            <w:vAlign w:val="center"/>
          </w:tcPr>
          <w:p w14:paraId="221A11B1" w14:textId="77777777" w:rsidR="0032180B" w:rsidRPr="00984868" w:rsidRDefault="0032180B" w:rsidP="00385E71">
            <w:pPr>
              <w:rPr>
                <w:rFonts w:cs="Verdana"/>
                <w:color w:val="000000"/>
              </w:rPr>
            </w:pPr>
            <w:r w:rsidRPr="00984868">
              <w:rPr>
                <w:rFonts w:cs="Verdana"/>
                <w:color w:val="000000"/>
              </w:rPr>
              <w:t xml:space="preserve">Naam van de </w:t>
            </w:r>
            <w:r>
              <w:rPr>
                <w:rFonts w:cs="Verdana"/>
                <w:color w:val="000000"/>
              </w:rPr>
              <w:t>referentieopdracht</w:t>
            </w:r>
          </w:p>
        </w:tc>
        <w:tc>
          <w:tcPr>
            <w:tcW w:w="4403" w:type="dxa"/>
            <w:gridSpan w:val="2"/>
            <w:tcBorders>
              <w:top w:val="single" w:sz="4" w:space="0" w:color="auto"/>
              <w:left w:val="single" w:sz="4" w:space="0" w:color="auto"/>
              <w:bottom w:val="single" w:sz="4" w:space="0" w:color="auto"/>
              <w:right w:val="single" w:sz="4" w:space="0" w:color="auto"/>
            </w:tcBorders>
            <w:vAlign w:val="center"/>
          </w:tcPr>
          <w:p w14:paraId="5D25699F" w14:textId="77777777" w:rsidR="0032180B" w:rsidRPr="00984868" w:rsidRDefault="0032180B" w:rsidP="00385E71">
            <w:pPr>
              <w:rPr>
                <w:rFonts w:cs="Verdana"/>
                <w:color w:val="000000"/>
              </w:rPr>
            </w:pPr>
            <w:r w:rsidRPr="00984868">
              <w:rPr>
                <w:color w:val="000000"/>
              </w:rPr>
              <w:t>…</w:t>
            </w:r>
          </w:p>
        </w:tc>
      </w:tr>
      <w:tr w:rsidR="0032180B" w:rsidRPr="00984868" w14:paraId="187A200F" w14:textId="77777777" w:rsidTr="00385E71">
        <w:tc>
          <w:tcPr>
            <w:tcW w:w="4669" w:type="dxa"/>
            <w:tcBorders>
              <w:top w:val="single" w:sz="4" w:space="0" w:color="auto"/>
              <w:left w:val="single" w:sz="4" w:space="0" w:color="auto"/>
              <w:bottom w:val="single" w:sz="4" w:space="0" w:color="auto"/>
              <w:right w:val="single" w:sz="4" w:space="0" w:color="auto"/>
            </w:tcBorders>
            <w:vAlign w:val="center"/>
          </w:tcPr>
          <w:p w14:paraId="04FFE1F8" w14:textId="77777777" w:rsidR="0032180B" w:rsidRPr="00984868" w:rsidRDefault="0032180B" w:rsidP="00385E71">
            <w:pPr>
              <w:rPr>
                <w:rFonts w:cs="Verdana"/>
                <w:color w:val="000000"/>
              </w:rPr>
            </w:pPr>
            <w:r w:rsidRPr="00984868">
              <w:rPr>
                <w:rFonts w:cs="Verdana"/>
                <w:color w:val="000000"/>
              </w:rPr>
              <w:t>Naam en adres van de opdrachtgever</w:t>
            </w:r>
          </w:p>
        </w:tc>
        <w:tc>
          <w:tcPr>
            <w:tcW w:w="4403" w:type="dxa"/>
            <w:gridSpan w:val="2"/>
            <w:tcBorders>
              <w:top w:val="single" w:sz="4" w:space="0" w:color="auto"/>
              <w:left w:val="single" w:sz="4" w:space="0" w:color="auto"/>
              <w:bottom w:val="single" w:sz="4" w:space="0" w:color="auto"/>
              <w:right w:val="single" w:sz="4" w:space="0" w:color="auto"/>
            </w:tcBorders>
            <w:vAlign w:val="center"/>
          </w:tcPr>
          <w:p w14:paraId="678C9D44" w14:textId="77777777" w:rsidR="0032180B" w:rsidRPr="00984868" w:rsidRDefault="0032180B" w:rsidP="00385E71">
            <w:pPr>
              <w:rPr>
                <w:color w:val="000000"/>
              </w:rPr>
            </w:pPr>
            <w:r w:rsidRPr="00984868">
              <w:rPr>
                <w:color w:val="000000"/>
              </w:rPr>
              <w:t>…</w:t>
            </w:r>
          </w:p>
        </w:tc>
      </w:tr>
      <w:tr w:rsidR="0032180B" w:rsidRPr="00984868" w14:paraId="762D872D" w14:textId="77777777" w:rsidTr="00385E71">
        <w:tc>
          <w:tcPr>
            <w:tcW w:w="4669" w:type="dxa"/>
            <w:tcBorders>
              <w:top w:val="single" w:sz="4" w:space="0" w:color="auto"/>
              <w:left w:val="single" w:sz="4" w:space="0" w:color="auto"/>
              <w:bottom w:val="single" w:sz="4" w:space="0" w:color="auto"/>
              <w:right w:val="single" w:sz="4" w:space="0" w:color="auto"/>
            </w:tcBorders>
            <w:vAlign w:val="center"/>
          </w:tcPr>
          <w:p w14:paraId="202C9793" w14:textId="77777777" w:rsidR="0032180B" w:rsidRPr="00984868" w:rsidRDefault="0032180B" w:rsidP="00385E71">
            <w:pPr>
              <w:rPr>
                <w:rFonts w:cs="Verdana"/>
                <w:color w:val="000000"/>
              </w:rPr>
            </w:pPr>
            <w:r w:rsidRPr="00984868">
              <w:rPr>
                <w:rFonts w:cs="Verdana"/>
                <w:color w:val="000000"/>
              </w:rPr>
              <w:t>Overeengekomen bedrag</w:t>
            </w:r>
            <w:r>
              <w:rPr>
                <w:rFonts w:cs="Verdana"/>
                <w:color w:val="000000"/>
              </w:rPr>
              <w:t xml:space="preserve"> </w:t>
            </w:r>
            <w:r w:rsidRPr="00984868">
              <w:rPr>
                <w:rFonts w:cs="Verdana"/>
                <w:color w:val="000000"/>
              </w:rPr>
              <w:t>(aannemingssom) (excl. omzetbelasting)</w:t>
            </w:r>
          </w:p>
        </w:tc>
        <w:tc>
          <w:tcPr>
            <w:tcW w:w="4403" w:type="dxa"/>
            <w:gridSpan w:val="2"/>
            <w:tcBorders>
              <w:top w:val="single" w:sz="4" w:space="0" w:color="auto"/>
              <w:left w:val="single" w:sz="4" w:space="0" w:color="auto"/>
              <w:bottom w:val="single" w:sz="4" w:space="0" w:color="auto"/>
              <w:right w:val="single" w:sz="4" w:space="0" w:color="auto"/>
            </w:tcBorders>
            <w:vAlign w:val="center"/>
          </w:tcPr>
          <w:p w14:paraId="69BF97C0"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7565FA5A" w14:textId="77777777" w:rsidTr="00385E71">
        <w:tc>
          <w:tcPr>
            <w:tcW w:w="4669" w:type="dxa"/>
            <w:tcBorders>
              <w:top w:val="single" w:sz="4" w:space="0" w:color="auto"/>
              <w:left w:val="single" w:sz="4" w:space="0" w:color="auto"/>
              <w:bottom w:val="single" w:sz="4" w:space="0" w:color="auto"/>
              <w:right w:val="single" w:sz="4" w:space="0" w:color="auto"/>
            </w:tcBorders>
            <w:vAlign w:val="center"/>
          </w:tcPr>
          <w:p w14:paraId="4BA7AECD" w14:textId="77777777" w:rsidR="0032180B" w:rsidRPr="00984868" w:rsidRDefault="0032180B" w:rsidP="00385E71">
            <w:pPr>
              <w:rPr>
                <w:rFonts w:cs="Verdana"/>
                <w:color w:val="000000"/>
              </w:rPr>
            </w:pPr>
            <w:r w:rsidRPr="00984868">
              <w:rPr>
                <w:rFonts w:cs="Verdana"/>
                <w:color w:val="000000"/>
              </w:rPr>
              <w:t>Gefactureerd bedrag (excl. omzetbelasting)</w:t>
            </w:r>
          </w:p>
        </w:tc>
        <w:tc>
          <w:tcPr>
            <w:tcW w:w="4403" w:type="dxa"/>
            <w:gridSpan w:val="2"/>
            <w:tcBorders>
              <w:top w:val="single" w:sz="4" w:space="0" w:color="auto"/>
              <w:left w:val="single" w:sz="4" w:space="0" w:color="auto"/>
              <w:bottom w:val="single" w:sz="4" w:space="0" w:color="auto"/>
              <w:right w:val="single" w:sz="4" w:space="0" w:color="auto"/>
            </w:tcBorders>
            <w:vAlign w:val="center"/>
          </w:tcPr>
          <w:p w14:paraId="7AE9C636" w14:textId="77777777" w:rsidR="0032180B" w:rsidRPr="00984868" w:rsidRDefault="0032180B" w:rsidP="00385E71">
            <w:pPr>
              <w:rPr>
                <w:rFonts w:cs="Verdana"/>
                <w:color w:val="000000"/>
              </w:rPr>
            </w:pPr>
            <w:r w:rsidRPr="00984868">
              <w:rPr>
                <w:rFonts w:cs="Arial"/>
                <w:color w:val="000000"/>
              </w:rPr>
              <w:t xml:space="preserve">€ </w:t>
            </w:r>
            <w:r w:rsidRPr="00984868">
              <w:rPr>
                <w:color w:val="000000"/>
              </w:rPr>
              <w:t>…</w:t>
            </w:r>
          </w:p>
        </w:tc>
      </w:tr>
      <w:tr w:rsidR="0032180B" w:rsidRPr="00984868" w14:paraId="5DC12D54" w14:textId="77777777" w:rsidTr="00385E71">
        <w:tc>
          <w:tcPr>
            <w:tcW w:w="4669" w:type="dxa"/>
            <w:tcBorders>
              <w:top w:val="single" w:sz="4" w:space="0" w:color="auto"/>
              <w:left w:val="single" w:sz="4" w:space="0" w:color="auto"/>
              <w:bottom w:val="single" w:sz="4" w:space="0" w:color="auto"/>
              <w:right w:val="single" w:sz="4" w:space="0" w:color="auto"/>
            </w:tcBorders>
            <w:vAlign w:val="center"/>
          </w:tcPr>
          <w:p w14:paraId="64424EE5" w14:textId="77777777" w:rsidR="0032180B" w:rsidRPr="00984868" w:rsidRDefault="0032180B" w:rsidP="00385E71">
            <w:pPr>
              <w:rPr>
                <w:rFonts w:cs="Verdana"/>
                <w:color w:val="000000"/>
              </w:rPr>
            </w:pPr>
            <w:r w:rsidRPr="00984868">
              <w:rPr>
                <w:rFonts w:cs="Verdana"/>
                <w:color w:val="000000"/>
              </w:rPr>
              <w:t>Datum van de opdrachtverlening</w:t>
            </w:r>
          </w:p>
        </w:tc>
        <w:tc>
          <w:tcPr>
            <w:tcW w:w="4403" w:type="dxa"/>
            <w:gridSpan w:val="2"/>
            <w:tcBorders>
              <w:top w:val="single" w:sz="4" w:space="0" w:color="auto"/>
              <w:left w:val="single" w:sz="4" w:space="0" w:color="auto"/>
              <w:bottom w:val="single" w:sz="4" w:space="0" w:color="auto"/>
              <w:right w:val="single" w:sz="4" w:space="0" w:color="auto"/>
            </w:tcBorders>
            <w:vAlign w:val="center"/>
          </w:tcPr>
          <w:p w14:paraId="5ED99F4D" w14:textId="77777777" w:rsidR="0032180B" w:rsidRPr="00984868" w:rsidRDefault="0032180B" w:rsidP="00385E71">
            <w:pPr>
              <w:rPr>
                <w:rFonts w:cs="Verdana"/>
                <w:color w:val="000000"/>
              </w:rPr>
            </w:pPr>
            <w:r w:rsidRPr="00984868">
              <w:rPr>
                <w:color w:val="000000"/>
              </w:rPr>
              <w:t>…</w:t>
            </w:r>
          </w:p>
        </w:tc>
      </w:tr>
      <w:tr w:rsidR="0032180B" w:rsidRPr="00984868" w14:paraId="6DA4BF4D" w14:textId="77777777" w:rsidTr="00385E71">
        <w:tc>
          <w:tcPr>
            <w:tcW w:w="4669" w:type="dxa"/>
            <w:tcBorders>
              <w:top w:val="single" w:sz="4" w:space="0" w:color="auto"/>
              <w:left w:val="single" w:sz="4" w:space="0" w:color="auto"/>
              <w:bottom w:val="single" w:sz="4" w:space="0" w:color="auto"/>
              <w:right w:val="single" w:sz="4" w:space="0" w:color="auto"/>
            </w:tcBorders>
            <w:vAlign w:val="center"/>
          </w:tcPr>
          <w:p w14:paraId="56F4DFFB" w14:textId="77777777" w:rsidR="0032180B" w:rsidRPr="00984868" w:rsidRDefault="0032180B" w:rsidP="00385E71">
            <w:pPr>
              <w:rPr>
                <w:rFonts w:cs="Verdana"/>
                <w:color w:val="000000"/>
              </w:rPr>
            </w:pPr>
            <w:r w:rsidRPr="00984868">
              <w:rPr>
                <w:rFonts w:cs="Verdana"/>
                <w:color w:val="000000"/>
              </w:rPr>
              <w:t>Overeengekomen uitvoeringsduur</w:t>
            </w:r>
          </w:p>
        </w:tc>
        <w:tc>
          <w:tcPr>
            <w:tcW w:w="4403" w:type="dxa"/>
            <w:gridSpan w:val="2"/>
            <w:tcBorders>
              <w:top w:val="single" w:sz="4" w:space="0" w:color="auto"/>
              <w:left w:val="single" w:sz="4" w:space="0" w:color="auto"/>
              <w:bottom w:val="single" w:sz="4" w:space="0" w:color="auto"/>
              <w:right w:val="single" w:sz="4" w:space="0" w:color="auto"/>
            </w:tcBorders>
            <w:vAlign w:val="center"/>
          </w:tcPr>
          <w:p w14:paraId="0B4192AD" w14:textId="77777777" w:rsidR="0032180B" w:rsidRPr="00984868" w:rsidRDefault="0032180B" w:rsidP="00385E71">
            <w:pPr>
              <w:rPr>
                <w:rFonts w:cs="Verdana"/>
                <w:color w:val="000000"/>
              </w:rPr>
            </w:pPr>
            <w:r w:rsidRPr="00984868">
              <w:rPr>
                <w:color w:val="000000"/>
              </w:rPr>
              <w:t>…</w:t>
            </w:r>
          </w:p>
        </w:tc>
      </w:tr>
      <w:tr w:rsidR="0032180B" w:rsidRPr="00984868" w14:paraId="015BDFBE" w14:textId="77777777" w:rsidTr="00385E71">
        <w:tc>
          <w:tcPr>
            <w:tcW w:w="4669" w:type="dxa"/>
            <w:tcBorders>
              <w:top w:val="single" w:sz="4" w:space="0" w:color="auto"/>
              <w:left w:val="single" w:sz="4" w:space="0" w:color="auto"/>
              <w:bottom w:val="single" w:sz="4" w:space="0" w:color="auto"/>
              <w:right w:val="single" w:sz="4" w:space="0" w:color="auto"/>
            </w:tcBorders>
            <w:vAlign w:val="center"/>
          </w:tcPr>
          <w:p w14:paraId="644BDF9C" w14:textId="77777777" w:rsidR="0032180B" w:rsidRPr="00984868" w:rsidRDefault="0032180B" w:rsidP="00385E71">
            <w:pPr>
              <w:rPr>
                <w:rFonts w:cs="Verdana"/>
                <w:color w:val="000000"/>
              </w:rPr>
            </w:pPr>
            <w:r w:rsidRPr="00984868">
              <w:rPr>
                <w:rFonts w:cs="Verdana"/>
                <w:color w:val="000000"/>
              </w:rPr>
              <w:t>Datum van oplevering</w:t>
            </w:r>
          </w:p>
        </w:tc>
        <w:tc>
          <w:tcPr>
            <w:tcW w:w="4403" w:type="dxa"/>
            <w:gridSpan w:val="2"/>
            <w:tcBorders>
              <w:top w:val="single" w:sz="4" w:space="0" w:color="auto"/>
              <w:left w:val="single" w:sz="4" w:space="0" w:color="auto"/>
              <w:bottom w:val="single" w:sz="4" w:space="0" w:color="auto"/>
              <w:right w:val="single" w:sz="4" w:space="0" w:color="auto"/>
            </w:tcBorders>
            <w:vAlign w:val="center"/>
          </w:tcPr>
          <w:p w14:paraId="4DCE6094" w14:textId="77777777" w:rsidR="0032180B" w:rsidRPr="00984868" w:rsidRDefault="0032180B" w:rsidP="00385E71">
            <w:pPr>
              <w:rPr>
                <w:rFonts w:cs="Verdana"/>
                <w:color w:val="000000"/>
              </w:rPr>
            </w:pPr>
            <w:r w:rsidRPr="00984868">
              <w:rPr>
                <w:color w:val="000000"/>
              </w:rPr>
              <w:t>…</w:t>
            </w:r>
          </w:p>
        </w:tc>
      </w:tr>
      <w:tr w:rsidR="0032180B" w:rsidRPr="00984868" w14:paraId="59BE660E" w14:textId="77777777" w:rsidTr="00385E71">
        <w:trPr>
          <w:trHeight w:val="295"/>
        </w:trPr>
        <w:tc>
          <w:tcPr>
            <w:tcW w:w="9072" w:type="dxa"/>
            <w:gridSpan w:val="3"/>
            <w:tcBorders>
              <w:top w:val="single" w:sz="4" w:space="0" w:color="auto"/>
              <w:left w:val="single" w:sz="4" w:space="0" w:color="auto"/>
              <w:bottom w:val="single" w:sz="4" w:space="0" w:color="auto"/>
              <w:right w:val="single" w:sz="4" w:space="0" w:color="auto"/>
            </w:tcBorders>
            <w:vAlign w:val="center"/>
          </w:tcPr>
          <w:p w14:paraId="3CA3248F" w14:textId="77777777" w:rsidR="0032180B" w:rsidRPr="00984868" w:rsidRDefault="0032180B" w:rsidP="00385E71">
            <w:pPr>
              <w:rPr>
                <w:rFonts w:cs="Verdana"/>
                <w:color w:val="000000"/>
              </w:rPr>
            </w:pPr>
            <w:r w:rsidRPr="00984868">
              <w:rPr>
                <w:rFonts w:cs="Verdana"/>
                <w:color w:val="000000"/>
              </w:rPr>
              <w:t xml:space="preserve">Indien de </w:t>
            </w:r>
            <w:r>
              <w:rPr>
                <w:rFonts w:cs="Verdana"/>
                <w:color w:val="000000"/>
              </w:rPr>
              <w:t>referentieopdracht</w:t>
            </w:r>
            <w:r w:rsidRPr="00984868">
              <w:rPr>
                <w:rFonts w:cs="Verdana"/>
                <w:color w:val="000000"/>
              </w:rPr>
              <w:t xml:space="preserve"> is uitgevoerd door een </w:t>
            </w:r>
            <w:r w:rsidRPr="00984868">
              <w:rPr>
                <w:rFonts w:cs="V&amp;W Syntax (Adobe)"/>
                <w:color w:val="000000"/>
              </w:rPr>
              <w:t>samenwerkingsverband van ondernemers</w:t>
            </w:r>
            <w:r w:rsidRPr="00984868">
              <w:rPr>
                <w:rFonts w:cs="Verdana"/>
                <w:color w:val="000000"/>
              </w:rPr>
              <w:t xml:space="preserve"> (combinatie)</w:t>
            </w:r>
          </w:p>
        </w:tc>
      </w:tr>
      <w:tr w:rsidR="0032180B" w:rsidRPr="000F6AE1" w14:paraId="1A050BAC" w14:textId="77777777" w:rsidTr="00385E71">
        <w:tc>
          <w:tcPr>
            <w:tcW w:w="4793" w:type="dxa"/>
            <w:gridSpan w:val="2"/>
            <w:tcBorders>
              <w:top w:val="single" w:sz="4" w:space="0" w:color="auto"/>
              <w:left w:val="single" w:sz="4" w:space="0" w:color="auto"/>
              <w:bottom w:val="single" w:sz="4" w:space="0" w:color="auto"/>
              <w:right w:val="single" w:sz="4" w:space="0" w:color="auto"/>
            </w:tcBorders>
            <w:vAlign w:val="center"/>
          </w:tcPr>
          <w:p w14:paraId="785DFFCC" w14:textId="77777777" w:rsidR="0032180B" w:rsidRPr="00984868" w:rsidRDefault="0032180B" w:rsidP="00385E71">
            <w:pPr>
              <w:rPr>
                <w:rFonts w:cs="Verdana"/>
                <w:color w:val="000000"/>
              </w:rPr>
            </w:pPr>
            <w:r w:rsidRPr="00984868">
              <w:rPr>
                <w:rFonts w:cs="Verdana"/>
                <w:color w:val="000000"/>
              </w:rPr>
              <w:t xml:space="preserve">De namen van de overige participanten in het </w:t>
            </w:r>
            <w:r w:rsidRPr="00984868">
              <w:rPr>
                <w:rFonts w:cs="V&amp;W Syntax (Adobe)"/>
                <w:color w:val="000000"/>
              </w:rPr>
              <w:t>samenwerkingsverband van ondernemers</w:t>
            </w:r>
            <w:r w:rsidRPr="00984868">
              <w:rPr>
                <w:rFonts w:cs="Verdana"/>
                <w:color w:val="000000"/>
              </w:rPr>
              <w:t xml:space="preserve"> (combinatie)</w:t>
            </w:r>
          </w:p>
        </w:tc>
        <w:tc>
          <w:tcPr>
            <w:tcW w:w="4279" w:type="dxa"/>
            <w:tcBorders>
              <w:top w:val="single" w:sz="4" w:space="0" w:color="auto"/>
              <w:left w:val="single" w:sz="4" w:space="0" w:color="auto"/>
              <w:bottom w:val="single" w:sz="4" w:space="0" w:color="auto"/>
              <w:right w:val="single" w:sz="4" w:space="0" w:color="auto"/>
            </w:tcBorders>
            <w:vAlign w:val="center"/>
          </w:tcPr>
          <w:p w14:paraId="492B37B6" w14:textId="77777777" w:rsidR="0032180B" w:rsidRPr="000F6AE1" w:rsidRDefault="0032180B" w:rsidP="00385E71">
            <w:pPr>
              <w:pStyle w:val="Broodtekst"/>
              <w:rPr>
                <w:rStyle w:val="Verborgentekst"/>
                <w:b w:val="0"/>
                <w:bCs/>
                <w:i w:val="0"/>
                <w:iCs/>
                <w:vanish w:val="0"/>
                <w:color w:val="000000"/>
              </w:rPr>
            </w:pPr>
            <w:r w:rsidRPr="000F6AE1">
              <w:rPr>
                <w:rStyle w:val="Verborgentekst"/>
                <w:bCs/>
                <w:iCs/>
                <w:color w:val="000000"/>
              </w:rPr>
              <w:t>……</w:t>
            </w:r>
          </w:p>
        </w:tc>
      </w:tr>
      <w:tr w:rsidR="0032180B" w:rsidRPr="000F6AE1" w14:paraId="68754105" w14:textId="77777777" w:rsidTr="00385E71">
        <w:tc>
          <w:tcPr>
            <w:tcW w:w="4793" w:type="dxa"/>
            <w:gridSpan w:val="2"/>
            <w:tcBorders>
              <w:top w:val="single" w:sz="4" w:space="0" w:color="auto"/>
              <w:left w:val="single" w:sz="4" w:space="0" w:color="auto"/>
              <w:bottom w:val="single" w:sz="4" w:space="0" w:color="auto"/>
              <w:right w:val="single" w:sz="4" w:space="0" w:color="auto"/>
            </w:tcBorders>
            <w:vAlign w:val="center"/>
          </w:tcPr>
          <w:p w14:paraId="4E9D950F" w14:textId="77777777" w:rsidR="0032180B" w:rsidRPr="00984868" w:rsidRDefault="0032180B" w:rsidP="00385E71">
            <w:pPr>
              <w:rPr>
                <w:rFonts w:cs="Verdana"/>
                <w:color w:val="000000"/>
              </w:rPr>
            </w:pPr>
            <w:r w:rsidRPr="00984868">
              <w:rPr>
                <w:rFonts w:cs="Verdana"/>
                <w:color w:val="000000"/>
              </w:rPr>
              <w:t>De juridische participatieverhouding</w:t>
            </w:r>
          </w:p>
        </w:tc>
        <w:tc>
          <w:tcPr>
            <w:tcW w:w="4279" w:type="dxa"/>
            <w:tcBorders>
              <w:top w:val="single" w:sz="4" w:space="0" w:color="auto"/>
              <w:left w:val="single" w:sz="4" w:space="0" w:color="auto"/>
              <w:bottom w:val="single" w:sz="4" w:space="0" w:color="auto"/>
              <w:right w:val="single" w:sz="4" w:space="0" w:color="auto"/>
            </w:tcBorders>
            <w:vAlign w:val="center"/>
          </w:tcPr>
          <w:p w14:paraId="0E6C368C" w14:textId="77777777" w:rsidR="0032180B" w:rsidRPr="000F6AE1" w:rsidRDefault="0032180B" w:rsidP="00385E71">
            <w:pPr>
              <w:pStyle w:val="Broodtekst"/>
              <w:rPr>
                <w:rStyle w:val="Verborgentekst"/>
                <w:b w:val="0"/>
                <w:bCs/>
                <w:i w:val="0"/>
                <w:iCs/>
                <w:vanish w:val="0"/>
                <w:color w:val="000000"/>
              </w:rPr>
            </w:pPr>
            <w:r>
              <w:rPr>
                <w:rStyle w:val="Verborgentekst"/>
                <w:bCs/>
                <w:iCs/>
                <w:color w:val="000000"/>
              </w:rPr>
              <w:t>…</w:t>
            </w:r>
            <w:r w:rsidRPr="000F6AE1">
              <w:rPr>
                <w:rStyle w:val="Verborgentekst"/>
                <w:bCs/>
                <w:iCs/>
                <w:color w:val="000000"/>
              </w:rPr>
              <w:t>…</w:t>
            </w:r>
          </w:p>
        </w:tc>
      </w:tr>
      <w:tr w:rsidR="0032180B" w:rsidRPr="000F6AE1" w14:paraId="04F99AD1" w14:textId="77777777" w:rsidTr="00385E71">
        <w:tc>
          <w:tcPr>
            <w:tcW w:w="4793" w:type="dxa"/>
            <w:gridSpan w:val="2"/>
            <w:tcBorders>
              <w:top w:val="single" w:sz="4" w:space="0" w:color="auto"/>
              <w:left w:val="single" w:sz="4" w:space="0" w:color="auto"/>
              <w:bottom w:val="single" w:sz="4" w:space="0" w:color="auto"/>
              <w:right w:val="single" w:sz="4" w:space="0" w:color="auto"/>
            </w:tcBorders>
            <w:vAlign w:val="center"/>
          </w:tcPr>
          <w:p w14:paraId="754C4470" w14:textId="77777777" w:rsidR="0032180B" w:rsidRPr="00984868" w:rsidRDefault="0032180B" w:rsidP="00385E71">
            <w:pPr>
              <w:rPr>
                <w:rFonts w:cs="Verdana"/>
                <w:color w:val="000000"/>
              </w:rPr>
            </w:pPr>
            <w:r w:rsidRPr="00984868">
              <w:rPr>
                <w:rFonts w:cs="Verdana"/>
                <w:color w:val="000000"/>
              </w:rPr>
              <w:t xml:space="preserve">Percentage aandeel van iedere participant in het </w:t>
            </w:r>
            <w:r w:rsidRPr="00984868">
              <w:rPr>
                <w:rFonts w:cs="V&amp;W Syntax (Adobe)"/>
                <w:color w:val="000000"/>
              </w:rPr>
              <w:t>samenwerkingsverband van ondernemers</w:t>
            </w:r>
            <w:r w:rsidRPr="00984868">
              <w:rPr>
                <w:rFonts w:cs="Verdana"/>
                <w:color w:val="000000"/>
              </w:rPr>
              <w:t xml:space="preserve"> (combinatie)</w:t>
            </w:r>
          </w:p>
        </w:tc>
        <w:tc>
          <w:tcPr>
            <w:tcW w:w="4279" w:type="dxa"/>
            <w:tcBorders>
              <w:top w:val="single" w:sz="4" w:space="0" w:color="auto"/>
              <w:left w:val="single" w:sz="4" w:space="0" w:color="auto"/>
              <w:bottom w:val="single" w:sz="4" w:space="0" w:color="auto"/>
              <w:right w:val="single" w:sz="4" w:space="0" w:color="auto"/>
            </w:tcBorders>
            <w:vAlign w:val="center"/>
          </w:tcPr>
          <w:p w14:paraId="09EA84E9" w14:textId="77777777" w:rsidR="0032180B" w:rsidRPr="000F6AE1" w:rsidRDefault="0032180B" w:rsidP="00385E71">
            <w:pPr>
              <w:rPr>
                <w:rFonts w:cs="Verdana"/>
                <w:bCs/>
                <w:iCs/>
                <w:color w:val="000000"/>
                <w:sz w:val="16"/>
                <w:szCs w:val="16"/>
              </w:rPr>
            </w:pPr>
            <w:r w:rsidRPr="000F6AE1">
              <w:rPr>
                <w:rFonts w:cs="Verdana"/>
                <w:bCs/>
                <w:iCs/>
                <w:color w:val="000000"/>
                <w:sz w:val="16"/>
                <w:szCs w:val="16"/>
              </w:rPr>
              <w:t>…</w:t>
            </w:r>
          </w:p>
        </w:tc>
      </w:tr>
      <w:tr w:rsidR="0032180B" w:rsidRPr="00984868" w14:paraId="16B22589" w14:textId="77777777" w:rsidTr="00385E71">
        <w:tc>
          <w:tcPr>
            <w:tcW w:w="9072" w:type="dxa"/>
            <w:gridSpan w:val="3"/>
            <w:tcBorders>
              <w:top w:val="single" w:sz="4" w:space="0" w:color="auto"/>
              <w:left w:val="single" w:sz="4" w:space="0" w:color="auto"/>
              <w:bottom w:val="single" w:sz="4" w:space="0" w:color="auto"/>
              <w:right w:val="single" w:sz="4" w:space="0" w:color="auto"/>
            </w:tcBorders>
            <w:vAlign w:val="center"/>
          </w:tcPr>
          <w:p w14:paraId="76B4F1EE" w14:textId="77777777" w:rsidR="0032180B" w:rsidRPr="00984868" w:rsidRDefault="0032180B" w:rsidP="00385E71">
            <w:pPr>
              <w:rPr>
                <w:rFonts w:cs="Verdana"/>
                <w:color w:val="000000"/>
              </w:rPr>
            </w:pPr>
            <w:r w:rsidRPr="00984868">
              <w:rPr>
                <w:rFonts w:cs="Verdana"/>
                <w:color w:val="000000"/>
              </w:rPr>
              <w:t xml:space="preserve">Toelichting op de gevraagde technische bekwaamheid opgedaan in deze </w:t>
            </w:r>
            <w:r>
              <w:rPr>
                <w:rFonts w:cs="Verdana"/>
                <w:color w:val="000000"/>
              </w:rPr>
              <w:t>referentieopdracht</w:t>
            </w:r>
            <w:r w:rsidRPr="00984868">
              <w:rPr>
                <w:rFonts w:cs="Verdana"/>
                <w:color w:val="000000"/>
              </w:rPr>
              <w:t xml:space="preserve"> (maximaal 250 woorden)</w:t>
            </w:r>
          </w:p>
        </w:tc>
      </w:tr>
      <w:tr w:rsidR="0032180B" w:rsidRPr="00984868" w14:paraId="028F3561" w14:textId="77777777" w:rsidTr="00385E71">
        <w:tc>
          <w:tcPr>
            <w:tcW w:w="9072" w:type="dxa"/>
            <w:gridSpan w:val="3"/>
            <w:tcBorders>
              <w:top w:val="single" w:sz="4" w:space="0" w:color="auto"/>
              <w:left w:val="single" w:sz="4" w:space="0" w:color="auto"/>
              <w:bottom w:val="single" w:sz="4" w:space="0" w:color="auto"/>
              <w:right w:val="single" w:sz="4" w:space="0" w:color="auto"/>
            </w:tcBorders>
          </w:tcPr>
          <w:p w14:paraId="4B56A5CD" w14:textId="77777777" w:rsidR="0032180B" w:rsidRDefault="0032180B" w:rsidP="00385E71">
            <w:pPr>
              <w:rPr>
                <w:rFonts w:cs="Verdana"/>
                <w:color w:val="000000"/>
              </w:rPr>
            </w:pPr>
            <w:r>
              <w:rPr>
                <w:rFonts w:cs="Verdana"/>
                <w:color w:val="000000"/>
              </w:rPr>
              <w:t>Selectie criterium Nr.: 2</w:t>
            </w:r>
          </w:p>
          <w:p w14:paraId="562389AE" w14:textId="77777777" w:rsidR="0032180B" w:rsidRDefault="0032180B" w:rsidP="00385E71">
            <w:pPr>
              <w:rPr>
                <w:rFonts w:cs="Verdana"/>
                <w:color w:val="000000"/>
              </w:rPr>
            </w:pPr>
            <w:r>
              <w:rPr>
                <w:rFonts w:cs="Verdana"/>
                <w:color w:val="000000"/>
              </w:rPr>
              <w:t>Toelichting: …</w:t>
            </w:r>
          </w:p>
          <w:p w14:paraId="2C65BABE" w14:textId="77777777" w:rsidR="0032180B" w:rsidRDefault="0032180B" w:rsidP="00385E71">
            <w:pPr>
              <w:rPr>
                <w:rFonts w:cs="Verdana"/>
                <w:color w:val="000000"/>
              </w:rPr>
            </w:pPr>
          </w:p>
          <w:p w14:paraId="55B9DF64" w14:textId="77777777" w:rsidR="0032180B" w:rsidRPr="00984868" w:rsidRDefault="0032180B" w:rsidP="00385E71">
            <w:pPr>
              <w:rPr>
                <w:rFonts w:cs="Verdana"/>
                <w:color w:val="000000"/>
              </w:rPr>
            </w:pPr>
          </w:p>
          <w:p w14:paraId="56BBED66" w14:textId="77777777" w:rsidR="0032180B" w:rsidRPr="00984868" w:rsidRDefault="0032180B" w:rsidP="00385E71">
            <w:pPr>
              <w:rPr>
                <w:rFonts w:cs="Verdana"/>
                <w:color w:val="000000"/>
              </w:rPr>
            </w:pPr>
          </w:p>
        </w:tc>
      </w:tr>
    </w:tbl>
    <w:p w14:paraId="4AFF7D1D" w14:textId="77777777" w:rsidR="0032180B" w:rsidRPr="005B4439" w:rsidRDefault="0032180B" w:rsidP="0032180B">
      <w:pPr>
        <w:spacing w:line="240" w:lineRule="auto"/>
        <w:ind w:left="360"/>
      </w:pPr>
      <w:r w:rsidRPr="00AC48EC">
        <w:rPr>
          <w:rFonts w:ascii="Calibri" w:hAnsi="Calibri" w:cs="Calibri"/>
          <w:sz w:val="22"/>
          <w:szCs w:val="22"/>
        </w:rPr>
        <w:br w:type="page"/>
      </w:r>
      <w:bookmarkEnd w:id="8"/>
    </w:p>
    <w:p w14:paraId="466FA830" w14:textId="77777777" w:rsidR="0032180B" w:rsidRPr="0032180B" w:rsidRDefault="0032180B" w:rsidP="0032180B">
      <w:pPr>
        <w:spacing w:line="240" w:lineRule="auto"/>
        <w:rPr>
          <w:rFonts w:eastAsia="Aptos" w:cs="Calibri"/>
          <w:b/>
          <w:bCs/>
          <w:sz w:val="20"/>
          <w:szCs w:val="20"/>
          <w:lang w:eastAsia="en-US"/>
        </w:rPr>
      </w:pPr>
      <w:bookmarkStart w:id="10" w:name="_Hlk175833941"/>
      <w:r w:rsidRPr="0032180B">
        <w:rPr>
          <w:rFonts w:eastAsia="Aptos" w:cs="Calibri"/>
          <w:b/>
          <w:bCs/>
          <w:sz w:val="20"/>
          <w:szCs w:val="20"/>
          <w:lang w:eastAsia="en-US"/>
        </w:rPr>
        <w:lastRenderedPageBreak/>
        <w:t xml:space="preserve">Perceel 5: Geotechnisch Onderzoek </w:t>
      </w:r>
    </w:p>
    <w:p w14:paraId="4494246F" w14:textId="77777777" w:rsidR="0032180B" w:rsidRDefault="0032180B" w:rsidP="0032180B">
      <w:pPr>
        <w:spacing w:line="240" w:lineRule="auto"/>
        <w:rPr>
          <w:rFonts w:ascii="Calibri" w:eastAsia="Aptos" w:hAnsi="Calibri" w:cs="Calibri"/>
          <w:sz w:val="22"/>
          <w:szCs w:val="22"/>
          <w:lang w:eastAsia="en-US"/>
        </w:rPr>
      </w:pPr>
    </w:p>
    <w:p w14:paraId="02469EDA" w14:textId="77777777" w:rsidR="0032180B" w:rsidRPr="0032180B" w:rsidRDefault="0032180B" w:rsidP="0032180B">
      <w:pPr>
        <w:spacing w:line="240" w:lineRule="auto"/>
        <w:rPr>
          <w:rFonts w:eastAsia="Calibri"/>
          <w:szCs w:val="18"/>
          <w:u w:val="single"/>
          <w:lang w:eastAsia="en-US"/>
        </w:rPr>
      </w:pPr>
      <w:r w:rsidRPr="0032180B">
        <w:rPr>
          <w:rFonts w:eastAsia="Calibri"/>
          <w:szCs w:val="18"/>
          <w:u w:val="single"/>
          <w:lang w:eastAsia="en-US"/>
        </w:rPr>
        <w:t>Geschiktheidseisen en selectiecriteria</w:t>
      </w:r>
    </w:p>
    <w:p w14:paraId="6A48D394" w14:textId="77777777" w:rsidR="0032180B" w:rsidRDefault="0032180B" w:rsidP="0032180B">
      <w:pPr>
        <w:spacing w:line="240" w:lineRule="auto"/>
        <w:rPr>
          <w:rFonts w:eastAsia="Calibri"/>
          <w:szCs w:val="18"/>
          <w:lang w:eastAsia="en-US"/>
        </w:rPr>
      </w:pPr>
      <w:r w:rsidRPr="00540D5D">
        <w:rPr>
          <w:rFonts w:eastAsia="Calibri"/>
          <w:szCs w:val="18"/>
          <w:lang w:eastAsia="en-US"/>
        </w:rPr>
        <w:t xml:space="preserve">Met betrekking tot de technische bekwaamheid perceel </w:t>
      </w:r>
      <w:r>
        <w:rPr>
          <w:rFonts w:eastAsia="Calibri"/>
          <w:szCs w:val="18"/>
          <w:lang w:eastAsia="en-US"/>
        </w:rPr>
        <w:t>5</w:t>
      </w:r>
      <w:r w:rsidRPr="00540D5D">
        <w:rPr>
          <w:rFonts w:eastAsia="Calibri"/>
          <w:szCs w:val="18"/>
          <w:lang w:eastAsia="en-US"/>
        </w:rPr>
        <w:t xml:space="preserve"> </w:t>
      </w:r>
      <w:r>
        <w:rPr>
          <w:rFonts w:eastAsia="Calibri"/>
          <w:szCs w:val="18"/>
          <w:lang w:eastAsia="en-US"/>
        </w:rPr>
        <w:t>geotechnisch onderz</w:t>
      </w:r>
      <w:r w:rsidRPr="00540D5D">
        <w:rPr>
          <w:rFonts w:eastAsia="Calibri"/>
          <w:szCs w:val="18"/>
          <w:lang w:eastAsia="en-US"/>
        </w:rPr>
        <w:t>oek worden de volgende</w:t>
      </w:r>
      <w:r w:rsidRPr="003D233D">
        <w:rPr>
          <w:rFonts w:eastAsia="Calibri"/>
          <w:szCs w:val="18"/>
          <w:lang w:eastAsia="en-US"/>
        </w:rPr>
        <w:t xml:space="preserve"> geschiktheidseisen</w:t>
      </w:r>
      <w:r w:rsidRPr="00540D5D">
        <w:rPr>
          <w:rFonts w:eastAsia="Calibri"/>
          <w:szCs w:val="18"/>
          <w:lang w:eastAsia="en-US"/>
        </w:rPr>
        <w:t xml:space="preserve"> </w:t>
      </w:r>
      <w:r>
        <w:rPr>
          <w:rFonts w:eastAsia="Calibri"/>
          <w:szCs w:val="18"/>
          <w:lang w:eastAsia="en-US"/>
        </w:rPr>
        <w:t xml:space="preserve">en selectiecriteria </w:t>
      </w:r>
      <w:r w:rsidRPr="00540D5D">
        <w:rPr>
          <w:rFonts w:eastAsia="Calibri"/>
          <w:szCs w:val="18"/>
          <w:lang w:eastAsia="en-US"/>
        </w:rPr>
        <w:t>gesteld:</w:t>
      </w:r>
    </w:p>
    <w:p w14:paraId="74AC37F7" w14:textId="77777777" w:rsidR="00523D4D" w:rsidRDefault="00523D4D" w:rsidP="0032180B">
      <w:pPr>
        <w:spacing w:line="240" w:lineRule="auto"/>
        <w:rPr>
          <w:rFonts w:eastAsia="Calibri"/>
          <w:szCs w:val="18"/>
          <w:lang w:eastAsia="en-US"/>
        </w:rPr>
      </w:pPr>
    </w:p>
    <w:p w14:paraId="73642FAE" w14:textId="77777777" w:rsidR="00523D4D" w:rsidRPr="00523D4D" w:rsidRDefault="00523D4D" w:rsidP="00523D4D">
      <w:pPr>
        <w:spacing w:line="240" w:lineRule="auto"/>
        <w:rPr>
          <w:rFonts w:eastAsia="Calibri"/>
          <w:i/>
          <w:iCs/>
          <w:szCs w:val="18"/>
          <w:lang w:eastAsia="en-US"/>
        </w:rPr>
      </w:pPr>
      <w:r w:rsidRPr="00523D4D">
        <w:rPr>
          <w:rFonts w:eastAsia="Calibri"/>
          <w:i/>
          <w:iCs/>
          <w:szCs w:val="18"/>
          <w:lang w:eastAsia="en-US"/>
        </w:rPr>
        <w:t>Geschiktheidseisen</w:t>
      </w:r>
    </w:p>
    <w:p w14:paraId="62E4ABA3" w14:textId="77777777" w:rsidR="00523D4D" w:rsidRPr="00523D4D" w:rsidRDefault="00523D4D" w:rsidP="00523D4D">
      <w:pPr>
        <w:spacing w:line="240" w:lineRule="auto"/>
        <w:rPr>
          <w:rFonts w:eastAsia="Calibri"/>
          <w:szCs w:val="18"/>
          <w:lang w:eastAsia="en-US"/>
        </w:rPr>
      </w:pPr>
      <w:r w:rsidRPr="00523D4D">
        <w:rPr>
          <w:rFonts w:eastAsia="Calibri"/>
          <w:szCs w:val="18"/>
          <w:lang w:eastAsia="en-US"/>
        </w:rPr>
        <w:t>Ondernemer toont aan zelf over de volgende aantallen materieel te beschikken:</w:t>
      </w:r>
    </w:p>
    <w:p w14:paraId="79997AF5" w14:textId="77777777" w:rsidR="00523D4D" w:rsidRPr="00523D4D" w:rsidRDefault="00523D4D" w:rsidP="00523D4D">
      <w:pPr>
        <w:spacing w:line="240" w:lineRule="auto"/>
        <w:ind w:left="284" w:hanging="284"/>
        <w:rPr>
          <w:rFonts w:eastAsia="Calibri"/>
          <w:szCs w:val="18"/>
          <w:lang w:eastAsia="en-US"/>
        </w:rPr>
      </w:pPr>
      <w:r w:rsidRPr="00523D4D">
        <w:rPr>
          <w:rFonts w:eastAsia="Calibri"/>
          <w:szCs w:val="18"/>
          <w:lang w:eastAsia="en-US"/>
        </w:rPr>
        <w:t>1.</w:t>
      </w:r>
      <w:r w:rsidRPr="00523D4D">
        <w:rPr>
          <w:rFonts w:eastAsia="Calibri"/>
          <w:szCs w:val="18"/>
          <w:lang w:eastAsia="en-US"/>
        </w:rPr>
        <w:tab/>
        <w:t>Boorwagens: 4 stuks;</w:t>
      </w:r>
    </w:p>
    <w:p w14:paraId="100EF4AE" w14:textId="77777777" w:rsidR="00523D4D" w:rsidRPr="00523D4D" w:rsidRDefault="00523D4D" w:rsidP="00523D4D">
      <w:pPr>
        <w:spacing w:line="240" w:lineRule="auto"/>
        <w:ind w:left="284" w:hanging="284"/>
        <w:rPr>
          <w:rFonts w:eastAsia="Calibri"/>
          <w:szCs w:val="18"/>
          <w:lang w:eastAsia="en-US"/>
        </w:rPr>
      </w:pPr>
      <w:r w:rsidRPr="00523D4D">
        <w:rPr>
          <w:rFonts w:eastAsia="Calibri"/>
          <w:szCs w:val="18"/>
          <w:lang w:eastAsia="en-US"/>
        </w:rPr>
        <w:t>2.</w:t>
      </w:r>
      <w:r w:rsidRPr="00523D4D">
        <w:rPr>
          <w:rFonts w:eastAsia="Calibri"/>
          <w:szCs w:val="18"/>
          <w:lang w:eastAsia="en-US"/>
        </w:rPr>
        <w:tab/>
        <w:t>Sondeerwagens: 6 stuks;</w:t>
      </w:r>
    </w:p>
    <w:p w14:paraId="28CD6B70" w14:textId="77777777" w:rsidR="00523D4D" w:rsidRPr="00523D4D" w:rsidRDefault="00523D4D" w:rsidP="00523D4D">
      <w:pPr>
        <w:spacing w:line="240" w:lineRule="auto"/>
        <w:ind w:left="284" w:hanging="284"/>
        <w:rPr>
          <w:rFonts w:eastAsia="Calibri"/>
          <w:szCs w:val="18"/>
          <w:lang w:eastAsia="en-US"/>
        </w:rPr>
      </w:pPr>
      <w:r w:rsidRPr="00523D4D">
        <w:rPr>
          <w:rFonts w:eastAsia="Calibri"/>
          <w:szCs w:val="18"/>
          <w:lang w:eastAsia="en-US"/>
        </w:rPr>
        <w:t>3.</w:t>
      </w:r>
      <w:r w:rsidRPr="00523D4D">
        <w:rPr>
          <w:rFonts w:eastAsia="Calibri"/>
          <w:szCs w:val="18"/>
          <w:lang w:eastAsia="en-US"/>
        </w:rPr>
        <w:tab/>
        <w:t>CRS proefopstelling: 2 stuks;</w:t>
      </w:r>
    </w:p>
    <w:p w14:paraId="6B9F7250" w14:textId="77777777" w:rsidR="00523D4D" w:rsidRPr="00523D4D" w:rsidRDefault="00523D4D" w:rsidP="00523D4D">
      <w:pPr>
        <w:spacing w:line="240" w:lineRule="auto"/>
        <w:ind w:left="284" w:hanging="284"/>
        <w:rPr>
          <w:rFonts w:eastAsia="Calibri"/>
          <w:szCs w:val="18"/>
          <w:lang w:eastAsia="en-US"/>
        </w:rPr>
      </w:pPr>
      <w:r w:rsidRPr="00523D4D">
        <w:rPr>
          <w:rFonts w:eastAsia="Calibri"/>
          <w:szCs w:val="18"/>
          <w:lang w:eastAsia="en-US"/>
        </w:rPr>
        <w:t>4.</w:t>
      </w:r>
      <w:r w:rsidRPr="00523D4D">
        <w:rPr>
          <w:rFonts w:eastAsia="Calibri"/>
          <w:szCs w:val="18"/>
          <w:lang w:eastAsia="en-US"/>
        </w:rPr>
        <w:tab/>
      </w:r>
      <w:proofErr w:type="spellStart"/>
      <w:r w:rsidRPr="00523D4D">
        <w:rPr>
          <w:rFonts w:eastAsia="Calibri"/>
          <w:szCs w:val="18"/>
          <w:lang w:eastAsia="en-US"/>
        </w:rPr>
        <w:t>Triaxiaal</w:t>
      </w:r>
      <w:proofErr w:type="spellEnd"/>
      <w:r w:rsidRPr="00523D4D">
        <w:rPr>
          <w:rFonts w:eastAsia="Calibri"/>
          <w:szCs w:val="18"/>
          <w:lang w:eastAsia="en-US"/>
        </w:rPr>
        <w:t xml:space="preserve"> proefopstelling: 4 stuks;</w:t>
      </w:r>
    </w:p>
    <w:p w14:paraId="5EF163F7" w14:textId="77777777" w:rsidR="00523D4D" w:rsidRPr="00523D4D" w:rsidRDefault="00523D4D" w:rsidP="00523D4D">
      <w:pPr>
        <w:spacing w:line="240" w:lineRule="auto"/>
        <w:ind w:left="284" w:hanging="284"/>
        <w:rPr>
          <w:rFonts w:eastAsia="Calibri"/>
          <w:szCs w:val="18"/>
          <w:lang w:eastAsia="en-US"/>
        </w:rPr>
      </w:pPr>
      <w:r w:rsidRPr="00523D4D">
        <w:rPr>
          <w:rFonts w:eastAsia="Calibri"/>
          <w:szCs w:val="18"/>
          <w:lang w:eastAsia="en-US"/>
        </w:rPr>
        <w:t>5.</w:t>
      </w:r>
      <w:r w:rsidRPr="00523D4D">
        <w:rPr>
          <w:rFonts w:eastAsia="Calibri"/>
          <w:szCs w:val="18"/>
          <w:lang w:eastAsia="en-US"/>
        </w:rPr>
        <w:tab/>
        <w:t>Samendrukkingsproefopstelling 8 stuks.</w:t>
      </w:r>
    </w:p>
    <w:p w14:paraId="6D94F323" w14:textId="77777777" w:rsidR="00523D4D" w:rsidRPr="00523D4D" w:rsidRDefault="00523D4D" w:rsidP="00523D4D">
      <w:pPr>
        <w:spacing w:line="240" w:lineRule="auto"/>
        <w:rPr>
          <w:rFonts w:eastAsia="Calibri"/>
          <w:szCs w:val="18"/>
          <w:lang w:eastAsia="en-US"/>
        </w:rPr>
      </w:pPr>
    </w:p>
    <w:p w14:paraId="2EA34AF9" w14:textId="064081F3" w:rsidR="00523D4D" w:rsidRDefault="00523D4D" w:rsidP="00523D4D">
      <w:pPr>
        <w:spacing w:line="240" w:lineRule="auto"/>
        <w:rPr>
          <w:rFonts w:eastAsia="Calibri"/>
          <w:szCs w:val="18"/>
          <w:lang w:eastAsia="en-US"/>
        </w:rPr>
      </w:pPr>
      <w:r w:rsidRPr="00523D4D">
        <w:rPr>
          <w:rFonts w:eastAsia="Calibri"/>
          <w:szCs w:val="18"/>
          <w:lang w:eastAsia="en-US"/>
        </w:rPr>
        <w:t xml:space="preserve">N.B.: In geval er als combinatie wordt ingeschreven dient bovenstaande eis voor elk van de </w:t>
      </w:r>
      <w:proofErr w:type="spellStart"/>
      <w:r w:rsidRPr="00523D4D">
        <w:rPr>
          <w:rFonts w:eastAsia="Calibri"/>
          <w:szCs w:val="18"/>
          <w:lang w:eastAsia="en-US"/>
        </w:rPr>
        <w:t>combinanten</w:t>
      </w:r>
      <w:proofErr w:type="spellEnd"/>
      <w:r w:rsidRPr="00523D4D">
        <w:rPr>
          <w:rFonts w:eastAsia="Calibri"/>
          <w:szCs w:val="18"/>
          <w:lang w:eastAsia="en-US"/>
        </w:rPr>
        <w:t xml:space="preserve"> afzonderlijk te worden aangetoond.</w:t>
      </w:r>
    </w:p>
    <w:p w14:paraId="4EEC0239" w14:textId="77777777" w:rsidR="00523D4D" w:rsidRDefault="00523D4D" w:rsidP="0032180B">
      <w:pPr>
        <w:spacing w:line="240" w:lineRule="auto"/>
        <w:rPr>
          <w:rFonts w:eastAsia="Calibri"/>
          <w:szCs w:val="18"/>
          <w:lang w:eastAsia="en-US"/>
        </w:rPr>
      </w:pPr>
    </w:p>
    <w:p w14:paraId="29A58971" w14:textId="77777777" w:rsidR="00523D4D" w:rsidRPr="00523D4D" w:rsidRDefault="00523D4D" w:rsidP="00523D4D">
      <w:pPr>
        <w:spacing w:line="240" w:lineRule="auto"/>
        <w:rPr>
          <w:rFonts w:eastAsia="Calibri"/>
          <w:i/>
          <w:iCs/>
          <w:szCs w:val="18"/>
          <w:lang w:eastAsia="en-US"/>
        </w:rPr>
      </w:pPr>
      <w:r w:rsidRPr="00523D4D">
        <w:rPr>
          <w:rFonts w:eastAsia="Calibri"/>
          <w:i/>
          <w:iCs/>
          <w:szCs w:val="18"/>
          <w:lang w:eastAsia="en-US"/>
        </w:rPr>
        <w:t>Selectiecriteria</w:t>
      </w:r>
    </w:p>
    <w:p w14:paraId="4E9686D9" w14:textId="77777777" w:rsidR="00523D4D" w:rsidRPr="00523D4D" w:rsidRDefault="00523D4D" w:rsidP="00523D4D">
      <w:pPr>
        <w:spacing w:line="240" w:lineRule="auto"/>
        <w:ind w:left="284" w:hanging="284"/>
        <w:rPr>
          <w:rFonts w:eastAsia="Calibri"/>
          <w:szCs w:val="18"/>
          <w:lang w:eastAsia="en-US"/>
        </w:rPr>
      </w:pPr>
      <w:r w:rsidRPr="00523D4D">
        <w:rPr>
          <w:rFonts w:eastAsia="Calibri"/>
          <w:szCs w:val="18"/>
          <w:lang w:eastAsia="en-US"/>
        </w:rPr>
        <w:t>1.</w:t>
      </w:r>
      <w:r w:rsidRPr="00523D4D">
        <w:rPr>
          <w:rFonts w:eastAsia="Calibri"/>
          <w:szCs w:val="18"/>
          <w:lang w:eastAsia="en-US"/>
        </w:rPr>
        <w:tab/>
        <w:t>Ondernemer kan aangeven actieve betrokkenheid te hebben bij het opstellen van relevante normstelling veld- en labonderzoek; Onder actieve betrokkenheid wordt verstaan: ondernemer is deelnemer, of is het afgelopen jaar deelnemer geweest, van een norm- of onderzoekscommissie;</w:t>
      </w:r>
    </w:p>
    <w:p w14:paraId="7FC001A7" w14:textId="77777777" w:rsidR="00523D4D" w:rsidRPr="00523D4D" w:rsidRDefault="00523D4D" w:rsidP="00523D4D">
      <w:pPr>
        <w:spacing w:line="240" w:lineRule="auto"/>
        <w:ind w:left="284" w:hanging="284"/>
        <w:rPr>
          <w:rFonts w:eastAsia="Calibri"/>
          <w:szCs w:val="18"/>
          <w:lang w:eastAsia="en-US"/>
        </w:rPr>
      </w:pPr>
      <w:r w:rsidRPr="00523D4D">
        <w:rPr>
          <w:rFonts w:eastAsia="Calibri"/>
          <w:szCs w:val="18"/>
          <w:lang w:eastAsia="en-US"/>
        </w:rPr>
        <w:t>2.</w:t>
      </w:r>
      <w:r w:rsidRPr="00523D4D">
        <w:rPr>
          <w:rFonts w:eastAsia="Calibri"/>
          <w:szCs w:val="18"/>
          <w:lang w:eastAsia="en-US"/>
        </w:rPr>
        <w:tab/>
        <w:t xml:space="preserve">Ondernemer is in staat middels een toetsbare verklaring aan te tonen eigenhandig geotechnisch grondonderzoek vanaf het water te kunnen uitvoeren. Hierbij geldt dat in geval er als combinatie wordt ingeschreven dient bovenstaande eis voor elk van de </w:t>
      </w:r>
      <w:proofErr w:type="spellStart"/>
      <w:r w:rsidRPr="00523D4D">
        <w:rPr>
          <w:rFonts w:eastAsia="Calibri"/>
          <w:szCs w:val="18"/>
          <w:lang w:eastAsia="en-US"/>
        </w:rPr>
        <w:t>combinanten</w:t>
      </w:r>
      <w:proofErr w:type="spellEnd"/>
      <w:r w:rsidRPr="00523D4D">
        <w:rPr>
          <w:rFonts w:eastAsia="Calibri"/>
          <w:szCs w:val="18"/>
          <w:lang w:eastAsia="en-US"/>
        </w:rPr>
        <w:t xml:space="preserve"> afzonderlijk te worden aangetoond;</w:t>
      </w:r>
    </w:p>
    <w:p w14:paraId="7F58879E" w14:textId="040C672C" w:rsidR="00523D4D" w:rsidRPr="00540D5D" w:rsidRDefault="00523D4D" w:rsidP="00523D4D">
      <w:pPr>
        <w:spacing w:line="240" w:lineRule="auto"/>
        <w:ind w:left="284" w:hanging="284"/>
        <w:rPr>
          <w:rFonts w:eastAsia="Calibri"/>
          <w:szCs w:val="18"/>
          <w:lang w:eastAsia="en-US"/>
        </w:rPr>
      </w:pPr>
      <w:r w:rsidRPr="00523D4D">
        <w:rPr>
          <w:rFonts w:eastAsia="Calibri"/>
          <w:szCs w:val="18"/>
          <w:lang w:eastAsia="en-US"/>
        </w:rPr>
        <w:t>3.</w:t>
      </w:r>
      <w:r w:rsidRPr="00523D4D">
        <w:rPr>
          <w:rFonts w:eastAsia="Calibri"/>
          <w:szCs w:val="18"/>
          <w:lang w:eastAsia="en-US"/>
        </w:rPr>
        <w:tab/>
        <w:t xml:space="preserve">Ondernemer is in staat middels een toetsbare verklaring aan te tonen zelfstandig magneto sonderingen te kunnen uitvoeren. Hierbij geldt dat in geval er als combinatie wordt ingeschreven dient bovenstaande eis voor elk van de </w:t>
      </w:r>
      <w:proofErr w:type="spellStart"/>
      <w:r w:rsidRPr="00523D4D">
        <w:rPr>
          <w:rFonts w:eastAsia="Calibri"/>
          <w:szCs w:val="18"/>
          <w:lang w:eastAsia="en-US"/>
        </w:rPr>
        <w:t>combinanten</w:t>
      </w:r>
      <w:proofErr w:type="spellEnd"/>
      <w:r w:rsidRPr="00523D4D">
        <w:rPr>
          <w:rFonts w:eastAsia="Calibri"/>
          <w:szCs w:val="18"/>
          <w:lang w:eastAsia="en-US"/>
        </w:rPr>
        <w:t xml:space="preserve"> afzonderlijk te worden aangetoond.</w:t>
      </w:r>
    </w:p>
    <w:p w14:paraId="06E9D26D" w14:textId="77777777" w:rsidR="0032180B" w:rsidRPr="003D233D" w:rsidRDefault="0032180B" w:rsidP="0032180B">
      <w:pPr>
        <w:spacing w:line="240" w:lineRule="auto"/>
        <w:rPr>
          <w:rFonts w:eastAsia="Aptos" w:cs="Calibri"/>
          <w:b/>
          <w:bCs/>
          <w:szCs w:val="18"/>
          <w:lang w:eastAsia="en-US"/>
        </w:rPr>
      </w:pPr>
    </w:p>
    <w:p w14:paraId="13B60E50" w14:textId="77777777" w:rsidR="0032180B" w:rsidRDefault="0032180B" w:rsidP="0032180B">
      <w:pPr>
        <w:spacing w:line="240" w:lineRule="auto"/>
        <w:rPr>
          <w:rFonts w:eastAsia="Aptos" w:cs="Calibri"/>
          <w:b/>
          <w:bCs/>
          <w:szCs w:val="18"/>
          <w:lang w:eastAsia="en-US"/>
        </w:rPr>
      </w:pPr>
      <w:r>
        <w:rPr>
          <w:rFonts w:eastAsia="Aptos" w:cs="Calibri"/>
          <w:b/>
          <w:bCs/>
          <w:szCs w:val="18"/>
          <w:lang w:eastAsia="en-US"/>
        </w:rPr>
        <w:t>Uitgangspunten geschiktheidseisen 1 tot en met 5</w:t>
      </w:r>
    </w:p>
    <w:p w14:paraId="4A4FD8E5" w14:textId="1C3DFABC" w:rsidR="0032180B" w:rsidRDefault="0032180B" w:rsidP="0032180B">
      <w:pPr>
        <w:spacing w:line="240" w:lineRule="auto"/>
        <w:rPr>
          <w:rFonts w:cs="Calibri"/>
          <w:szCs w:val="18"/>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de geschiktheidseisen 1, 2</w:t>
      </w:r>
      <w:r>
        <w:rPr>
          <w:rFonts w:eastAsia="Calibri"/>
          <w:szCs w:val="18"/>
          <w:lang w:eastAsia="en-US"/>
        </w:rPr>
        <w:t xml:space="preserve">, </w:t>
      </w:r>
      <w:r w:rsidRPr="001B338F">
        <w:rPr>
          <w:rFonts w:eastAsia="Calibri"/>
          <w:szCs w:val="18"/>
          <w:lang w:eastAsia="en-US"/>
        </w:rPr>
        <w:t>3</w:t>
      </w:r>
      <w:r>
        <w:rPr>
          <w:rFonts w:eastAsia="Calibri"/>
          <w:szCs w:val="18"/>
          <w:lang w:eastAsia="en-US"/>
        </w:rPr>
        <w:t xml:space="preserve">, 4 </w:t>
      </w:r>
      <w:r w:rsidRPr="001B338F">
        <w:rPr>
          <w:rFonts w:eastAsia="Calibri"/>
          <w:szCs w:val="18"/>
          <w:lang w:eastAsia="en-US"/>
        </w:rPr>
        <w:t xml:space="preserve">en </w:t>
      </w:r>
      <w:r>
        <w:rPr>
          <w:rFonts w:eastAsia="Calibri"/>
          <w:szCs w:val="18"/>
          <w:lang w:eastAsia="en-US"/>
        </w:rPr>
        <w:t>5</w:t>
      </w:r>
      <w:r w:rsidRPr="001B338F">
        <w:rPr>
          <w:rFonts w:eastAsia="Calibri"/>
          <w:szCs w:val="18"/>
          <w:lang w:eastAsia="en-US"/>
        </w:rPr>
        <w:t xml:space="preserve"> aan te tonen met</w:t>
      </w:r>
      <w:r>
        <w:rPr>
          <w:rFonts w:eastAsia="Calibri"/>
          <w:szCs w:val="18"/>
          <w:lang w:eastAsia="en-US"/>
        </w:rPr>
        <w:t xml:space="preserve"> een omschrijving van </w:t>
      </w:r>
      <w:r>
        <w:rPr>
          <w:rFonts w:cs="Calibri"/>
          <w:szCs w:val="18"/>
        </w:rPr>
        <w:t xml:space="preserve">eigendomsbewijzen, foto’s, of gelijkwaardig waaruit blijkt dat </w:t>
      </w:r>
      <w:r w:rsidR="00D063C2">
        <w:rPr>
          <w:rFonts w:cs="Calibri"/>
          <w:szCs w:val="18"/>
        </w:rPr>
        <w:t>ondernemer</w:t>
      </w:r>
      <w:r>
        <w:rPr>
          <w:rFonts w:cs="Calibri"/>
          <w:szCs w:val="18"/>
        </w:rPr>
        <w:t xml:space="preserve"> beschikt over het betreffende materieel in de vereiste aantallen.</w:t>
      </w:r>
    </w:p>
    <w:p w14:paraId="7440AE1E" w14:textId="77777777" w:rsidR="0032180B" w:rsidRDefault="0032180B" w:rsidP="0032180B">
      <w:pPr>
        <w:spacing w:line="240" w:lineRule="auto"/>
        <w:rPr>
          <w:rFonts w:cs="Calibri"/>
          <w:szCs w:val="18"/>
        </w:rPr>
      </w:pPr>
    </w:p>
    <w:p w14:paraId="7064A86F" w14:textId="77777777" w:rsidR="0032180B" w:rsidRPr="006A7E54" w:rsidRDefault="0032180B" w:rsidP="0032180B">
      <w:pPr>
        <w:spacing w:line="240" w:lineRule="auto"/>
        <w:rPr>
          <w:rFonts w:eastAsia="Aptos" w:cs="Calibri"/>
          <w:b/>
          <w:bCs/>
          <w:szCs w:val="18"/>
          <w:lang w:eastAsia="en-US"/>
        </w:rPr>
      </w:pPr>
      <w:r w:rsidRPr="006A7E54">
        <w:rPr>
          <w:rFonts w:eastAsia="Aptos" w:cs="Calibri"/>
          <w:b/>
          <w:bCs/>
          <w:szCs w:val="18"/>
          <w:lang w:eastAsia="en-US"/>
        </w:rPr>
        <w:t>Uitgangspunten selectiecriteria 1, 2 en 3</w:t>
      </w:r>
    </w:p>
    <w:p w14:paraId="609EAE1F" w14:textId="31B33229" w:rsidR="0032180B" w:rsidRDefault="0032180B" w:rsidP="0032180B">
      <w:pPr>
        <w:spacing w:line="240" w:lineRule="auto"/>
        <w:rPr>
          <w:rFonts w:cs="Calibri"/>
          <w:szCs w:val="18"/>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w:t>
      </w:r>
      <w:r>
        <w:rPr>
          <w:rFonts w:eastAsia="Calibri"/>
          <w:szCs w:val="18"/>
          <w:lang w:eastAsia="en-US"/>
        </w:rPr>
        <w:t xml:space="preserve">selectiecriterium 1 </w:t>
      </w:r>
      <w:r w:rsidRPr="001B338F">
        <w:rPr>
          <w:rFonts w:eastAsia="Calibri"/>
          <w:szCs w:val="18"/>
          <w:lang w:eastAsia="en-US"/>
        </w:rPr>
        <w:t>aan te tonen met</w:t>
      </w:r>
      <w:r>
        <w:rPr>
          <w:rFonts w:eastAsia="Calibri"/>
          <w:szCs w:val="18"/>
          <w:lang w:eastAsia="en-US"/>
        </w:rPr>
        <w:t xml:space="preserve"> een omschrijving </w:t>
      </w:r>
      <w:r w:rsidRPr="00B704D3">
        <w:rPr>
          <w:rFonts w:eastAsia="Calibri"/>
          <w:szCs w:val="18"/>
          <w:lang w:eastAsia="en-US"/>
        </w:rPr>
        <w:t xml:space="preserve">over de </w:t>
      </w:r>
      <w:r w:rsidRPr="00B704D3">
        <w:rPr>
          <w:rFonts w:cs="Calibri"/>
          <w:szCs w:val="18"/>
        </w:rPr>
        <w:t>rol en taken en voor welke</w:t>
      </w:r>
      <w:r w:rsidRPr="00B704D3">
        <w:rPr>
          <w:rFonts w:eastAsia="Aptos" w:cs="Calibri"/>
          <w:szCs w:val="18"/>
          <w:lang w:eastAsia="en-US"/>
        </w:rPr>
        <w:t xml:space="preserve"> norm- of onderzoekscommissie(s) </w:t>
      </w:r>
      <w:r w:rsidR="00D063C2">
        <w:rPr>
          <w:rFonts w:eastAsia="Aptos" w:cs="Calibri"/>
          <w:szCs w:val="18"/>
          <w:lang w:eastAsia="en-US"/>
        </w:rPr>
        <w:t>ondernemer</w:t>
      </w:r>
      <w:r w:rsidRPr="00B704D3">
        <w:rPr>
          <w:rFonts w:eastAsia="Aptos" w:cs="Calibri"/>
          <w:szCs w:val="18"/>
          <w:lang w:eastAsia="en-US"/>
        </w:rPr>
        <w:t xml:space="preserve"> heeft deelgenomen en welke b</w:t>
      </w:r>
      <w:r w:rsidRPr="00B704D3">
        <w:rPr>
          <w:rFonts w:eastAsia="Aptos" w:cs="Calibri"/>
          <w:szCs w:val="18"/>
        </w:rPr>
        <w:t xml:space="preserve">ijdragen of documentatie </w:t>
      </w:r>
      <w:r w:rsidR="00D063C2">
        <w:rPr>
          <w:rFonts w:eastAsia="Aptos" w:cs="Calibri"/>
          <w:szCs w:val="18"/>
        </w:rPr>
        <w:t>ondernemer</w:t>
      </w:r>
      <w:r>
        <w:rPr>
          <w:rFonts w:eastAsia="Aptos" w:cs="Calibri"/>
          <w:szCs w:val="18"/>
        </w:rPr>
        <w:t xml:space="preserve"> voor</w:t>
      </w:r>
      <w:r w:rsidRPr="00B704D3">
        <w:rPr>
          <w:rFonts w:eastAsia="Aptos" w:cs="Calibri"/>
          <w:szCs w:val="18"/>
        </w:rPr>
        <w:t xml:space="preserve"> </w:t>
      </w:r>
      <w:r w:rsidRPr="00B704D3">
        <w:rPr>
          <w:rFonts w:eastAsia="Aptos" w:cs="Calibri"/>
          <w:szCs w:val="18"/>
          <w:lang w:eastAsia="en-US"/>
        </w:rPr>
        <w:t>normstelling veld- en labonderzoek heeft geleverd</w:t>
      </w:r>
      <w:r>
        <w:rPr>
          <w:rFonts w:eastAsia="Aptos" w:cs="Calibri"/>
          <w:szCs w:val="18"/>
          <w:lang w:eastAsia="en-US"/>
        </w:rPr>
        <w:t>.</w:t>
      </w:r>
    </w:p>
    <w:p w14:paraId="428AC895" w14:textId="77777777" w:rsidR="0032180B" w:rsidRPr="00B704D3" w:rsidRDefault="0032180B" w:rsidP="0032180B">
      <w:pPr>
        <w:spacing w:line="240" w:lineRule="auto"/>
        <w:rPr>
          <w:rFonts w:eastAsia="Aptos" w:cs="Calibri"/>
          <w:szCs w:val="18"/>
          <w:lang w:eastAsia="en-US"/>
        </w:rPr>
      </w:pPr>
    </w:p>
    <w:p w14:paraId="613DD67E" w14:textId="621D68F1" w:rsidR="0032180B" w:rsidRPr="00B704D3" w:rsidRDefault="0032180B" w:rsidP="0032180B">
      <w:pPr>
        <w:spacing w:line="240" w:lineRule="auto"/>
        <w:rPr>
          <w:rFonts w:cs="Calibri"/>
          <w:szCs w:val="18"/>
        </w:rPr>
      </w:pPr>
      <w:r w:rsidRPr="00B704D3">
        <w:rPr>
          <w:rFonts w:cs="Calibri"/>
          <w:szCs w:val="18"/>
        </w:rPr>
        <w:t xml:space="preserve">De </w:t>
      </w:r>
      <w:r w:rsidR="00D063C2">
        <w:rPr>
          <w:rFonts w:cs="Calibri"/>
          <w:szCs w:val="18"/>
        </w:rPr>
        <w:t>ondernemer</w:t>
      </w:r>
      <w:r w:rsidRPr="00B704D3">
        <w:rPr>
          <w:rFonts w:cs="Calibri"/>
          <w:szCs w:val="18"/>
        </w:rPr>
        <w:t xml:space="preserve"> dient selectiecriterium 2 en 3 aan te tonen met een omschrijving van middelen en technieken, expertise, rapportage, opleiding en certificatie.</w:t>
      </w:r>
    </w:p>
    <w:p w14:paraId="1C5A7BDD" w14:textId="77777777" w:rsidR="0032180B" w:rsidRPr="00B704D3" w:rsidRDefault="0032180B" w:rsidP="0032180B">
      <w:pPr>
        <w:spacing w:line="240" w:lineRule="auto"/>
        <w:rPr>
          <w:rFonts w:eastAsia="Aptos" w:cs="Calibri"/>
          <w:szCs w:val="18"/>
          <w:lang w:eastAsia="en-US"/>
        </w:rPr>
      </w:pPr>
    </w:p>
    <w:p w14:paraId="564E89D4" w14:textId="77777777" w:rsidR="0032180B" w:rsidRPr="00540D5D" w:rsidRDefault="0032180B" w:rsidP="0032180B">
      <w:pPr>
        <w:spacing w:line="240" w:lineRule="auto"/>
        <w:rPr>
          <w:rFonts w:eastAsia="Aptos" w:cs="Calibri"/>
          <w:b/>
          <w:bCs/>
          <w:szCs w:val="18"/>
          <w:lang w:eastAsia="en-US"/>
        </w:rPr>
      </w:pPr>
      <w:r w:rsidRPr="00540D5D">
        <w:rPr>
          <w:rFonts w:eastAsia="Aptos" w:cs="Calibri"/>
          <w:b/>
          <w:bCs/>
          <w:szCs w:val="18"/>
          <w:lang w:eastAsia="en-US"/>
        </w:rPr>
        <w:t>Uitgangspunten selectie</w:t>
      </w:r>
    </w:p>
    <w:p w14:paraId="1E0A5ADE" w14:textId="527FA4D0" w:rsidR="0032180B" w:rsidRPr="00540D5D" w:rsidRDefault="00523D4D" w:rsidP="0032180B">
      <w:pPr>
        <w:spacing w:line="240" w:lineRule="auto"/>
        <w:rPr>
          <w:rFonts w:eastAsia="Calibri"/>
          <w:szCs w:val="18"/>
          <w:lang w:eastAsia="en-US"/>
        </w:rPr>
      </w:pPr>
      <w:r>
        <w:rPr>
          <w:rFonts w:eastAsia="Calibri"/>
          <w:szCs w:val="18"/>
          <w:lang w:eastAsia="en-US"/>
        </w:rPr>
        <w:t>Aanbesteder</w:t>
      </w:r>
      <w:r w:rsidR="0032180B" w:rsidRPr="00540D5D">
        <w:rPr>
          <w:rFonts w:eastAsia="Calibri"/>
          <w:szCs w:val="18"/>
          <w:lang w:eastAsia="en-US"/>
        </w:rPr>
        <w:t xml:space="preserve"> </w:t>
      </w:r>
      <w:r w:rsidR="0032180B">
        <w:rPr>
          <w:rFonts w:eastAsia="Calibri"/>
          <w:szCs w:val="18"/>
          <w:lang w:eastAsia="en-US"/>
        </w:rPr>
        <w:t xml:space="preserve">contracteert </w:t>
      </w:r>
      <w:r w:rsidR="0032180B" w:rsidRPr="00540D5D">
        <w:rPr>
          <w:rFonts w:eastAsia="Calibri"/>
          <w:szCs w:val="18"/>
          <w:lang w:eastAsia="en-US"/>
        </w:rPr>
        <w:t xml:space="preserve">voor het perceel </w:t>
      </w:r>
      <w:r w:rsidR="0032180B">
        <w:rPr>
          <w:rFonts w:eastAsia="Calibri"/>
          <w:szCs w:val="18"/>
          <w:lang w:eastAsia="en-US"/>
        </w:rPr>
        <w:t xml:space="preserve">5 geotechnisch onderzoek </w:t>
      </w:r>
      <w:r w:rsidR="0032180B" w:rsidRPr="00184644">
        <w:rPr>
          <w:rFonts w:eastAsia="Calibri"/>
          <w:szCs w:val="18"/>
          <w:lang w:eastAsia="en-US"/>
        </w:rPr>
        <w:t xml:space="preserve">maximaal 4 </w:t>
      </w:r>
      <w:r w:rsidR="00D063C2">
        <w:rPr>
          <w:rFonts w:eastAsia="Calibri"/>
          <w:szCs w:val="18"/>
          <w:lang w:eastAsia="en-US"/>
        </w:rPr>
        <w:t>ondernemer</w:t>
      </w:r>
      <w:r>
        <w:rPr>
          <w:rFonts w:eastAsia="Calibri"/>
          <w:szCs w:val="18"/>
          <w:lang w:eastAsia="en-US"/>
        </w:rPr>
        <w:t>s</w:t>
      </w:r>
      <w:r w:rsidR="0032180B" w:rsidRPr="00184644">
        <w:rPr>
          <w:rFonts w:eastAsia="Calibri"/>
          <w:szCs w:val="18"/>
          <w:lang w:eastAsia="en-US"/>
        </w:rPr>
        <w:t xml:space="preserve">. Indien blijkt dat er na de beoordeling van de geschiktheidseisen er meer dan 4 </w:t>
      </w:r>
      <w:r w:rsidR="00D063C2">
        <w:rPr>
          <w:rFonts w:eastAsia="Calibri"/>
          <w:szCs w:val="18"/>
          <w:lang w:eastAsia="en-US"/>
        </w:rPr>
        <w:t>ondernemer</w:t>
      </w:r>
      <w:r>
        <w:rPr>
          <w:rFonts w:eastAsia="Calibri"/>
          <w:szCs w:val="18"/>
          <w:lang w:eastAsia="en-US"/>
        </w:rPr>
        <w:t>s</w:t>
      </w:r>
      <w:r w:rsidR="0032180B" w:rsidRPr="00184644">
        <w:rPr>
          <w:rFonts w:eastAsia="Calibri"/>
          <w:szCs w:val="18"/>
          <w:lang w:eastAsia="en-US"/>
        </w:rPr>
        <w:t xml:space="preserve"> zijn</w:t>
      </w:r>
      <w:r w:rsidR="0032180B" w:rsidRPr="00540D5D">
        <w:rPr>
          <w:rFonts w:eastAsia="Calibri"/>
          <w:szCs w:val="18"/>
          <w:lang w:eastAsia="en-US"/>
        </w:rPr>
        <w:t xml:space="preserve"> dan wordt op basis van de score op de selectiecriteria het aantal </w:t>
      </w:r>
      <w:r w:rsidR="00D063C2">
        <w:rPr>
          <w:rFonts w:eastAsia="Calibri"/>
          <w:szCs w:val="18"/>
          <w:lang w:eastAsia="en-US"/>
        </w:rPr>
        <w:t>ondernemer</w:t>
      </w:r>
      <w:r>
        <w:rPr>
          <w:rFonts w:eastAsia="Calibri"/>
          <w:szCs w:val="18"/>
          <w:lang w:eastAsia="en-US"/>
        </w:rPr>
        <w:t>s</w:t>
      </w:r>
      <w:r w:rsidR="0032180B" w:rsidRPr="00540D5D">
        <w:rPr>
          <w:rFonts w:eastAsia="Calibri"/>
          <w:szCs w:val="18"/>
          <w:lang w:eastAsia="en-US"/>
        </w:rPr>
        <w:t xml:space="preserve"> teruggebracht naar </w:t>
      </w:r>
      <w:r w:rsidR="0032180B">
        <w:rPr>
          <w:rFonts w:eastAsia="Calibri"/>
          <w:szCs w:val="18"/>
          <w:lang w:eastAsia="en-US"/>
        </w:rPr>
        <w:t>4</w:t>
      </w:r>
      <w:r w:rsidR="0032180B" w:rsidRPr="00540D5D">
        <w:rPr>
          <w:rFonts w:eastAsia="Calibri"/>
          <w:szCs w:val="18"/>
          <w:lang w:eastAsia="en-US"/>
        </w:rPr>
        <w:t xml:space="preserve">. </w:t>
      </w:r>
      <w:r w:rsidR="0032180B" w:rsidRPr="00540D5D">
        <w:rPr>
          <w:rFonts w:cs="Calibri"/>
          <w:szCs w:val="18"/>
        </w:rPr>
        <w:t xml:space="preserve">De </w:t>
      </w:r>
      <w:r w:rsidR="0032180B">
        <w:rPr>
          <w:rFonts w:cs="Calibri"/>
          <w:szCs w:val="18"/>
        </w:rPr>
        <w:t>4</w:t>
      </w:r>
      <w:r w:rsidR="0032180B" w:rsidRPr="00540D5D">
        <w:rPr>
          <w:rFonts w:cs="Calibri"/>
          <w:szCs w:val="18"/>
        </w:rPr>
        <w:t xml:space="preserve"> </w:t>
      </w:r>
      <w:r w:rsidR="00D063C2">
        <w:rPr>
          <w:rFonts w:cs="Calibri"/>
          <w:szCs w:val="18"/>
        </w:rPr>
        <w:t>ondernemer</w:t>
      </w:r>
      <w:r>
        <w:rPr>
          <w:rFonts w:cs="Calibri"/>
          <w:szCs w:val="18"/>
        </w:rPr>
        <w:t>s</w:t>
      </w:r>
      <w:r w:rsidR="0032180B" w:rsidRPr="00540D5D">
        <w:rPr>
          <w:rFonts w:cs="Calibri"/>
          <w:szCs w:val="18"/>
        </w:rPr>
        <w:t xml:space="preserve"> die </w:t>
      </w:r>
      <w:r w:rsidR="0032180B">
        <w:rPr>
          <w:rFonts w:cs="Calibri"/>
          <w:szCs w:val="18"/>
        </w:rPr>
        <w:t>in totaal de meeste punten hebben gescoord</w:t>
      </w:r>
      <w:r w:rsidR="0032180B" w:rsidRPr="00540D5D">
        <w:rPr>
          <w:rFonts w:cs="Calibri"/>
          <w:szCs w:val="18"/>
        </w:rPr>
        <w:t xml:space="preserve"> </w:t>
      </w:r>
      <w:r w:rsidR="0032180B">
        <w:rPr>
          <w:rFonts w:cs="Calibri"/>
          <w:szCs w:val="18"/>
        </w:rPr>
        <w:t>op de selectiecriteria worden gecontracteerd</w:t>
      </w:r>
      <w:r w:rsidR="0032180B" w:rsidRPr="00540D5D">
        <w:rPr>
          <w:rFonts w:cs="Calibri"/>
          <w:szCs w:val="18"/>
        </w:rPr>
        <w:t>.</w:t>
      </w:r>
    </w:p>
    <w:p w14:paraId="0E4CA9C1" w14:textId="77777777" w:rsidR="0032180B" w:rsidRDefault="0032180B" w:rsidP="0032180B">
      <w:pPr>
        <w:spacing w:line="240" w:lineRule="auto"/>
        <w:rPr>
          <w:rFonts w:eastAsia="Calibri"/>
          <w:szCs w:val="18"/>
          <w:lang w:eastAsia="en-US"/>
        </w:rPr>
      </w:pPr>
    </w:p>
    <w:p w14:paraId="2E18FFF2" w14:textId="4D429CA9" w:rsidR="0032180B" w:rsidRPr="00123E87" w:rsidRDefault="0032180B" w:rsidP="0032180B">
      <w:pPr>
        <w:spacing w:line="240" w:lineRule="auto"/>
        <w:rPr>
          <w:rFonts w:cs="Calibri"/>
          <w:szCs w:val="18"/>
        </w:rPr>
      </w:pPr>
      <w:r w:rsidRPr="00123E87">
        <w:rPr>
          <w:rFonts w:cs="Calibri"/>
          <w:szCs w:val="18"/>
        </w:rPr>
        <w:t xml:space="preserve">Indien de eindscore voor twee of meer </w:t>
      </w:r>
      <w:r w:rsidR="00D063C2">
        <w:rPr>
          <w:rFonts w:cs="Calibri"/>
          <w:szCs w:val="18"/>
        </w:rPr>
        <w:t>ondernemer</w:t>
      </w:r>
      <w:r w:rsidR="00523D4D">
        <w:rPr>
          <w:rFonts w:cs="Calibri"/>
          <w:szCs w:val="18"/>
        </w:rPr>
        <w:t>s</w:t>
      </w:r>
      <w:r w:rsidRPr="00123E87">
        <w:rPr>
          <w:rFonts w:cs="Calibri"/>
          <w:szCs w:val="18"/>
        </w:rPr>
        <w:t xml:space="preserve"> gelijk is, waarbij dit van invloed is op het bepalen van</w:t>
      </w:r>
      <w:r>
        <w:rPr>
          <w:rFonts w:cs="Calibri"/>
          <w:szCs w:val="18"/>
        </w:rPr>
        <w:t xml:space="preserve"> de</w:t>
      </w:r>
      <w:r w:rsidRPr="00123E87">
        <w:rPr>
          <w:rFonts w:cs="Calibri"/>
          <w:szCs w:val="18"/>
        </w:rPr>
        <w:t xml:space="preserve"> </w:t>
      </w:r>
      <w:r>
        <w:rPr>
          <w:rFonts w:cs="Calibri"/>
          <w:szCs w:val="18"/>
        </w:rPr>
        <w:t xml:space="preserve">4 </w:t>
      </w:r>
      <w:r w:rsidRPr="00123E87">
        <w:rPr>
          <w:rFonts w:cs="Calibri"/>
          <w:szCs w:val="18"/>
        </w:rPr>
        <w:t xml:space="preserve">te contracteren </w:t>
      </w:r>
      <w:r w:rsidR="00D063C2">
        <w:rPr>
          <w:rFonts w:cs="Calibri"/>
          <w:szCs w:val="18"/>
        </w:rPr>
        <w:t>ondernemer</w:t>
      </w:r>
      <w:r w:rsidR="00523D4D">
        <w:rPr>
          <w:rFonts w:cs="Calibri"/>
          <w:szCs w:val="18"/>
        </w:rPr>
        <w:t>s</w:t>
      </w:r>
      <w:r w:rsidRPr="00123E87">
        <w:rPr>
          <w:rFonts w:cs="Calibri"/>
          <w:szCs w:val="18"/>
        </w:rPr>
        <w:t>, dan wordt de lotingsprocedure conform d</w:t>
      </w:r>
      <w:r>
        <w:rPr>
          <w:rFonts w:cs="Calibri"/>
          <w:szCs w:val="18"/>
        </w:rPr>
        <w:t>e</w:t>
      </w:r>
      <w:r w:rsidRPr="00123E87">
        <w:rPr>
          <w:rFonts w:cs="Calibri"/>
          <w:szCs w:val="18"/>
        </w:rPr>
        <w:t xml:space="preserve"> aanbestedingsleidraad paragraaf 9.1 gevolgd voor de gelijk scorende </w:t>
      </w:r>
      <w:r w:rsidR="00D063C2">
        <w:rPr>
          <w:rFonts w:cs="Calibri"/>
          <w:szCs w:val="18"/>
        </w:rPr>
        <w:t>ondernemer</w:t>
      </w:r>
      <w:r w:rsidR="00523D4D">
        <w:rPr>
          <w:rFonts w:cs="Calibri"/>
          <w:szCs w:val="18"/>
        </w:rPr>
        <w:t>s</w:t>
      </w:r>
      <w:r w:rsidRPr="00123E87">
        <w:rPr>
          <w:rFonts w:cs="Calibri"/>
          <w:szCs w:val="18"/>
        </w:rPr>
        <w:t>.</w:t>
      </w:r>
    </w:p>
    <w:p w14:paraId="101FAE8C" w14:textId="77777777" w:rsidR="0032180B" w:rsidRPr="00123E87" w:rsidRDefault="0032180B" w:rsidP="0032180B">
      <w:pPr>
        <w:spacing w:line="240" w:lineRule="auto"/>
        <w:rPr>
          <w:rFonts w:cs="Calibri"/>
          <w:szCs w:val="18"/>
        </w:rPr>
      </w:pPr>
      <w:r w:rsidRPr="00123E87">
        <w:rPr>
          <w:rFonts w:cs="Calibri"/>
          <w:szCs w:val="18"/>
        </w:rPr>
        <w:t>Zie paragraaf 5.1 lid 6 van de aanbestedingsleidraad.</w:t>
      </w:r>
    </w:p>
    <w:p w14:paraId="2A77FD37" w14:textId="77777777" w:rsidR="0032180B" w:rsidRPr="00540D5D" w:rsidRDefault="0032180B" w:rsidP="0032180B">
      <w:pPr>
        <w:spacing w:line="240" w:lineRule="auto"/>
        <w:rPr>
          <w:rFonts w:eastAsia="Calibri"/>
          <w:szCs w:val="18"/>
          <w:lang w:eastAsia="en-US"/>
        </w:rPr>
      </w:pPr>
    </w:p>
    <w:p w14:paraId="5839DDFA" w14:textId="5C702764" w:rsidR="0032180B" w:rsidRPr="00540D5D" w:rsidRDefault="0032180B" w:rsidP="0032180B">
      <w:pPr>
        <w:spacing w:line="240" w:lineRule="auto"/>
        <w:rPr>
          <w:rFonts w:cs="Calibri"/>
          <w:szCs w:val="18"/>
        </w:rPr>
      </w:pPr>
      <w:r w:rsidRPr="00540D5D">
        <w:rPr>
          <w:rFonts w:cs="Calibri"/>
          <w:szCs w:val="18"/>
        </w:rPr>
        <w:t xml:space="preserve">Indien </w:t>
      </w:r>
      <w:r w:rsidR="00D063C2">
        <w:rPr>
          <w:rFonts w:cs="Calibri"/>
          <w:szCs w:val="18"/>
        </w:rPr>
        <w:t>ondernemer</w:t>
      </w:r>
      <w:r w:rsidRPr="00540D5D">
        <w:rPr>
          <w:rFonts w:cs="Calibri"/>
          <w:szCs w:val="18"/>
        </w:rPr>
        <w:t xml:space="preserve"> succesvol kan aantonen aan 1 of meerdere van de onderstaande selectie</w:t>
      </w:r>
      <w:r>
        <w:rPr>
          <w:rFonts w:cs="Calibri"/>
          <w:szCs w:val="18"/>
        </w:rPr>
        <w:t>criteria</w:t>
      </w:r>
      <w:r w:rsidRPr="00540D5D">
        <w:rPr>
          <w:rFonts w:cs="Calibri"/>
          <w:szCs w:val="18"/>
        </w:rPr>
        <w:t xml:space="preserve"> te voldoen worden onderstaande punten toegekend</w:t>
      </w:r>
      <w:r>
        <w:rPr>
          <w:rFonts w:cs="Calibri"/>
          <w:szCs w:val="18"/>
        </w:rPr>
        <w:t>:</w:t>
      </w:r>
    </w:p>
    <w:p w14:paraId="3F05A619" w14:textId="77777777" w:rsidR="0032180B" w:rsidRPr="00540D5D" w:rsidRDefault="0032180B" w:rsidP="0032180B">
      <w:pPr>
        <w:spacing w:line="240" w:lineRule="auto"/>
        <w:rPr>
          <w:rFonts w:cs="Calibri"/>
          <w:szCs w:val="18"/>
        </w:rPr>
      </w:pPr>
      <w:r w:rsidRPr="00540D5D">
        <w:rPr>
          <w:rFonts w:cs="Calibri"/>
          <w:szCs w:val="18"/>
        </w:rPr>
        <w:t>•</w:t>
      </w:r>
      <w:r w:rsidRPr="00540D5D">
        <w:rPr>
          <w:rFonts w:cs="Calibri"/>
          <w:szCs w:val="18"/>
        </w:rPr>
        <w:tab/>
        <w:t>Selectiecriterium 1: 48 punten</w:t>
      </w:r>
      <w:r>
        <w:rPr>
          <w:rFonts w:cs="Calibri"/>
          <w:szCs w:val="18"/>
        </w:rPr>
        <w:t>;</w:t>
      </w:r>
      <w:r w:rsidRPr="00540D5D">
        <w:rPr>
          <w:rFonts w:cs="Calibri"/>
          <w:szCs w:val="18"/>
        </w:rPr>
        <w:t xml:space="preserve"> </w:t>
      </w:r>
    </w:p>
    <w:p w14:paraId="56C1E499" w14:textId="77777777" w:rsidR="0032180B" w:rsidRPr="00540D5D" w:rsidRDefault="0032180B" w:rsidP="0032180B">
      <w:pPr>
        <w:spacing w:line="240" w:lineRule="auto"/>
        <w:rPr>
          <w:rFonts w:cs="Calibri"/>
          <w:szCs w:val="18"/>
        </w:rPr>
      </w:pPr>
      <w:r w:rsidRPr="00540D5D">
        <w:rPr>
          <w:rFonts w:cs="Calibri"/>
          <w:szCs w:val="18"/>
        </w:rPr>
        <w:t>•</w:t>
      </w:r>
      <w:r w:rsidRPr="00540D5D">
        <w:rPr>
          <w:rFonts w:cs="Calibri"/>
          <w:szCs w:val="18"/>
        </w:rPr>
        <w:tab/>
        <w:t>Selectiecriterium 2: 33 punten</w:t>
      </w:r>
      <w:r>
        <w:rPr>
          <w:rFonts w:cs="Calibri"/>
          <w:szCs w:val="18"/>
        </w:rPr>
        <w:t>;</w:t>
      </w:r>
    </w:p>
    <w:p w14:paraId="676BA16A" w14:textId="77777777" w:rsidR="0032180B" w:rsidRPr="00540D5D" w:rsidRDefault="0032180B" w:rsidP="0032180B">
      <w:pPr>
        <w:spacing w:line="240" w:lineRule="auto"/>
        <w:rPr>
          <w:rFonts w:cs="Calibri"/>
          <w:szCs w:val="18"/>
        </w:rPr>
      </w:pPr>
      <w:r w:rsidRPr="00540D5D">
        <w:rPr>
          <w:rFonts w:cs="Calibri"/>
          <w:szCs w:val="18"/>
        </w:rPr>
        <w:t>•</w:t>
      </w:r>
      <w:r w:rsidRPr="00540D5D">
        <w:rPr>
          <w:rFonts w:cs="Calibri"/>
          <w:szCs w:val="18"/>
        </w:rPr>
        <w:tab/>
        <w:t>Selectiecriterium 3: 19 punten</w:t>
      </w:r>
      <w:r>
        <w:rPr>
          <w:rFonts w:cs="Calibri"/>
          <w:szCs w:val="18"/>
        </w:rPr>
        <w:t>.</w:t>
      </w:r>
    </w:p>
    <w:p w14:paraId="271C4590" w14:textId="77777777" w:rsidR="0032180B" w:rsidRPr="00537CB1" w:rsidRDefault="0032180B" w:rsidP="0032180B">
      <w:pPr>
        <w:spacing w:line="240" w:lineRule="auto"/>
        <w:rPr>
          <w:rFonts w:eastAsia="Aptos" w:cs="Calibri"/>
          <w:szCs w:val="18"/>
          <w:lang w:eastAsia="en-US"/>
        </w:rPr>
      </w:pPr>
    </w:p>
    <w:p w14:paraId="3079F365" w14:textId="77777777" w:rsidR="0032180B" w:rsidRDefault="0032180B" w:rsidP="0032180B">
      <w:pPr>
        <w:spacing w:line="240" w:lineRule="auto"/>
        <w:rPr>
          <w:rFonts w:eastAsia="Calibri"/>
          <w:b/>
          <w:bCs/>
          <w:szCs w:val="18"/>
          <w:lang w:eastAsia="en-US"/>
        </w:rPr>
      </w:pPr>
      <w:r w:rsidRPr="00074608">
        <w:rPr>
          <w:rFonts w:eastAsia="Calibri"/>
          <w:b/>
          <w:bCs/>
          <w:szCs w:val="18"/>
          <w:lang w:eastAsia="en-US"/>
        </w:rPr>
        <w:lastRenderedPageBreak/>
        <w:t>In te vullen formulier</w:t>
      </w:r>
      <w:r>
        <w:rPr>
          <w:rFonts w:eastAsia="Calibri"/>
          <w:b/>
          <w:bCs/>
          <w:szCs w:val="18"/>
          <w:lang w:eastAsia="en-US"/>
        </w:rPr>
        <w:t>en g</w:t>
      </w:r>
      <w:r w:rsidRPr="00074608">
        <w:rPr>
          <w:rFonts w:eastAsia="Calibri"/>
          <w:b/>
          <w:bCs/>
          <w:szCs w:val="18"/>
          <w:lang w:eastAsia="en-US"/>
        </w:rPr>
        <w:t xml:space="preserve">egevens omtrent technische bekwaamheid conform </w:t>
      </w:r>
      <w:r>
        <w:rPr>
          <w:rFonts w:eastAsia="Calibri"/>
          <w:b/>
          <w:bCs/>
          <w:szCs w:val="18"/>
          <w:lang w:eastAsia="en-US"/>
        </w:rPr>
        <w:t xml:space="preserve">aanbestedingsleidraad paragraaf </w:t>
      </w:r>
      <w:r w:rsidRPr="00074608">
        <w:rPr>
          <w:rFonts w:eastAsia="Calibri"/>
          <w:b/>
          <w:bCs/>
          <w:szCs w:val="18"/>
          <w:lang w:eastAsia="en-US"/>
        </w:rPr>
        <w:t>4.5 lid 4</w:t>
      </w:r>
    </w:p>
    <w:p w14:paraId="517B2782" w14:textId="77777777" w:rsidR="0032180B" w:rsidRDefault="0032180B" w:rsidP="0032180B">
      <w:pPr>
        <w:spacing w:line="240" w:lineRule="auto"/>
        <w:rPr>
          <w:rFonts w:eastAsia="Calibri"/>
          <w:b/>
          <w:bCs/>
          <w:szCs w:val="18"/>
          <w:lang w:eastAsia="en-US"/>
        </w:rPr>
      </w:pPr>
    </w:p>
    <w:tbl>
      <w:tblPr>
        <w:tblStyle w:val="Tabelraster"/>
        <w:tblW w:w="0" w:type="auto"/>
        <w:tblLook w:val="04A0" w:firstRow="1" w:lastRow="0" w:firstColumn="1" w:lastColumn="0" w:noHBand="0" w:noVBand="1"/>
      </w:tblPr>
      <w:tblGrid>
        <w:gridCol w:w="8296"/>
      </w:tblGrid>
      <w:tr w:rsidR="0032180B" w14:paraId="71F2A17E" w14:textId="77777777" w:rsidTr="00385E71">
        <w:trPr>
          <w:cnfStyle w:val="100000000000" w:firstRow="1" w:lastRow="0" w:firstColumn="0" w:lastColumn="0" w:oddVBand="0" w:evenVBand="0" w:oddHBand="0" w:evenHBand="0" w:firstRowFirstColumn="0" w:firstRowLastColumn="0" w:lastRowFirstColumn="0" w:lastRowLastColumn="0"/>
        </w:trPr>
        <w:tc>
          <w:tcPr>
            <w:tcW w:w="9060" w:type="dxa"/>
            <w:vAlign w:val="center"/>
          </w:tcPr>
          <w:p w14:paraId="7CA77A71" w14:textId="77777777" w:rsidR="0032180B" w:rsidRDefault="0032180B" w:rsidP="00385E71">
            <w:pPr>
              <w:rPr>
                <w:rFonts w:cs="Calibri"/>
                <w:b w:val="0"/>
                <w:szCs w:val="18"/>
              </w:rPr>
            </w:pPr>
            <w:r w:rsidRPr="00456A8D">
              <w:rPr>
                <w:rFonts w:cs="Calibri"/>
                <w:szCs w:val="18"/>
              </w:rPr>
              <w:t>P5 Geotechnisch onderzoek</w:t>
            </w:r>
          </w:p>
          <w:p w14:paraId="4011478C" w14:textId="77777777" w:rsidR="0032180B" w:rsidRPr="00456A8D" w:rsidRDefault="0032180B" w:rsidP="00385E71">
            <w:pPr>
              <w:rPr>
                <w:rFonts w:cs="Calibri"/>
                <w:szCs w:val="18"/>
              </w:rPr>
            </w:pPr>
            <w:r>
              <w:rPr>
                <w:rFonts w:cs="Calibri"/>
                <w:szCs w:val="18"/>
              </w:rPr>
              <w:t>Geschiktheidseisen</w:t>
            </w:r>
          </w:p>
        </w:tc>
      </w:tr>
      <w:tr w:rsidR="0032180B" w14:paraId="57B4F3B4" w14:textId="77777777" w:rsidTr="00385E71">
        <w:trPr>
          <w:trHeight w:val="1535"/>
        </w:trPr>
        <w:tc>
          <w:tcPr>
            <w:tcW w:w="9060" w:type="dxa"/>
            <w:vAlign w:val="center"/>
          </w:tcPr>
          <w:p w14:paraId="042A6499" w14:textId="1331B93D" w:rsidR="0032180B" w:rsidRPr="0050148F" w:rsidRDefault="00D063C2" w:rsidP="00385E71">
            <w:pPr>
              <w:rPr>
                <w:rFonts w:cs="Calibri"/>
                <w:szCs w:val="18"/>
              </w:rPr>
            </w:pPr>
            <w:r>
              <w:rPr>
                <w:rFonts w:cs="Calibri"/>
                <w:szCs w:val="18"/>
              </w:rPr>
              <w:t>Ondernemer</w:t>
            </w:r>
            <w:r w:rsidR="0032180B" w:rsidRPr="0050148F">
              <w:rPr>
                <w:rFonts w:cs="Calibri"/>
                <w:szCs w:val="18"/>
              </w:rPr>
              <w:t xml:space="preserve"> toont aan zelf over de volgende aantallen materieel te beschikken:</w:t>
            </w:r>
          </w:p>
          <w:p w14:paraId="696204F1" w14:textId="77777777" w:rsidR="0032180B" w:rsidRPr="0050148F" w:rsidRDefault="0032180B" w:rsidP="008E6CE0">
            <w:pPr>
              <w:pStyle w:val="Lijstalinea"/>
              <w:numPr>
                <w:ilvl w:val="0"/>
                <w:numId w:val="18"/>
              </w:numPr>
              <w:contextualSpacing w:val="0"/>
              <w:rPr>
                <w:rFonts w:cs="Calibri"/>
                <w:szCs w:val="18"/>
              </w:rPr>
            </w:pPr>
            <w:r w:rsidRPr="0050148F">
              <w:rPr>
                <w:rFonts w:cs="Calibri"/>
                <w:szCs w:val="18"/>
              </w:rPr>
              <w:t>Boorwagens: 4 stuks</w:t>
            </w:r>
            <w:r>
              <w:rPr>
                <w:rFonts w:cs="Calibri"/>
                <w:szCs w:val="18"/>
              </w:rPr>
              <w:t>;</w:t>
            </w:r>
          </w:p>
          <w:p w14:paraId="706476B4" w14:textId="77777777" w:rsidR="0032180B" w:rsidRPr="0050148F" w:rsidRDefault="0032180B" w:rsidP="008E6CE0">
            <w:pPr>
              <w:pStyle w:val="Lijstalinea"/>
              <w:numPr>
                <w:ilvl w:val="0"/>
                <w:numId w:val="18"/>
              </w:numPr>
              <w:contextualSpacing w:val="0"/>
              <w:rPr>
                <w:rFonts w:cs="Calibri"/>
                <w:szCs w:val="18"/>
              </w:rPr>
            </w:pPr>
            <w:r w:rsidRPr="0050148F">
              <w:rPr>
                <w:rFonts w:cs="Calibri"/>
                <w:szCs w:val="18"/>
              </w:rPr>
              <w:t>Sondeerwagens: 6 stuks</w:t>
            </w:r>
            <w:r>
              <w:rPr>
                <w:rFonts w:cs="Calibri"/>
                <w:szCs w:val="18"/>
              </w:rPr>
              <w:t>;</w:t>
            </w:r>
          </w:p>
          <w:p w14:paraId="592AB978" w14:textId="77777777" w:rsidR="0032180B" w:rsidRPr="0050148F" w:rsidRDefault="0032180B" w:rsidP="008E6CE0">
            <w:pPr>
              <w:pStyle w:val="Lijstalinea"/>
              <w:numPr>
                <w:ilvl w:val="0"/>
                <w:numId w:val="18"/>
              </w:numPr>
              <w:contextualSpacing w:val="0"/>
              <w:rPr>
                <w:rFonts w:cs="Calibri"/>
                <w:szCs w:val="18"/>
              </w:rPr>
            </w:pPr>
            <w:r w:rsidRPr="0050148F">
              <w:rPr>
                <w:rFonts w:cs="Calibri"/>
                <w:szCs w:val="18"/>
              </w:rPr>
              <w:t>CRS proefopstelling: 2 stuks</w:t>
            </w:r>
            <w:r>
              <w:rPr>
                <w:rFonts w:cs="Calibri"/>
                <w:szCs w:val="18"/>
              </w:rPr>
              <w:t>;</w:t>
            </w:r>
          </w:p>
          <w:p w14:paraId="571A27F4" w14:textId="77777777" w:rsidR="0032180B" w:rsidRPr="0050148F" w:rsidRDefault="0032180B" w:rsidP="008E6CE0">
            <w:pPr>
              <w:pStyle w:val="Lijstalinea"/>
              <w:numPr>
                <w:ilvl w:val="0"/>
                <w:numId w:val="18"/>
              </w:numPr>
              <w:contextualSpacing w:val="0"/>
              <w:rPr>
                <w:rFonts w:cs="Calibri"/>
                <w:szCs w:val="18"/>
              </w:rPr>
            </w:pPr>
            <w:proofErr w:type="spellStart"/>
            <w:r w:rsidRPr="0050148F">
              <w:rPr>
                <w:rFonts w:cs="Calibri"/>
                <w:szCs w:val="18"/>
              </w:rPr>
              <w:t>Triaxiaal</w:t>
            </w:r>
            <w:proofErr w:type="spellEnd"/>
            <w:r w:rsidRPr="0050148F">
              <w:rPr>
                <w:rFonts w:cs="Calibri"/>
                <w:szCs w:val="18"/>
              </w:rPr>
              <w:t xml:space="preserve"> proefopstelling: 4 stuks</w:t>
            </w:r>
            <w:r>
              <w:rPr>
                <w:rFonts w:cs="Calibri"/>
                <w:szCs w:val="18"/>
              </w:rPr>
              <w:t>;</w:t>
            </w:r>
          </w:p>
          <w:p w14:paraId="217BA30B" w14:textId="77777777" w:rsidR="0032180B" w:rsidRDefault="0032180B" w:rsidP="008E6CE0">
            <w:pPr>
              <w:pStyle w:val="Lijstalinea"/>
              <w:numPr>
                <w:ilvl w:val="0"/>
                <w:numId w:val="18"/>
              </w:numPr>
              <w:contextualSpacing w:val="0"/>
              <w:rPr>
                <w:rFonts w:cs="Calibri"/>
                <w:szCs w:val="18"/>
              </w:rPr>
            </w:pPr>
            <w:r w:rsidRPr="0050148F">
              <w:rPr>
                <w:rFonts w:cs="Calibri"/>
                <w:szCs w:val="18"/>
              </w:rPr>
              <w:t>Samendrukkingsproefopstelling 8 stuks</w:t>
            </w:r>
            <w:r>
              <w:rPr>
                <w:rFonts w:cs="Calibri"/>
                <w:szCs w:val="18"/>
              </w:rPr>
              <w:t>;</w:t>
            </w:r>
          </w:p>
          <w:p w14:paraId="1F2AA9F3" w14:textId="77777777" w:rsidR="0032180B" w:rsidRDefault="0032180B" w:rsidP="00385E71">
            <w:pPr>
              <w:rPr>
                <w:rFonts w:cs="Calibri"/>
                <w:szCs w:val="18"/>
              </w:rPr>
            </w:pPr>
          </w:p>
          <w:p w14:paraId="42C697A9" w14:textId="77777777" w:rsidR="0032180B" w:rsidRPr="00CE22D0" w:rsidRDefault="0032180B" w:rsidP="00385E71">
            <w:pPr>
              <w:rPr>
                <w:rFonts w:eastAsia="Aptos" w:cs="Calibri"/>
                <w:szCs w:val="18"/>
              </w:rPr>
            </w:pPr>
            <w:r w:rsidRPr="00CE22D0">
              <w:rPr>
                <w:rFonts w:eastAsia="Aptos" w:cs="Calibri"/>
                <w:szCs w:val="18"/>
              </w:rPr>
              <w:t xml:space="preserve">In geval er als combinatie wordt ingeschreven dient bovenstaande eis voor elk van de </w:t>
            </w:r>
            <w:proofErr w:type="spellStart"/>
            <w:r w:rsidRPr="00CE22D0">
              <w:rPr>
                <w:rFonts w:eastAsia="Aptos" w:cs="Calibri"/>
                <w:szCs w:val="18"/>
              </w:rPr>
              <w:t>combinanten</w:t>
            </w:r>
            <w:proofErr w:type="spellEnd"/>
            <w:r w:rsidRPr="00CE22D0">
              <w:rPr>
                <w:rFonts w:eastAsia="Aptos" w:cs="Calibri"/>
                <w:szCs w:val="18"/>
              </w:rPr>
              <w:t xml:space="preserve"> afzonderlijk te worden aangetoond</w:t>
            </w:r>
            <w:r>
              <w:rPr>
                <w:rFonts w:eastAsia="Aptos" w:cs="Calibri"/>
                <w:szCs w:val="18"/>
              </w:rPr>
              <w:t>.</w:t>
            </w:r>
          </w:p>
        </w:tc>
      </w:tr>
      <w:tr w:rsidR="0032180B" w14:paraId="2372F9F2" w14:textId="77777777" w:rsidTr="00385E71">
        <w:trPr>
          <w:trHeight w:val="409"/>
        </w:trPr>
        <w:tc>
          <w:tcPr>
            <w:tcW w:w="9060" w:type="dxa"/>
            <w:vAlign w:val="center"/>
          </w:tcPr>
          <w:p w14:paraId="53F61AE7" w14:textId="77777777" w:rsidR="0032180B" w:rsidRPr="0050148F" w:rsidRDefault="0032180B" w:rsidP="00385E71">
            <w:pPr>
              <w:rPr>
                <w:rFonts w:cs="Calibri"/>
                <w:szCs w:val="18"/>
              </w:rPr>
            </w:pPr>
            <w:r w:rsidRPr="0050148F">
              <w:rPr>
                <w:rFonts w:cs="Verdana"/>
                <w:color w:val="000000"/>
                <w:szCs w:val="18"/>
              </w:rPr>
              <w:t>Toelichting op de gevraagde technische bekwaamheid (maximaal 250 woorden</w:t>
            </w:r>
            <w:r>
              <w:rPr>
                <w:rFonts w:cs="Verdana"/>
                <w:color w:val="000000"/>
                <w:szCs w:val="18"/>
              </w:rPr>
              <w:t>).</w:t>
            </w:r>
          </w:p>
        </w:tc>
      </w:tr>
      <w:tr w:rsidR="0032180B" w14:paraId="2E27EBC9" w14:textId="77777777" w:rsidTr="00385E71">
        <w:tc>
          <w:tcPr>
            <w:tcW w:w="9060" w:type="dxa"/>
            <w:vAlign w:val="center"/>
          </w:tcPr>
          <w:p w14:paraId="0CEB6D38" w14:textId="77777777" w:rsidR="0032180B" w:rsidRPr="000C7C45" w:rsidRDefault="0032180B" w:rsidP="00385E71">
            <w:pPr>
              <w:rPr>
                <w:rFonts w:cs="Calibri"/>
                <w:szCs w:val="18"/>
                <w:highlight w:val="yellow"/>
              </w:rPr>
            </w:pPr>
            <w:r>
              <w:rPr>
                <w:rFonts w:cs="Calibri"/>
                <w:szCs w:val="18"/>
              </w:rPr>
              <w:t>Toelichting met eigendomsbewijzen, foto’s, of gelijkwaardig.</w:t>
            </w:r>
          </w:p>
          <w:p w14:paraId="3EC9A894" w14:textId="77777777" w:rsidR="0032180B" w:rsidRDefault="0032180B" w:rsidP="00385E71">
            <w:pPr>
              <w:rPr>
                <w:rFonts w:cs="Calibri"/>
                <w:szCs w:val="18"/>
              </w:rPr>
            </w:pPr>
            <w:r w:rsidRPr="006C30BC">
              <w:rPr>
                <w:rFonts w:cs="Calibri"/>
                <w:szCs w:val="18"/>
              </w:rPr>
              <w:t>…</w:t>
            </w:r>
          </w:p>
          <w:p w14:paraId="5955082F" w14:textId="77777777" w:rsidR="0032180B" w:rsidRPr="0050148F" w:rsidRDefault="0032180B" w:rsidP="00385E71">
            <w:pPr>
              <w:rPr>
                <w:rFonts w:cs="Calibri"/>
                <w:szCs w:val="18"/>
              </w:rPr>
            </w:pPr>
          </w:p>
        </w:tc>
      </w:tr>
    </w:tbl>
    <w:p w14:paraId="4C8D4966" w14:textId="77777777" w:rsidR="0032180B" w:rsidRDefault="0032180B" w:rsidP="0032180B">
      <w:pPr>
        <w:rPr>
          <w:rFonts w:cs="Calibri"/>
          <w:szCs w:val="18"/>
        </w:rPr>
      </w:pPr>
    </w:p>
    <w:tbl>
      <w:tblPr>
        <w:tblStyle w:val="Tabelraster"/>
        <w:tblW w:w="0" w:type="auto"/>
        <w:tblLook w:val="04A0" w:firstRow="1" w:lastRow="0" w:firstColumn="1" w:lastColumn="0" w:noHBand="0" w:noVBand="1"/>
      </w:tblPr>
      <w:tblGrid>
        <w:gridCol w:w="8296"/>
      </w:tblGrid>
      <w:tr w:rsidR="0032180B" w:rsidRPr="00456A8D" w14:paraId="7F5F5BC2" w14:textId="77777777" w:rsidTr="00385E71">
        <w:trPr>
          <w:cnfStyle w:val="100000000000" w:firstRow="1" w:lastRow="0" w:firstColumn="0" w:lastColumn="0" w:oddVBand="0" w:evenVBand="0" w:oddHBand="0" w:evenHBand="0" w:firstRowFirstColumn="0" w:firstRowLastColumn="0" w:lastRowFirstColumn="0" w:lastRowLastColumn="0"/>
        </w:trPr>
        <w:tc>
          <w:tcPr>
            <w:tcW w:w="9060" w:type="dxa"/>
            <w:vAlign w:val="center"/>
          </w:tcPr>
          <w:p w14:paraId="63459D8D" w14:textId="77777777" w:rsidR="0032180B" w:rsidRDefault="0032180B" w:rsidP="00385E71">
            <w:pPr>
              <w:rPr>
                <w:rFonts w:cs="Calibri"/>
                <w:b w:val="0"/>
                <w:szCs w:val="18"/>
              </w:rPr>
            </w:pPr>
            <w:r w:rsidRPr="00456A8D">
              <w:rPr>
                <w:rFonts w:cs="Calibri"/>
                <w:szCs w:val="18"/>
              </w:rPr>
              <w:t>P5 Geotechnisch onderzoek</w:t>
            </w:r>
            <w:r>
              <w:rPr>
                <w:rFonts w:cs="Calibri"/>
                <w:szCs w:val="18"/>
              </w:rPr>
              <w:t>.</w:t>
            </w:r>
          </w:p>
          <w:p w14:paraId="00BA1FB7" w14:textId="77777777" w:rsidR="0032180B" w:rsidRPr="0050148F" w:rsidRDefault="0032180B" w:rsidP="00385E71">
            <w:pPr>
              <w:rPr>
                <w:rFonts w:cs="Calibri"/>
                <w:szCs w:val="18"/>
              </w:rPr>
            </w:pPr>
            <w:r w:rsidRPr="0050148F">
              <w:rPr>
                <w:rFonts w:cs="Calibri"/>
                <w:szCs w:val="18"/>
              </w:rPr>
              <w:t>Selectiecriterium 1</w:t>
            </w:r>
            <w:r>
              <w:rPr>
                <w:rFonts w:cs="Calibri"/>
                <w:szCs w:val="18"/>
              </w:rPr>
              <w:t>.</w:t>
            </w:r>
          </w:p>
        </w:tc>
      </w:tr>
      <w:tr w:rsidR="0032180B" w:rsidRPr="0050148F" w14:paraId="072B7647" w14:textId="77777777" w:rsidTr="00385E71">
        <w:trPr>
          <w:trHeight w:val="876"/>
        </w:trPr>
        <w:tc>
          <w:tcPr>
            <w:tcW w:w="9060" w:type="dxa"/>
            <w:vAlign w:val="center"/>
          </w:tcPr>
          <w:p w14:paraId="08502F19" w14:textId="35EF4B4E" w:rsidR="0032180B" w:rsidRPr="0050148F" w:rsidRDefault="00D063C2" w:rsidP="00385E71">
            <w:pPr>
              <w:spacing w:before="120" w:after="120" w:line="240" w:lineRule="auto"/>
              <w:rPr>
                <w:rFonts w:eastAsia="Aptos" w:cs="Calibri"/>
                <w:szCs w:val="18"/>
              </w:rPr>
            </w:pPr>
            <w:r>
              <w:rPr>
                <w:rFonts w:eastAsia="Aptos" w:cs="Calibri"/>
                <w:szCs w:val="18"/>
              </w:rPr>
              <w:t>Ondernemer</w:t>
            </w:r>
            <w:r w:rsidR="0032180B" w:rsidRPr="0050148F">
              <w:rPr>
                <w:rFonts w:eastAsia="Aptos" w:cs="Calibri"/>
                <w:szCs w:val="18"/>
              </w:rPr>
              <w:t xml:space="preserve"> kan aangeven actieve betrokkenheid te hebben bij het opstellen van relevante normstelling veld- en labonderzoek; Onder actieve betrokkenheid wordt verstaan: </w:t>
            </w:r>
            <w:r>
              <w:rPr>
                <w:rFonts w:eastAsia="Aptos" w:cs="Calibri"/>
                <w:szCs w:val="18"/>
              </w:rPr>
              <w:t>ondernemer</w:t>
            </w:r>
            <w:r w:rsidR="0032180B" w:rsidRPr="0050148F">
              <w:rPr>
                <w:rFonts w:eastAsia="Aptos" w:cs="Calibri"/>
                <w:szCs w:val="18"/>
              </w:rPr>
              <w:t xml:space="preserve"> is deelnemer, of is het afgelopen jaar deelnemer geweest, van een norm- of onderzoekscommissie</w:t>
            </w:r>
            <w:r w:rsidR="0032180B">
              <w:rPr>
                <w:rFonts w:eastAsia="Aptos" w:cs="Calibri"/>
                <w:szCs w:val="18"/>
              </w:rPr>
              <w:t>.</w:t>
            </w:r>
          </w:p>
        </w:tc>
      </w:tr>
      <w:tr w:rsidR="0032180B" w:rsidRPr="0050148F" w14:paraId="292F9B75" w14:textId="77777777" w:rsidTr="00385E71">
        <w:trPr>
          <w:trHeight w:val="409"/>
        </w:trPr>
        <w:tc>
          <w:tcPr>
            <w:tcW w:w="9060" w:type="dxa"/>
            <w:vAlign w:val="center"/>
          </w:tcPr>
          <w:p w14:paraId="29652B01" w14:textId="77777777" w:rsidR="0032180B" w:rsidRPr="0050148F" w:rsidRDefault="0032180B" w:rsidP="00385E71">
            <w:pPr>
              <w:rPr>
                <w:rFonts w:cs="Calibri"/>
                <w:szCs w:val="18"/>
              </w:rPr>
            </w:pPr>
            <w:r w:rsidRPr="0050148F">
              <w:rPr>
                <w:rFonts w:cs="Verdana"/>
                <w:color w:val="000000"/>
                <w:szCs w:val="18"/>
              </w:rPr>
              <w:t>Toelichting op de gevraagde technische bekwaamheid (maximaal 250 woorden</w:t>
            </w:r>
            <w:r>
              <w:rPr>
                <w:rFonts w:cs="Verdana"/>
                <w:color w:val="000000"/>
                <w:szCs w:val="18"/>
              </w:rPr>
              <w:t>).</w:t>
            </w:r>
          </w:p>
        </w:tc>
      </w:tr>
      <w:tr w:rsidR="0032180B" w:rsidRPr="0050148F" w14:paraId="5B704D7A" w14:textId="77777777" w:rsidTr="00385E71">
        <w:tc>
          <w:tcPr>
            <w:tcW w:w="9060" w:type="dxa"/>
            <w:vAlign w:val="center"/>
          </w:tcPr>
          <w:p w14:paraId="226BA608" w14:textId="32995A4F" w:rsidR="0032180B" w:rsidRDefault="0032180B" w:rsidP="00385E71">
            <w:pPr>
              <w:rPr>
                <w:rFonts w:cs="Calibri"/>
                <w:szCs w:val="18"/>
              </w:rPr>
            </w:pPr>
            <w:r w:rsidRPr="00B704D3">
              <w:rPr>
                <w:rFonts w:cs="Calibri"/>
                <w:szCs w:val="18"/>
              </w:rPr>
              <w:t xml:space="preserve">Toelichting </w:t>
            </w:r>
            <w:r w:rsidRPr="00B704D3">
              <w:rPr>
                <w:rFonts w:eastAsia="Calibri"/>
                <w:szCs w:val="18"/>
              </w:rPr>
              <w:t xml:space="preserve">over de </w:t>
            </w:r>
            <w:r w:rsidRPr="00B704D3">
              <w:rPr>
                <w:rFonts w:cs="Calibri"/>
                <w:szCs w:val="18"/>
              </w:rPr>
              <w:t>rol en taken en voor welke</w:t>
            </w:r>
            <w:r w:rsidRPr="00B704D3">
              <w:rPr>
                <w:rFonts w:eastAsia="Aptos" w:cs="Calibri"/>
                <w:szCs w:val="18"/>
              </w:rPr>
              <w:t xml:space="preserve"> norm- of onderzoekscommissie(s) </w:t>
            </w:r>
            <w:r w:rsidR="00D063C2">
              <w:rPr>
                <w:rFonts w:eastAsia="Aptos" w:cs="Calibri"/>
                <w:szCs w:val="18"/>
              </w:rPr>
              <w:t>ondernemer</w:t>
            </w:r>
            <w:r w:rsidRPr="00B704D3">
              <w:rPr>
                <w:rFonts w:eastAsia="Aptos" w:cs="Calibri"/>
                <w:szCs w:val="18"/>
              </w:rPr>
              <w:t xml:space="preserve"> heeft </w:t>
            </w:r>
            <w:r w:rsidRPr="00537CB1">
              <w:rPr>
                <w:rFonts w:eastAsia="Aptos" w:cs="Calibri"/>
                <w:szCs w:val="18"/>
              </w:rPr>
              <w:t xml:space="preserve">deelgenomen en welke bijdragen of documentatie </w:t>
            </w:r>
            <w:r w:rsidR="00D063C2">
              <w:rPr>
                <w:rFonts w:eastAsia="Aptos" w:cs="Calibri"/>
                <w:szCs w:val="18"/>
              </w:rPr>
              <w:t>ondernemer</w:t>
            </w:r>
            <w:r w:rsidRPr="00537CB1">
              <w:rPr>
                <w:rFonts w:eastAsia="Aptos" w:cs="Calibri"/>
                <w:szCs w:val="18"/>
              </w:rPr>
              <w:t xml:space="preserve"> voor normstelling veld- en labonderzoek heeft geleverd</w:t>
            </w:r>
            <w:r>
              <w:rPr>
                <w:rFonts w:eastAsia="Aptos" w:cs="Calibri"/>
                <w:szCs w:val="18"/>
              </w:rPr>
              <w:t>.</w:t>
            </w:r>
          </w:p>
          <w:p w14:paraId="16CD422C" w14:textId="77777777" w:rsidR="0032180B" w:rsidRPr="0050148F" w:rsidRDefault="0032180B" w:rsidP="00385E71">
            <w:pPr>
              <w:rPr>
                <w:rFonts w:cs="Calibri"/>
                <w:szCs w:val="18"/>
              </w:rPr>
            </w:pPr>
          </w:p>
        </w:tc>
      </w:tr>
    </w:tbl>
    <w:p w14:paraId="3CBB76D3" w14:textId="77777777" w:rsidR="0032180B" w:rsidRDefault="0032180B" w:rsidP="0032180B">
      <w:pPr>
        <w:rPr>
          <w:rFonts w:cs="Calibri"/>
          <w:szCs w:val="18"/>
        </w:rPr>
      </w:pPr>
    </w:p>
    <w:tbl>
      <w:tblPr>
        <w:tblStyle w:val="Tabelraster"/>
        <w:tblW w:w="0" w:type="auto"/>
        <w:tblLook w:val="04A0" w:firstRow="1" w:lastRow="0" w:firstColumn="1" w:lastColumn="0" w:noHBand="0" w:noVBand="1"/>
      </w:tblPr>
      <w:tblGrid>
        <w:gridCol w:w="8296"/>
      </w:tblGrid>
      <w:tr w:rsidR="0032180B" w:rsidRPr="0050148F" w14:paraId="6640E262" w14:textId="77777777" w:rsidTr="00385E71">
        <w:trPr>
          <w:cnfStyle w:val="100000000000" w:firstRow="1" w:lastRow="0" w:firstColumn="0" w:lastColumn="0" w:oddVBand="0" w:evenVBand="0" w:oddHBand="0" w:evenHBand="0" w:firstRowFirstColumn="0" w:firstRowLastColumn="0" w:lastRowFirstColumn="0" w:lastRowLastColumn="0"/>
        </w:trPr>
        <w:tc>
          <w:tcPr>
            <w:tcW w:w="9060" w:type="dxa"/>
            <w:vAlign w:val="center"/>
          </w:tcPr>
          <w:p w14:paraId="7ECA4C99" w14:textId="77777777" w:rsidR="0032180B" w:rsidRDefault="0032180B" w:rsidP="00385E71">
            <w:pPr>
              <w:rPr>
                <w:rFonts w:cs="Calibri"/>
                <w:b w:val="0"/>
                <w:szCs w:val="18"/>
              </w:rPr>
            </w:pPr>
            <w:r w:rsidRPr="00456A8D">
              <w:rPr>
                <w:rFonts w:cs="Calibri"/>
                <w:szCs w:val="18"/>
              </w:rPr>
              <w:t>P5 Geotechnisch onderzoek</w:t>
            </w:r>
            <w:r>
              <w:rPr>
                <w:rFonts w:cs="Calibri"/>
                <w:szCs w:val="18"/>
              </w:rPr>
              <w:t>.</w:t>
            </w:r>
          </w:p>
          <w:p w14:paraId="31E98284" w14:textId="77777777" w:rsidR="0032180B" w:rsidRPr="0050148F" w:rsidRDefault="0032180B" w:rsidP="00385E71">
            <w:pPr>
              <w:rPr>
                <w:rFonts w:cs="Calibri"/>
                <w:szCs w:val="18"/>
              </w:rPr>
            </w:pPr>
            <w:r w:rsidRPr="0050148F">
              <w:rPr>
                <w:rFonts w:cs="Calibri"/>
                <w:szCs w:val="18"/>
              </w:rPr>
              <w:t xml:space="preserve">Selectiecriterium </w:t>
            </w:r>
            <w:r>
              <w:rPr>
                <w:rFonts w:cs="Calibri"/>
                <w:szCs w:val="18"/>
              </w:rPr>
              <w:t>2.</w:t>
            </w:r>
          </w:p>
        </w:tc>
      </w:tr>
      <w:tr w:rsidR="0032180B" w:rsidRPr="0050148F" w14:paraId="4FB4B068" w14:textId="77777777" w:rsidTr="00385E71">
        <w:trPr>
          <w:trHeight w:val="1068"/>
        </w:trPr>
        <w:tc>
          <w:tcPr>
            <w:tcW w:w="9060" w:type="dxa"/>
            <w:vAlign w:val="center"/>
          </w:tcPr>
          <w:p w14:paraId="6239C109" w14:textId="343B8381" w:rsidR="0032180B" w:rsidRDefault="00D063C2" w:rsidP="00385E71">
            <w:pPr>
              <w:spacing w:before="120" w:after="120" w:line="240" w:lineRule="auto"/>
              <w:rPr>
                <w:rFonts w:eastAsia="Aptos" w:cs="Calibri"/>
                <w:szCs w:val="18"/>
              </w:rPr>
            </w:pPr>
            <w:r>
              <w:rPr>
                <w:rFonts w:eastAsia="Aptos" w:cs="Calibri"/>
                <w:szCs w:val="18"/>
              </w:rPr>
              <w:t>Ondernemer</w:t>
            </w:r>
            <w:r w:rsidR="0032180B" w:rsidRPr="00E856B3">
              <w:rPr>
                <w:rFonts w:eastAsia="Aptos" w:cs="Calibri"/>
                <w:szCs w:val="18"/>
              </w:rPr>
              <w:t xml:space="preserve"> is in staat middels een toetsbare verklaring aan </w:t>
            </w:r>
            <w:r w:rsidR="0032180B">
              <w:rPr>
                <w:rFonts w:eastAsia="Aptos" w:cs="Calibri"/>
                <w:szCs w:val="18"/>
              </w:rPr>
              <w:t xml:space="preserve">te tonen </w:t>
            </w:r>
            <w:r w:rsidR="0032180B" w:rsidRPr="00E856B3">
              <w:rPr>
                <w:rFonts w:eastAsia="Aptos" w:cs="Calibri"/>
                <w:szCs w:val="18"/>
              </w:rPr>
              <w:t xml:space="preserve">eigenhandig geotechnisch grondonderzoek vanaf het water te kunnen uitvoeren. </w:t>
            </w:r>
          </w:p>
          <w:p w14:paraId="5CAF64A3" w14:textId="77777777" w:rsidR="0032180B" w:rsidRPr="0050148F" w:rsidRDefault="0032180B" w:rsidP="00385E71">
            <w:pPr>
              <w:spacing w:before="120" w:after="120" w:line="240" w:lineRule="auto"/>
              <w:rPr>
                <w:rFonts w:eastAsia="Aptos" w:cs="Calibri"/>
                <w:szCs w:val="18"/>
              </w:rPr>
            </w:pPr>
            <w:r>
              <w:rPr>
                <w:rFonts w:cs="Calibri"/>
                <w:szCs w:val="18"/>
              </w:rPr>
              <w:t>I</w:t>
            </w:r>
            <w:r w:rsidRPr="00E856B3">
              <w:rPr>
                <w:rFonts w:cs="Calibri"/>
                <w:szCs w:val="18"/>
              </w:rPr>
              <w:t xml:space="preserve">n geval er als combinatie wordt ingeschreven dient bovenstaande eis voor elk van de </w:t>
            </w:r>
            <w:proofErr w:type="spellStart"/>
            <w:r w:rsidRPr="00E856B3">
              <w:rPr>
                <w:rFonts w:cs="Calibri"/>
                <w:szCs w:val="18"/>
              </w:rPr>
              <w:t>combinanten</w:t>
            </w:r>
            <w:proofErr w:type="spellEnd"/>
            <w:r w:rsidRPr="00E856B3">
              <w:rPr>
                <w:rFonts w:cs="Calibri"/>
                <w:szCs w:val="18"/>
              </w:rPr>
              <w:t xml:space="preserve"> afzonderlijk te worden aangetoond</w:t>
            </w:r>
            <w:r w:rsidRPr="00E856B3">
              <w:rPr>
                <w:rFonts w:eastAsia="Aptos" w:cs="Calibri"/>
                <w:szCs w:val="18"/>
              </w:rPr>
              <w:t>;</w:t>
            </w:r>
          </w:p>
        </w:tc>
      </w:tr>
      <w:tr w:rsidR="0032180B" w:rsidRPr="0050148F" w14:paraId="7AF183B4" w14:textId="77777777" w:rsidTr="00385E71">
        <w:trPr>
          <w:trHeight w:val="409"/>
        </w:trPr>
        <w:tc>
          <w:tcPr>
            <w:tcW w:w="9060" w:type="dxa"/>
            <w:vAlign w:val="center"/>
          </w:tcPr>
          <w:p w14:paraId="61E074E6" w14:textId="77777777" w:rsidR="0032180B" w:rsidRPr="0050148F" w:rsidRDefault="0032180B" w:rsidP="00385E71">
            <w:pPr>
              <w:rPr>
                <w:rFonts w:cs="Calibri"/>
                <w:szCs w:val="18"/>
              </w:rPr>
            </w:pPr>
            <w:r w:rsidRPr="0050148F">
              <w:rPr>
                <w:rFonts w:cs="Verdana"/>
                <w:color w:val="000000"/>
                <w:szCs w:val="18"/>
              </w:rPr>
              <w:t>Toelichting op de gevraagde technische bekwaamheid (maximaal 250 woorden</w:t>
            </w:r>
            <w:r>
              <w:rPr>
                <w:rFonts w:cs="Verdana"/>
                <w:color w:val="000000"/>
                <w:szCs w:val="18"/>
              </w:rPr>
              <w:t>).</w:t>
            </w:r>
          </w:p>
        </w:tc>
      </w:tr>
      <w:tr w:rsidR="0032180B" w:rsidRPr="0050148F" w14:paraId="54CD252C" w14:textId="77777777" w:rsidTr="00385E71">
        <w:tc>
          <w:tcPr>
            <w:tcW w:w="9060" w:type="dxa"/>
            <w:vAlign w:val="center"/>
          </w:tcPr>
          <w:p w14:paraId="1E567CAA" w14:textId="77777777" w:rsidR="0032180B" w:rsidRDefault="0032180B" w:rsidP="00385E71">
            <w:pPr>
              <w:rPr>
                <w:rFonts w:cs="Calibri"/>
                <w:szCs w:val="18"/>
              </w:rPr>
            </w:pPr>
            <w:r>
              <w:rPr>
                <w:rFonts w:cs="Calibri"/>
                <w:szCs w:val="18"/>
              </w:rPr>
              <w:t>Toelichting van middelen en technieken, expertise, rapportage, opleiding en certificatie.</w:t>
            </w:r>
          </w:p>
          <w:p w14:paraId="76F94B5D" w14:textId="77777777" w:rsidR="0032180B" w:rsidRPr="0050148F" w:rsidRDefault="0032180B" w:rsidP="00385E71">
            <w:pPr>
              <w:rPr>
                <w:rFonts w:cs="Calibri"/>
                <w:szCs w:val="18"/>
              </w:rPr>
            </w:pPr>
          </w:p>
        </w:tc>
      </w:tr>
    </w:tbl>
    <w:p w14:paraId="785A0AD7" w14:textId="77777777" w:rsidR="0032180B" w:rsidRDefault="0032180B" w:rsidP="0032180B">
      <w:pPr>
        <w:rPr>
          <w:rFonts w:cs="Calibri"/>
          <w:szCs w:val="18"/>
        </w:rPr>
      </w:pPr>
    </w:p>
    <w:tbl>
      <w:tblPr>
        <w:tblStyle w:val="Tabelraster"/>
        <w:tblW w:w="0" w:type="auto"/>
        <w:tblLook w:val="04A0" w:firstRow="1" w:lastRow="0" w:firstColumn="1" w:lastColumn="0" w:noHBand="0" w:noVBand="1"/>
      </w:tblPr>
      <w:tblGrid>
        <w:gridCol w:w="8296"/>
      </w:tblGrid>
      <w:tr w:rsidR="0032180B" w:rsidRPr="0050148F" w14:paraId="2E76E45B" w14:textId="77777777" w:rsidTr="00385E71">
        <w:trPr>
          <w:cnfStyle w:val="100000000000" w:firstRow="1" w:lastRow="0" w:firstColumn="0" w:lastColumn="0" w:oddVBand="0" w:evenVBand="0" w:oddHBand="0" w:evenHBand="0" w:firstRowFirstColumn="0" w:firstRowLastColumn="0" w:lastRowFirstColumn="0" w:lastRowLastColumn="0"/>
        </w:trPr>
        <w:tc>
          <w:tcPr>
            <w:tcW w:w="9060" w:type="dxa"/>
            <w:vAlign w:val="center"/>
          </w:tcPr>
          <w:p w14:paraId="315EC3FB" w14:textId="77777777" w:rsidR="0032180B" w:rsidRDefault="0032180B" w:rsidP="00385E71">
            <w:pPr>
              <w:rPr>
                <w:rFonts w:cs="Calibri"/>
                <w:b w:val="0"/>
                <w:szCs w:val="18"/>
              </w:rPr>
            </w:pPr>
            <w:r w:rsidRPr="00456A8D">
              <w:rPr>
                <w:rFonts w:cs="Calibri"/>
                <w:szCs w:val="18"/>
              </w:rPr>
              <w:t>P5 Geotechnisch onderzoek</w:t>
            </w:r>
            <w:r>
              <w:rPr>
                <w:rFonts w:cs="Calibri"/>
                <w:szCs w:val="18"/>
              </w:rPr>
              <w:t>.</w:t>
            </w:r>
          </w:p>
          <w:p w14:paraId="1B9140FD" w14:textId="77777777" w:rsidR="0032180B" w:rsidRPr="0050148F" w:rsidRDefault="0032180B" w:rsidP="00385E71">
            <w:pPr>
              <w:rPr>
                <w:rFonts w:cs="Calibri"/>
                <w:szCs w:val="18"/>
              </w:rPr>
            </w:pPr>
            <w:r w:rsidRPr="0050148F">
              <w:rPr>
                <w:rFonts w:cs="Calibri"/>
                <w:szCs w:val="18"/>
              </w:rPr>
              <w:t xml:space="preserve">Selectiecriterium </w:t>
            </w:r>
            <w:r>
              <w:rPr>
                <w:rFonts w:cs="Calibri"/>
                <w:szCs w:val="18"/>
              </w:rPr>
              <w:t>3.</w:t>
            </w:r>
          </w:p>
        </w:tc>
      </w:tr>
      <w:tr w:rsidR="0032180B" w:rsidRPr="0050148F" w14:paraId="6AC70964" w14:textId="77777777" w:rsidTr="00385E71">
        <w:trPr>
          <w:trHeight w:val="1103"/>
        </w:trPr>
        <w:tc>
          <w:tcPr>
            <w:tcW w:w="9060" w:type="dxa"/>
            <w:vAlign w:val="center"/>
          </w:tcPr>
          <w:p w14:paraId="2223449D" w14:textId="6C5F7916" w:rsidR="0032180B" w:rsidRDefault="00D063C2" w:rsidP="00385E71">
            <w:pPr>
              <w:spacing w:before="120" w:after="120" w:line="240" w:lineRule="auto"/>
              <w:rPr>
                <w:rFonts w:eastAsia="Aptos" w:cs="Calibri"/>
                <w:szCs w:val="18"/>
              </w:rPr>
            </w:pPr>
            <w:r>
              <w:rPr>
                <w:rFonts w:eastAsia="Aptos" w:cs="Calibri"/>
                <w:szCs w:val="18"/>
              </w:rPr>
              <w:t>Ondernemer</w:t>
            </w:r>
            <w:r w:rsidR="0032180B" w:rsidRPr="00E856B3">
              <w:rPr>
                <w:rFonts w:eastAsia="Aptos" w:cs="Calibri"/>
                <w:szCs w:val="18"/>
              </w:rPr>
              <w:t xml:space="preserve"> is in staat middels een toetsbare verklaring aan te tonen zelfstandig magneto sonderingen te kunnen uitvoeren. </w:t>
            </w:r>
          </w:p>
          <w:p w14:paraId="3E0BEE70" w14:textId="77777777" w:rsidR="0032180B" w:rsidRPr="0050148F" w:rsidRDefault="0032180B" w:rsidP="00385E71">
            <w:pPr>
              <w:spacing w:before="120" w:after="120" w:line="240" w:lineRule="auto"/>
              <w:rPr>
                <w:rFonts w:eastAsia="Aptos" w:cs="Calibri"/>
                <w:szCs w:val="18"/>
              </w:rPr>
            </w:pPr>
            <w:r>
              <w:rPr>
                <w:rFonts w:cs="Calibri"/>
                <w:szCs w:val="18"/>
              </w:rPr>
              <w:t>I</w:t>
            </w:r>
            <w:r w:rsidRPr="00E856B3">
              <w:rPr>
                <w:rFonts w:cs="Calibri"/>
                <w:szCs w:val="18"/>
              </w:rPr>
              <w:t xml:space="preserve">n geval er als combinatie wordt ingeschreven dient bovenstaande eis voor elk van de </w:t>
            </w:r>
            <w:proofErr w:type="spellStart"/>
            <w:r w:rsidRPr="00E856B3">
              <w:rPr>
                <w:rFonts w:cs="Calibri"/>
                <w:szCs w:val="18"/>
              </w:rPr>
              <w:t>combinanten</w:t>
            </w:r>
            <w:proofErr w:type="spellEnd"/>
            <w:r w:rsidRPr="00E856B3">
              <w:rPr>
                <w:rFonts w:cs="Calibri"/>
                <w:szCs w:val="18"/>
              </w:rPr>
              <w:t xml:space="preserve"> afzonderlijk te worden aangetoond</w:t>
            </w:r>
            <w:r>
              <w:rPr>
                <w:rFonts w:cs="Calibri"/>
                <w:szCs w:val="18"/>
              </w:rPr>
              <w:t>.</w:t>
            </w:r>
          </w:p>
        </w:tc>
      </w:tr>
      <w:tr w:rsidR="0032180B" w:rsidRPr="0050148F" w14:paraId="156BEBF5" w14:textId="77777777" w:rsidTr="00385E71">
        <w:trPr>
          <w:trHeight w:val="409"/>
        </w:trPr>
        <w:tc>
          <w:tcPr>
            <w:tcW w:w="9060" w:type="dxa"/>
            <w:vAlign w:val="center"/>
          </w:tcPr>
          <w:p w14:paraId="70C01ED6" w14:textId="77777777" w:rsidR="0032180B" w:rsidRPr="0050148F" w:rsidRDefault="0032180B" w:rsidP="00385E71">
            <w:pPr>
              <w:rPr>
                <w:rFonts w:cs="Calibri"/>
                <w:szCs w:val="18"/>
              </w:rPr>
            </w:pPr>
            <w:r w:rsidRPr="0050148F">
              <w:rPr>
                <w:rFonts w:cs="Verdana"/>
                <w:color w:val="000000"/>
                <w:szCs w:val="18"/>
              </w:rPr>
              <w:t>Toelichting op de gevraagde technische bekwaamheid (maximaal 250 woorden</w:t>
            </w:r>
            <w:r>
              <w:rPr>
                <w:rFonts w:cs="Verdana"/>
                <w:color w:val="000000"/>
                <w:szCs w:val="18"/>
              </w:rPr>
              <w:t>).</w:t>
            </w:r>
          </w:p>
        </w:tc>
      </w:tr>
      <w:tr w:rsidR="0032180B" w:rsidRPr="0050148F" w14:paraId="2E086CC7" w14:textId="77777777" w:rsidTr="00385E71">
        <w:tc>
          <w:tcPr>
            <w:tcW w:w="9060" w:type="dxa"/>
            <w:vAlign w:val="center"/>
          </w:tcPr>
          <w:p w14:paraId="6847E55A" w14:textId="77777777" w:rsidR="0032180B" w:rsidRDefault="0032180B" w:rsidP="00385E71">
            <w:pPr>
              <w:rPr>
                <w:rFonts w:cs="Calibri"/>
                <w:szCs w:val="18"/>
              </w:rPr>
            </w:pPr>
            <w:r>
              <w:rPr>
                <w:rFonts w:cs="Calibri"/>
                <w:szCs w:val="18"/>
              </w:rPr>
              <w:t>Toelichting van middelen en technieken, expertise, rapportage, opleiding en certificatie.</w:t>
            </w:r>
          </w:p>
          <w:p w14:paraId="2936953F" w14:textId="77777777" w:rsidR="0032180B" w:rsidRPr="0050148F" w:rsidRDefault="0032180B" w:rsidP="00385E71">
            <w:pPr>
              <w:rPr>
                <w:rFonts w:cs="Calibri"/>
                <w:szCs w:val="18"/>
              </w:rPr>
            </w:pPr>
          </w:p>
        </w:tc>
      </w:tr>
      <w:bookmarkEnd w:id="0"/>
      <w:bookmarkEnd w:id="10"/>
    </w:tbl>
    <w:p w14:paraId="20867113" w14:textId="77777777" w:rsidR="00AC3881" w:rsidRDefault="00AC3881" w:rsidP="00AC3881">
      <w:pPr>
        <w:rPr>
          <w:rFonts w:cs="Calibri"/>
          <w:szCs w:val="18"/>
        </w:rPr>
      </w:pPr>
    </w:p>
    <w:sectPr w:rsidR="00AC3881" w:rsidSect="00587E02">
      <w:headerReference w:type="default" r:id="rId19"/>
      <w:footerReference w:type="default" r:id="rId20"/>
      <w:pgSz w:w="11906" w:h="16838"/>
      <w:pgMar w:top="1440" w:right="1800" w:bottom="1135" w:left="1800" w:header="567" w:footer="7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F1DB4" w14:textId="77777777" w:rsidR="008B6CC3" w:rsidRDefault="008B6CC3">
      <w:r>
        <w:separator/>
      </w:r>
    </w:p>
  </w:endnote>
  <w:endnote w:type="continuationSeparator" w:id="0">
    <w:p w14:paraId="790BE9B9" w14:textId="77777777" w:rsidR="008B6CC3" w:rsidRDefault="008B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ohit Hindi">
    <w:altName w:val="Times New Roman"/>
    <w:charset w:val="00"/>
    <w:family w:val="auto"/>
    <w:pitch w:val="default"/>
  </w:font>
  <w:font w:name="V&amp;W Syntax (Adobe)">
    <w:panose1 w:val="020B0500000000000000"/>
    <w:charset w:val="00"/>
    <w:family w:val="swiss"/>
    <w:pitch w:val="variable"/>
    <w:sig w:usb0="A0000007" w:usb1="00000000" w:usb2="00000000" w:usb3="00000000" w:csb0="0000011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2BC30" w14:textId="3BE96C04" w:rsidR="00326189" w:rsidRPr="003A57BF" w:rsidRDefault="00326189" w:rsidP="001045C4">
    <w:pPr>
      <w:pStyle w:val="Voettekst"/>
      <w:tabs>
        <w:tab w:val="clear" w:pos="4153"/>
        <w:tab w:val="clear" w:pos="8306"/>
        <w:tab w:val="left" w:pos="7088"/>
      </w:tabs>
      <w:rPr>
        <w:sz w:val="13"/>
        <w:szCs w:val="13"/>
      </w:rPr>
    </w:pPr>
    <w:r w:rsidRPr="008A5B27">
      <w:rPr>
        <w:sz w:val="13"/>
        <w:szCs w:val="13"/>
      </w:rPr>
      <w:t>RWS BEDRIJFSVERTROUWELIJK</w:t>
    </w:r>
    <w:r w:rsidR="001045C4">
      <w:rPr>
        <w:sz w:val="13"/>
        <w:szCs w:val="13"/>
      </w:rPr>
      <w:tab/>
    </w:r>
    <w:r w:rsidR="001045C4" w:rsidRPr="003A57BF">
      <w:rPr>
        <w:sz w:val="13"/>
        <w:szCs w:val="13"/>
      </w:rPr>
      <w:t xml:space="preserve">Pagina </w:t>
    </w:r>
    <w:r w:rsidR="001045C4" w:rsidRPr="003A57BF">
      <w:rPr>
        <w:sz w:val="13"/>
        <w:szCs w:val="13"/>
      </w:rPr>
      <w:fldChar w:fldCharType="begin"/>
    </w:r>
    <w:r w:rsidR="001045C4" w:rsidRPr="003A57BF">
      <w:rPr>
        <w:sz w:val="13"/>
        <w:szCs w:val="13"/>
      </w:rPr>
      <w:instrText xml:space="preserve"> PAGE  </w:instrText>
    </w:r>
    <w:r w:rsidR="001045C4" w:rsidRPr="003A57BF">
      <w:rPr>
        <w:sz w:val="13"/>
        <w:szCs w:val="13"/>
      </w:rPr>
      <w:fldChar w:fldCharType="separate"/>
    </w:r>
    <w:r w:rsidR="00EB6668" w:rsidRPr="003A57BF">
      <w:rPr>
        <w:noProof/>
        <w:sz w:val="13"/>
        <w:szCs w:val="13"/>
      </w:rPr>
      <w:t>1</w:t>
    </w:r>
    <w:r w:rsidR="001045C4" w:rsidRPr="003A57BF">
      <w:rPr>
        <w:sz w:val="13"/>
        <w:szCs w:val="13"/>
      </w:rPr>
      <w:fldChar w:fldCharType="end"/>
    </w:r>
    <w:r w:rsidR="001045C4" w:rsidRPr="003A57BF">
      <w:rPr>
        <w:sz w:val="13"/>
        <w:szCs w:val="13"/>
      </w:rPr>
      <w:t xml:space="preserve"> van </w:t>
    </w:r>
    <w:r w:rsidR="001045C4" w:rsidRPr="003A57BF">
      <w:rPr>
        <w:sz w:val="13"/>
        <w:szCs w:val="13"/>
      </w:rPr>
      <w:fldChar w:fldCharType="begin"/>
    </w:r>
    <w:r w:rsidR="001045C4" w:rsidRPr="003A57BF">
      <w:rPr>
        <w:sz w:val="13"/>
        <w:szCs w:val="13"/>
      </w:rPr>
      <w:instrText xml:space="preserve"> NUMPAGES  </w:instrText>
    </w:r>
    <w:r w:rsidR="001045C4" w:rsidRPr="003A57BF">
      <w:rPr>
        <w:sz w:val="13"/>
        <w:szCs w:val="13"/>
      </w:rPr>
      <w:fldChar w:fldCharType="separate"/>
    </w:r>
    <w:r w:rsidR="00EB6668" w:rsidRPr="003A57BF">
      <w:rPr>
        <w:noProof/>
        <w:sz w:val="13"/>
        <w:szCs w:val="13"/>
      </w:rPr>
      <w:t>1</w:t>
    </w:r>
    <w:r w:rsidR="001045C4" w:rsidRPr="003A57BF">
      <w:rPr>
        <w:sz w:val="13"/>
        <w:szCs w:val="13"/>
      </w:rPr>
      <w:fldChar w:fldCharType="end"/>
    </w:r>
  </w:p>
  <w:p w14:paraId="433A6A62" w14:textId="41E91558" w:rsidR="00721826" w:rsidRPr="003A57BF" w:rsidRDefault="00721826">
    <w:pPr>
      <w:pStyle w:val="Voettekst"/>
      <w:rPr>
        <w:sz w:val="13"/>
        <w:szCs w:val="13"/>
      </w:rPr>
    </w:pPr>
    <w:r w:rsidRPr="003A57BF">
      <w:rPr>
        <w:sz w:val="13"/>
        <w:szCs w:val="1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BD04F" w14:textId="77777777" w:rsidR="008B6CC3" w:rsidRDefault="008B6CC3">
      <w:r>
        <w:separator/>
      </w:r>
    </w:p>
  </w:footnote>
  <w:footnote w:type="continuationSeparator" w:id="0">
    <w:p w14:paraId="5DCA35F9" w14:textId="77777777" w:rsidR="008B6CC3" w:rsidRDefault="008B6CC3">
      <w:r>
        <w:continuationSeparator/>
      </w:r>
    </w:p>
  </w:footnote>
  <w:footnote w:id="1">
    <w:p w14:paraId="317109FB" w14:textId="77777777" w:rsidR="008419B3" w:rsidRPr="00FF3561" w:rsidRDefault="008419B3" w:rsidP="008419B3">
      <w:pPr>
        <w:pStyle w:val="Voetnoottekst"/>
        <w:rPr>
          <w:sz w:val="13"/>
          <w:szCs w:val="13"/>
        </w:rPr>
      </w:pPr>
      <w:r>
        <w:rPr>
          <w:rStyle w:val="Voetnootmarkering"/>
        </w:rPr>
        <w:footnoteRef/>
      </w:r>
      <w:r>
        <w:t xml:space="preserve"> </w:t>
      </w:r>
      <w:r w:rsidRPr="00184644">
        <w:rPr>
          <w:sz w:val="13"/>
          <w:szCs w:val="13"/>
        </w:rPr>
        <w:t>Het hoofdwatersysteem omvat alle (zoete en zoute) wateren (rivieren, meren, kanalen, Waddenzee en Noordzee)</w:t>
      </w:r>
      <w:r>
        <w:rPr>
          <w:sz w:val="13"/>
          <w:szCs w:val="13"/>
        </w:rPr>
        <w:t>,</w:t>
      </w:r>
      <w:r w:rsidRPr="00FF3561">
        <w:rPr>
          <w:sz w:val="13"/>
          <w:szCs w:val="13"/>
        </w:rPr>
        <w:t xml:space="preserve"> het netwerk van belangrijke waterwegen en waterlichamen binnen een land of regio. Dit systeem omvat rivieren, meren, kanalen en andere oppervlaktewateren die van cruciaal belang zijn voor de waterhuishouding, ecologie, en het vervoer.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861E6" w14:textId="77777777" w:rsidR="00721826" w:rsidRPr="00476317" w:rsidRDefault="00FF4FA3" w:rsidP="00F67C59">
    <w:pPr>
      <w:tabs>
        <w:tab w:val="num" w:pos="2700"/>
      </w:tabs>
      <w:rPr>
        <w:rFonts w:eastAsia="Arial Unicode MS" w:cs="V&amp;W Syntax (Adobe)"/>
      </w:rPr>
    </w:pPr>
    <w:r>
      <w:rPr>
        <w:rFonts w:cs="V&amp;W Syntax (Adobe)"/>
      </w:rPr>
      <w:pict w14:anchorId="230B2369">
        <v:rect id="_x0000_i1025" style="width:0;height:.75pt" o:hralign="center" o:hrstd="t" o:hrnoshade="t" o:hr="t" fillcolor="black" stroked="f">
          <v:imagedata r:id="rId1" o:title=""/>
        </v:rect>
      </w:pict>
    </w:r>
  </w:p>
  <w:p w14:paraId="06E18F6E" w14:textId="48AEAED6" w:rsidR="00721826" w:rsidRPr="00476317" w:rsidRDefault="00721826" w:rsidP="00F67C59">
    <w:pPr>
      <w:tabs>
        <w:tab w:val="num" w:pos="2700"/>
      </w:tabs>
      <w:rPr>
        <w:rFonts w:cs="V&amp;W Syntax (Adobe)"/>
      </w:rPr>
    </w:pPr>
    <w:r w:rsidRPr="00476317">
      <w:rPr>
        <w:rFonts w:cs="V&amp;W Syntax (Adobe)"/>
      </w:rPr>
      <w:t>Behoort bij zaaknummer:</w:t>
    </w:r>
    <w:r>
      <w:rPr>
        <w:rFonts w:cs="V&amp;W Syntax (Adobe)"/>
      </w:rPr>
      <w:t xml:space="preserve"> </w:t>
    </w:r>
    <w:r w:rsidR="00A4522D" w:rsidRPr="00A4522D">
      <w:rPr>
        <w:rFonts w:cs="V&amp;W Syntax (Adobe)"/>
      </w:rPr>
      <w:t>31199825</w:t>
    </w:r>
    <w:r w:rsidR="00FF4FA3">
      <w:rPr>
        <w:rFonts w:cs="V&amp;W Syntax (Adobe)"/>
      </w:rPr>
      <w:pict w14:anchorId="5BC119EE">
        <v:rect id="_x0000_i1026" style="width:0;height:.75pt" o:hralign="center" o:hrstd="t" o:hrnoshade="t" o:hr="t" fillcolor="black" stroked="f">
          <v:imagedata r:id="rId1" o:title=""/>
        </v:rect>
      </w:pict>
    </w:r>
  </w:p>
  <w:p w14:paraId="70EECA4E" w14:textId="77777777" w:rsidR="00721826" w:rsidRDefault="007218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F63A0"/>
    <w:multiLevelType w:val="hybridMultilevel"/>
    <w:tmpl w:val="119254E2"/>
    <w:lvl w:ilvl="0" w:tplc="DD463F94">
      <w:start w:val="6"/>
      <w:numFmt w:val="bullet"/>
      <w:lvlText w:val="-"/>
      <w:lvlJc w:val="left"/>
      <w:pPr>
        <w:ind w:left="1068" w:hanging="360"/>
      </w:pPr>
      <w:rPr>
        <w:rFonts w:ascii="Verdana" w:eastAsiaTheme="minorHAnsi" w:hAnsi="Verdana" w:cstheme="minorBidi" w:hint="default"/>
      </w:rPr>
    </w:lvl>
    <w:lvl w:ilvl="1" w:tplc="0413000F">
      <w:start w:val="1"/>
      <w:numFmt w:val="decimal"/>
      <w:lvlText w:val="%2."/>
      <w:lvlJc w:val="left"/>
      <w:pPr>
        <w:ind w:left="720" w:hanging="360"/>
      </w:p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05512E09"/>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A8C5F14"/>
    <w:multiLevelType w:val="hybridMultilevel"/>
    <w:tmpl w:val="6DE20CAC"/>
    <w:lvl w:ilvl="0" w:tplc="FFFFFFFF">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B7056C"/>
    <w:multiLevelType w:val="hybridMultilevel"/>
    <w:tmpl w:val="6BAC3FEC"/>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0F831BD"/>
    <w:multiLevelType w:val="hybridMultilevel"/>
    <w:tmpl w:val="DDFA40BA"/>
    <w:lvl w:ilvl="0" w:tplc="DD463F94">
      <w:start w:val="6"/>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7"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8" w15:restartNumberingAfterBreak="0">
    <w:nsid w:val="180F357D"/>
    <w:multiLevelType w:val="hybridMultilevel"/>
    <w:tmpl w:val="9B021A0A"/>
    <w:lvl w:ilvl="0" w:tplc="0413000F">
      <w:start w:val="1"/>
      <w:numFmt w:val="decimal"/>
      <w:lvlText w:val="%1."/>
      <w:lvlJc w:val="left"/>
      <w:pPr>
        <w:ind w:left="742" w:hanging="360"/>
      </w:pPr>
    </w:lvl>
    <w:lvl w:ilvl="1" w:tplc="04130019" w:tentative="1">
      <w:start w:val="1"/>
      <w:numFmt w:val="lowerLetter"/>
      <w:lvlText w:val="%2."/>
      <w:lvlJc w:val="left"/>
      <w:pPr>
        <w:ind w:left="1462" w:hanging="360"/>
      </w:pPr>
    </w:lvl>
    <w:lvl w:ilvl="2" w:tplc="0413001B" w:tentative="1">
      <w:start w:val="1"/>
      <w:numFmt w:val="lowerRoman"/>
      <w:lvlText w:val="%3."/>
      <w:lvlJc w:val="right"/>
      <w:pPr>
        <w:ind w:left="2182" w:hanging="180"/>
      </w:pPr>
    </w:lvl>
    <w:lvl w:ilvl="3" w:tplc="0413000F">
      <w:start w:val="1"/>
      <w:numFmt w:val="decimal"/>
      <w:lvlText w:val="%4."/>
      <w:lvlJc w:val="left"/>
      <w:pPr>
        <w:ind w:left="2902" w:hanging="360"/>
      </w:pPr>
    </w:lvl>
    <w:lvl w:ilvl="4" w:tplc="04130019" w:tentative="1">
      <w:start w:val="1"/>
      <w:numFmt w:val="lowerLetter"/>
      <w:lvlText w:val="%5."/>
      <w:lvlJc w:val="left"/>
      <w:pPr>
        <w:ind w:left="3622" w:hanging="360"/>
      </w:pPr>
    </w:lvl>
    <w:lvl w:ilvl="5" w:tplc="0413001B" w:tentative="1">
      <w:start w:val="1"/>
      <w:numFmt w:val="lowerRoman"/>
      <w:lvlText w:val="%6."/>
      <w:lvlJc w:val="right"/>
      <w:pPr>
        <w:ind w:left="4342" w:hanging="180"/>
      </w:pPr>
    </w:lvl>
    <w:lvl w:ilvl="6" w:tplc="0413000F" w:tentative="1">
      <w:start w:val="1"/>
      <w:numFmt w:val="decimal"/>
      <w:lvlText w:val="%7."/>
      <w:lvlJc w:val="left"/>
      <w:pPr>
        <w:ind w:left="5062" w:hanging="360"/>
      </w:pPr>
    </w:lvl>
    <w:lvl w:ilvl="7" w:tplc="04130019" w:tentative="1">
      <w:start w:val="1"/>
      <w:numFmt w:val="lowerLetter"/>
      <w:lvlText w:val="%8."/>
      <w:lvlJc w:val="left"/>
      <w:pPr>
        <w:ind w:left="5782" w:hanging="360"/>
      </w:pPr>
    </w:lvl>
    <w:lvl w:ilvl="8" w:tplc="0413001B" w:tentative="1">
      <w:start w:val="1"/>
      <w:numFmt w:val="lowerRoman"/>
      <w:lvlText w:val="%9."/>
      <w:lvlJc w:val="right"/>
      <w:pPr>
        <w:ind w:left="6502" w:hanging="180"/>
      </w:pPr>
    </w:lvl>
  </w:abstractNum>
  <w:abstractNum w:abstractNumId="9" w15:restartNumberingAfterBreak="0">
    <w:nsid w:val="18621978"/>
    <w:multiLevelType w:val="hybridMultilevel"/>
    <w:tmpl w:val="AF84DB0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A556410"/>
    <w:multiLevelType w:val="hybridMultilevel"/>
    <w:tmpl w:val="13087A36"/>
    <w:lvl w:ilvl="0" w:tplc="DD463F94">
      <w:start w:val="6"/>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E515B1"/>
    <w:multiLevelType w:val="hybridMultilevel"/>
    <w:tmpl w:val="6DE20CAC"/>
    <w:lvl w:ilvl="0" w:tplc="FFFFFFFF">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A0227C"/>
    <w:multiLevelType w:val="hybridMultilevel"/>
    <w:tmpl w:val="E2009868"/>
    <w:lvl w:ilvl="0" w:tplc="37063DBE">
      <w:start w:val="1"/>
      <w:numFmt w:val="decimal"/>
      <w:lvlText w:val="%1."/>
      <w:lvlJc w:val="left"/>
      <w:pPr>
        <w:ind w:left="720" w:hanging="360"/>
      </w:pPr>
      <w:rPr>
        <w:rFonts w:cs="Times New Roman"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5B30A7"/>
    <w:multiLevelType w:val="hybridMultilevel"/>
    <w:tmpl w:val="4762DD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9A0041"/>
    <w:multiLevelType w:val="hybridMultilevel"/>
    <w:tmpl w:val="6BAC3F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A848DA"/>
    <w:multiLevelType w:val="hybridMultilevel"/>
    <w:tmpl w:val="713CAD7A"/>
    <w:lvl w:ilvl="0" w:tplc="DD463F94">
      <w:start w:val="6"/>
      <w:numFmt w:val="bullet"/>
      <w:lvlText w:val="-"/>
      <w:lvlJc w:val="left"/>
      <w:pPr>
        <w:ind w:left="1890" w:hanging="360"/>
      </w:pPr>
      <w:rPr>
        <w:rFonts w:ascii="Verdana" w:eastAsiaTheme="minorHAnsi" w:hAnsi="Verdana" w:cstheme="minorBidi" w:hint="default"/>
      </w:rPr>
    </w:lvl>
    <w:lvl w:ilvl="1" w:tplc="FFFFFFFF" w:tentative="1">
      <w:start w:val="1"/>
      <w:numFmt w:val="bullet"/>
      <w:lvlText w:val="o"/>
      <w:lvlJc w:val="left"/>
      <w:pPr>
        <w:ind w:left="2610" w:hanging="360"/>
      </w:pPr>
      <w:rPr>
        <w:rFonts w:ascii="Courier New" w:hAnsi="Courier New" w:cs="Courier New" w:hint="default"/>
      </w:rPr>
    </w:lvl>
    <w:lvl w:ilvl="2" w:tplc="FFFFFFFF" w:tentative="1">
      <w:start w:val="1"/>
      <w:numFmt w:val="bullet"/>
      <w:lvlText w:val=""/>
      <w:lvlJc w:val="left"/>
      <w:pPr>
        <w:ind w:left="3330" w:hanging="360"/>
      </w:pPr>
      <w:rPr>
        <w:rFonts w:ascii="Wingdings" w:hAnsi="Wingdings" w:hint="default"/>
      </w:rPr>
    </w:lvl>
    <w:lvl w:ilvl="3" w:tplc="FFFFFFFF" w:tentative="1">
      <w:start w:val="1"/>
      <w:numFmt w:val="bullet"/>
      <w:lvlText w:val=""/>
      <w:lvlJc w:val="left"/>
      <w:pPr>
        <w:ind w:left="4050" w:hanging="360"/>
      </w:pPr>
      <w:rPr>
        <w:rFonts w:ascii="Symbol" w:hAnsi="Symbol" w:hint="default"/>
      </w:rPr>
    </w:lvl>
    <w:lvl w:ilvl="4" w:tplc="FFFFFFFF" w:tentative="1">
      <w:start w:val="1"/>
      <w:numFmt w:val="bullet"/>
      <w:lvlText w:val="o"/>
      <w:lvlJc w:val="left"/>
      <w:pPr>
        <w:ind w:left="4770" w:hanging="360"/>
      </w:pPr>
      <w:rPr>
        <w:rFonts w:ascii="Courier New" w:hAnsi="Courier New" w:cs="Courier New" w:hint="default"/>
      </w:rPr>
    </w:lvl>
    <w:lvl w:ilvl="5" w:tplc="FFFFFFFF" w:tentative="1">
      <w:start w:val="1"/>
      <w:numFmt w:val="bullet"/>
      <w:lvlText w:val=""/>
      <w:lvlJc w:val="left"/>
      <w:pPr>
        <w:ind w:left="5490" w:hanging="360"/>
      </w:pPr>
      <w:rPr>
        <w:rFonts w:ascii="Wingdings" w:hAnsi="Wingdings" w:hint="default"/>
      </w:rPr>
    </w:lvl>
    <w:lvl w:ilvl="6" w:tplc="FFFFFFFF" w:tentative="1">
      <w:start w:val="1"/>
      <w:numFmt w:val="bullet"/>
      <w:lvlText w:val=""/>
      <w:lvlJc w:val="left"/>
      <w:pPr>
        <w:ind w:left="6210" w:hanging="360"/>
      </w:pPr>
      <w:rPr>
        <w:rFonts w:ascii="Symbol" w:hAnsi="Symbol" w:hint="default"/>
      </w:rPr>
    </w:lvl>
    <w:lvl w:ilvl="7" w:tplc="FFFFFFFF" w:tentative="1">
      <w:start w:val="1"/>
      <w:numFmt w:val="bullet"/>
      <w:lvlText w:val="o"/>
      <w:lvlJc w:val="left"/>
      <w:pPr>
        <w:ind w:left="6930" w:hanging="360"/>
      </w:pPr>
      <w:rPr>
        <w:rFonts w:ascii="Courier New" w:hAnsi="Courier New" w:cs="Courier New" w:hint="default"/>
      </w:rPr>
    </w:lvl>
    <w:lvl w:ilvl="8" w:tplc="FFFFFFFF" w:tentative="1">
      <w:start w:val="1"/>
      <w:numFmt w:val="bullet"/>
      <w:lvlText w:val=""/>
      <w:lvlJc w:val="left"/>
      <w:pPr>
        <w:ind w:left="7650" w:hanging="360"/>
      </w:pPr>
      <w:rPr>
        <w:rFonts w:ascii="Wingdings" w:hAnsi="Wingdings" w:hint="default"/>
      </w:rPr>
    </w:lvl>
  </w:abstractNum>
  <w:abstractNum w:abstractNumId="16" w15:restartNumberingAfterBreak="0">
    <w:nsid w:val="2C770300"/>
    <w:multiLevelType w:val="hybridMultilevel"/>
    <w:tmpl w:val="6D76B8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CBD0CAE"/>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3FE61D3"/>
    <w:multiLevelType w:val="hybridMultilevel"/>
    <w:tmpl w:val="3C7CB2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51C4414"/>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7E58F4"/>
    <w:multiLevelType w:val="hybridMultilevel"/>
    <w:tmpl w:val="3AE2833A"/>
    <w:lvl w:ilvl="0" w:tplc="C8307116">
      <w:start w:val="1"/>
      <w:numFmt w:val="lowerLetter"/>
      <w:lvlText w:val="%1."/>
      <w:lvlJc w:val="left"/>
      <w:pPr>
        <w:ind w:left="720" w:hanging="360"/>
      </w:pPr>
      <w:rPr>
        <w:rFonts w:hint="default"/>
        <w:b w:val="0"/>
        <w:bCs w:val="0"/>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C61C95"/>
    <w:multiLevelType w:val="hybridMultilevel"/>
    <w:tmpl w:val="8EF85338"/>
    <w:lvl w:ilvl="0" w:tplc="DD463F94">
      <w:start w:val="6"/>
      <w:numFmt w:val="bullet"/>
      <w:lvlText w:val="-"/>
      <w:lvlJc w:val="left"/>
      <w:pPr>
        <w:ind w:left="1428" w:hanging="360"/>
      </w:pPr>
      <w:rPr>
        <w:rFonts w:ascii="Verdana" w:eastAsiaTheme="minorHAnsi" w:hAnsi="Verdana"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4" w15:restartNumberingAfterBreak="0">
    <w:nsid w:val="41580585"/>
    <w:multiLevelType w:val="hybridMultilevel"/>
    <w:tmpl w:val="76703C6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3C05F91"/>
    <w:multiLevelType w:val="hybridMultilevel"/>
    <w:tmpl w:val="D684100C"/>
    <w:lvl w:ilvl="0" w:tplc="1820E950">
      <w:start w:val="1"/>
      <w:numFmt w:val="decimal"/>
      <w:lvlText w:val="%1."/>
      <w:lvlJc w:val="left"/>
      <w:pPr>
        <w:ind w:left="720" w:hanging="360"/>
      </w:pPr>
      <w:rPr>
        <w:rFonts w:cs="Times New Roman"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C05EA8"/>
    <w:multiLevelType w:val="hybridMultilevel"/>
    <w:tmpl w:val="D930AF14"/>
    <w:lvl w:ilvl="0" w:tplc="DD463F94">
      <w:start w:val="6"/>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0616175"/>
    <w:multiLevelType w:val="hybridMultilevel"/>
    <w:tmpl w:val="D3B43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AA5356"/>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172B0F"/>
    <w:multiLevelType w:val="hybridMultilevel"/>
    <w:tmpl w:val="899A3F72"/>
    <w:lvl w:ilvl="0" w:tplc="6032D3E0">
      <w:start w:val="1"/>
      <w:numFmt w:val="lowerLetter"/>
      <w:lvlText w:val="%1."/>
      <w:lvlJc w:val="left"/>
      <w:pPr>
        <w:ind w:left="720" w:hanging="360"/>
      </w:pPr>
      <w:rPr>
        <w:rFonts w:hint="default"/>
        <w:b w:val="0"/>
        <w:bCs w:val="0"/>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D52681"/>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2" w15:restartNumberingAfterBreak="0">
    <w:nsid w:val="586676B0"/>
    <w:multiLevelType w:val="hybridMultilevel"/>
    <w:tmpl w:val="DCFC4C22"/>
    <w:lvl w:ilvl="0" w:tplc="7C8CA0E4">
      <w:start w:val="1"/>
      <w:numFmt w:val="bullet"/>
      <w:lvlText w:val=""/>
      <w:lvlJc w:val="left"/>
      <w:pPr>
        <w:ind w:left="720" w:hanging="360"/>
      </w:pPr>
      <w:rPr>
        <w:rFonts w:ascii="Symbol" w:eastAsia="DejaVu Sans"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AB510F0"/>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AA62E9"/>
    <w:multiLevelType w:val="hybridMultilevel"/>
    <w:tmpl w:val="25C8BCE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6A3F90"/>
    <w:multiLevelType w:val="hybridMultilevel"/>
    <w:tmpl w:val="F9EA20A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7463D0C"/>
    <w:multiLevelType w:val="hybridMultilevel"/>
    <w:tmpl w:val="3DFEB70A"/>
    <w:lvl w:ilvl="0" w:tplc="FFFFFFFF">
      <w:start w:val="1"/>
      <w:numFmt w:val="lowerLetter"/>
      <w:lvlText w:val="%1)"/>
      <w:lvlJc w:val="left"/>
      <w:pPr>
        <w:ind w:left="720" w:hanging="360"/>
      </w:pPr>
    </w:lvl>
    <w:lvl w:ilvl="1" w:tplc="FFFFFFFF">
      <w:numFmt w:val="bullet"/>
      <w:lvlText w:val="•"/>
      <w:lvlJc w:val="left"/>
      <w:pPr>
        <w:ind w:left="1440" w:hanging="360"/>
      </w:pPr>
      <w:rPr>
        <w:rFonts w:ascii="Calibri" w:eastAsia="Calibri" w:hAnsi="Calibri" w:cs="Calibri" w:hint="default"/>
      </w:rPr>
    </w:lvl>
    <w:lvl w:ilvl="2" w:tplc="04130003">
      <w:start w:val="1"/>
      <w:numFmt w:val="bullet"/>
      <w:lvlText w:val="o"/>
      <w:lvlJc w:val="left"/>
      <w:pPr>
        <w:ind w:left="2340" w:hanging="360"/>
      </w:pPr>
      <w:rPr>
        <w:rFonts w:ascii="Courier New" w:hAnsi="Courier New" w:cs="Courier New" w:hint="default"/>
      </w:rPr>
    </w:lvl>
    <w:lvl w:ilvl="3" w:tplc="7B08526C">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A769B5"/>
    <w:multiLevelType w:val="hybridMultilevel"/>
    <w:tmpl w:val="475C19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B0E49C1"/>
    <w:multiLevelType w:val="hybridMultilevel"/>
    <w:tmpl w:val="25C8BCE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9E3EAC"/>
    <w:multiLevelType w:val="hybridMultilevel"/>
    <w:tmpl w:val="01402C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CEF598C"/>
    <w:multiLevelType w:val="hybridMultilevel"/>
    <w:tmpl w:val="52BC7B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lowerLetter"/>
      <w:lvlText w:val="%4."/>
      <w:lvlJc w:val="left"/>
      <w:pPr>
        <w:ind w:left="2520" w:hanging="360"/>
      </w:pPr>
      <w:rPr>
        <w:rFonts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17D13DA"/>
    <w:multiLevelType w:val="hybridMultilevel"/>
    <w:tmpl w:val="55A0770E"/>
    <w:lvl w:ilvl="0" w:tplc="DD463F94">
      <w:start w:val="6"/>
      <w:numFmt w:val="bullet"/>
      <w:lvlText w:val="-"/>
      <w:lvlJc w:val="left"/>
      <w:pPr>
        <w:ind w:left="720" w:hanging="360"/>
      </w:pPr>
      <w:rPr>
        <w:rFonts w:ascii="Verdana" w:eastAsiaTheme="minorHAnsi" w:hAnsi="Verdana"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804C78"/>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46408E"/>
    <w:multiLevelType w:val="hybridMultilevel"/>
    <w:tmpl w:val="6DE20CAC"/>
    <w:lvl w:ilvl="0" w:tplc="631E12A8">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100C77"/>
    <w:multiLevelType w:val="hybridMultilevel"/>
    <w:tmpl w:val="CB609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9D53364"/>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A432281"/>
    <w:multiLevelType w:val="hybridMultilevel"/>
    <w:tmpl w:val="3F806074"/>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C676117"/>
    <w:multiLevelType w:val="hybridMultilevel"/>
    <w:tmpl w:val="03CC00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CF758AB"/>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DEE5E62"/>
    <w:multiLevelType w:val="hybridMultilevel"/>
    <w:tmpl w:val="D8747110"/>
    <w:lvl w:ilvl="0" w:tplc="FFFFFFFF">
      <w:start w:val="1"/>
      <w:numFmt w:val="decimal"/>
      <w:lvlText w:val="%1."/>
      <w:lvlJc w:val="left"/>
      <w:pPr>
        <w:ind w:left="720" w:hanging="360"/>
      </w:pPr>
      <w:rPr>
        <w:rFonts w:cs="Times New Roman" w:hint="default"/>
      </w:rPr>
    </w:lvl>
    <w:lvl w:ilvl="1" w:tplc="04130001">
      <w:start w:val="1"/>
      <w:numFmt w:val="bullet"/>
      <w:lvlText w:val=""/>
      <w:lvlJc w:val="left"/>
      <w:pPr>
        <w:ind w:left="1068"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9E2311"/>
    <w:multiLevelType w:val="hybridMultilevel"/>
    <w:tmpl w:val="6DE20CAC"/>
    <w:lvl w:ilvl="0" w:tplc="FFFFFFFF">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28251175">
    <w:abstractNumId w:val="31"/>
  </w:num>
  <w:num w:numId="2" w16cid:durableId="672798976">
    <w:abstractNumId w:val="7"/>
  </w:num>
  <w:num w:numId="3" w16cid:durableId="1957562322">
    <w:abstractNumId w:val="6"/>
  </w:num>
  <w:num w:numId="4" w16cid:durableId="1564290191">
    <w:abstractNumId w:val="19"/>
  </w:num>
  <w:num w:numId="5" w16cid:durableId="1774668274">
    <w:abstractNumId w:val="18"/>
  </w:num>
  <w:num w:numId="6" w16cid:durableId="1298492578">
    <w:abstractNumId w:val="2"/>
  </w:num>
  <w:num w:numId="7" w16cid:durableId="1444493659">
    <w:abstractNumId w:val="44"/>
  </w:num>
  <w:num w:numId="8" w16cid:durableId="1176119727">
    <w:abstractNumId w:val="26"/>
  </w:num>
  <w:num w:numId="9" w16cid:durableId="186988186">
    <w:abstractNumId w:val="24"/>
  </w:num>
  <w:num w:numId="10" w16cid:durableId="1478306682">
    <w:abstractNumId w:val="0"/>
  </w:num>
  <w:num w:numId="11" w16cid:durableId="1027097611">
    <w:abstractNumId w:val="13"/>
  </w:num>
  <w:num w:numId="12" w16cid:durableId="645553329">
    <w:abstractNumId w:val="35"/>
  </w:num>
  <w:num w:numId="13" w16cid:durableId="270554160">
    <w:abstractNumId w:val="4"/>
  </w:num>
  <w:num w:numId="14" w16cid:durableId="626666580">
    <w:abstractNumId w:val="36"/>
  </w:num>
  <w:num w:numId="15" w16cid:durableId="624192029">
    <w:abstractNumId w:val="29"/>
  </w:num>
  <w:num w:numId="16" w16cid:durableId="894853869">
    <w:abstractNumId w:val="39"/>
  </w:num>
  <w:num w:numId="17" w16cid:durableId="2081292965">
    <w:abstractNumId w:val="10"/>
  </w:num>
  <w:num w:numId="18" w16cid:durableId="2143960689">
    <w:abstractNumId w:val="20"/>
  </w:num>
  <w:num w:numId="19" w16cid:durableId="1378581156">
    <w:abstractNumId w:val="30"/>
  </w:num>
  <w:num w:numId="20" w16cid:durableId="1429538753">
    <w:abstractNumId w:val="48"/>
  </w:num>
  <w:num w:numId="21" w16cid:durableId="716441712">
    <w:abstractNumId w:val="49"/>
  </w:num>
  <w:num w:numId="22" w16cid:durableId="88234669">
    <w:abstractNumId w:val="27"/>
  </w:num>
  <w:num w:numId="23" w16cid:durableId="271516115">
    <w:abstractNumId w:val="40"/>
  </w:num>
  <w:num w:numId="24" w16cid:durableId="1180046197">
    <w:abstractNumId w:val="34"/>
  </w:num>
  <w:num w:numId="25" w16cid:durableId="613711684">
    <w:abstractNumId w:val="38"/>
  </w:num>
  <w:num w:numId="26" w16cid:durableId="267927956">
    <w:abstractNumId w:val="17"/>
  </w:num>
  <w:num w:numId="27" w16cid:durableId="208806121">
    <w:abstractNumId w:val="23"/>
  </w:num>
  <w:num w:numId="28" w16cid:durableId="1744527478">
    <w:abstractNumId w:val="37"/>
  </w:num>
  <w:num w:numId="29" w16cid:durableId="851921615">
    <w:abstractNumId w:val="12"/>
  </w:num>
  <w:num w:numId="30" w16cid:durableId="1182086021">
    <w:abstractNumId w:val="1"/>
  </w:num>
  <w:num w:numId="31" w16cid:durableId="1442452405">
    <w:abstractNumId w:val="42"/>
  </w:num>
  <w:num w:numId="32" w16cid:durableId="52240533">
    <w:abstractNumId w:val="25"/>
  </w:num>
  <w:num w:numId="33" w16cid:durableId="1347099656">
    <w:abstractNumId w:val="5"/>
  </w:num>
  <w:num w:numId="34" w16cid:durableId="1335454624">
    <w:abstractNumId w:val="46"/>
  </w:num>
  <w:num w:numId="35" w16cid:durableId="426197948">
    <w:abstractNumId w:val="15"/>
  </w:num>
  <w:num w:numId="36" w16cid:durableId="1076442475">
    <w:abstractNumId w:val="8"/>
  </w:num>
  <w:num w:numId="37" w16cid:durableId="1185241938">
    <w:abstractNumId w:val="9"/>
  </w:num>
  <w:num w:numId="38" w16cid:durableId="1271544738">
    <w:abstractNumId w:val="47"/>
  </w:num>
  <w:num w:numId="39" w16cid:durableId="585190983">
    <w:abstractNumId w:val="16"/>
  </w:num>
  <w:num w:numId="40" w16cid:durableId="1238976814">
    <w:abstractNumId w:val="41"/>
  </w:num>
  <w:num w:numId="41" w16cid:durableId="1936816161">
    <w:abstractNumId w:val="14"/>
  </w:num>
  <w:num w:numId="42" w16cid:durableId="1540821938">
    <w:abstractNumId w:val="22"/>
  </w:num>
  <w:num w:numId="43" w16cid:durableId="1443377399">
    <w:abstractNumId w:val="28"/>
  </w:num>
  <w:num w:numId="44" w16cid:durableId="1758942229">
    <w:abstractNumId w:val="33"/>
  </w:num>
  <w:num w:numId="45" w16cid:durableId="1133209207">
    <w:abstractNumId w:val="45"/>
  </w:num>
  <w:num w:numId="46" w16cid:durableId="2093889952">
    <w:abstractNumId w:val="21"/>
  </w:num>
  <w:num w:numId="47" w16cid:durableId="1099179292">
    <w:abstractNumId w:val="43"/>
  </w:num>
  <w:num w:numId="48" w16cid:durableId="1833790610">
    <w:abstractNumId w:val="50"/>
  </w:num>
  <w:num w:numId="49" w16cid:durableId="1395272342">
    <w:abstractNumId w:val="11"/>
  </w:num>
  <w:num w:numId="50" w16cid:durableId="1045064378">
    <w:abstractNumId w:val="3"/>
  </w:num>
  <w:num w:numId="51" w16cid:durableId="1035885992">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C59"/>
    <w:rsid w:val="00007DDB"/>
    <w:rsid w:val="00014D4D"/>
    <w:rsid w:val="00080F53"/>
    <w:rsid w:val="00083709"/>
    <w:rsid w:val="000C7CBB"/>
    <w:rsid w:val="00103B96"/>
    <w:rsid w:val="001045C4"/>
    <w:rsid w:val="0010760A"/>
    <w:rsid w:val="0011282B"/>
    <w:rsid w:val="001625FB"/>
    <w:rsid w:val="001A082E"/>
    <w:rsid w:val="001C3560"/>
    <w:rsid w:val="001D1BD0"/>
    <w:rsid w:val="001D7345"/>
    <w:rsid w:val="001E5136"/>
    <w:rsid w:val="00202EE3"/>
    <w:rsid w:val="00270BE0"/>
    <w:rsid w:val="00280357"/>
    <w:rsid w:val="002915BE"/>
    <w:rsid w:val="002A301C"/>
    <w:rsid w:val="002C2173"/>
    <w:rsid w:val="002D1D1F"/>
    <w:rsid w:val="002D7716"/>
    <w:rsid w:val="00316E8D"/>
    <w:rsid w:val="0032180B"/>
    <w:rsid w:val="00322165"/>
    <w:rsid w:val="00326189"/>
    <w:rsid w:val="00337A3B"/>
    <w:rsid w:val="00350787"/>
    <w:rsid w:val="00352C6C"/>
    <w:rsid w:val="003622DC"/>
    <w:rsid w:val="003623AA"/>
    <w:rsid w:val="00366807"/>
    <w:rsid w:val="003809F4"/>
    <w:rsid w:val="003A57BF"/>
    <w:rsid w:val="003B01AC"/>
    <w:rsid w:val="003B3785"/>
    <w:rsid w:val="003B690C"/>
    <w:rsid w:val="003C6C84"/>
    <w:rsid w:val="003D00C1"/>
    <w:rsid w:val="003D6922"/>
    <w:rsid w:val="003F6197"/>
    <w:rsid w:val="00444D4A"/>
    <w:rsid w:val="004640A7"/>
    <w:rsid w:val="004655DC"/>
    <w:rsid w:val="00482B95"/>
    <w:rsid w:val="004A0AB8"/>
    <w:rsid w:val="004E1FFA"/>
    <w:rsid w:val="004F4C79"/>
    <w:rsid w:val="00517C53"/>
    <w:rsid w:val="00520BC2"/>
    <w:rsid w:val="00520FC4"/>
    <w:rsid w:val="00523D4D"/>
    <w:rsid w:val="00587E02"/>
    <w:rsid w:val="005942BE"/>
    <w:rsid w:val="005A2281"/>
    <w:rsid w:val="005F0E81"/>
    <w:rsid w:val="005F5F32"/>
    <w:rsid w:val="005F76AB"/>
    <w:rsid w:val="0061626B"/>
    <w:rsid w:val="00621571"/>
    <w:rsid w:val="00635386"/>
    <w:rsid w:val="006512C6"/>
    <w:rsid w:val="00654339"/>
    <w:rsid w:val="006636DE"/>
    <w:rsid w:val="006675FF"/>
    <w:rsid w:val="0067031F"/>
    <w:rsid w:val="00683324"/>
    <w:rsid w:val="00687548"/>
    <w:rsid w:val="006978C2"/>
    <w:rsid w:val="006A2787"/>
    <w:rsid w:val="006B0FDF"/>
    <w:rsid w:val="006B343C"/>
    <w:rsid w:val="006C7958"/>
    <w:rsid w:val="006F50FD"/>
    <w:rsid w:val="00721826"/>
    <w:rsid w:val="0073604A"/>
    <w:rsid w:val="007470B1"/>
    <w:rsid w:val="00764D23"/>
    <w:rsid w:val="00784365"/>
    <w:rsid w:val="007A562A"/>
    <w:rsid w:val="007C1FE5"/>
    <w:rsid w:val="007D17CB"/>
    <w:rsid w:val="007E40C5"/>
    <w:rsid w:val="007F417C"/>
    <w:rsid w:val="00801DC3"/>
    <w:rsid w:val="008159C3"/>
    <w:rsid w:val="008336F3"/>
    <w:rsid w:val="0083527D"/>
    <w:rsid w:val="00835D4A"/>
    <w:rsid w:val="008419B3"/>
    <w:rsid w:val="008509F5"/>
    <w:rsid w:val="00870D95"/>
    <w:rsid w:val="008A419A"/>
    <w:rsid w:val="008B4682"/>
    <w:rsid w:val="008B4F73"/>
    <w:rsid w:val="008B6CC3"/>
    <w:rsid w:val="008D7A7E"/>
    <w:rsid w:val="008E6CE0"/>
    <w:rsid w:val="00922C76"/>
    <w:rsid w:val="009428FD"/>
    <w:rsid w:val="00952A70"/>
    <w:rsid w:val="00972DC0"/>
    <w:rsid w:val="0098067A"/>
    <w:rsid w:val="009C52BC"/>
    <w:rsid w:val="009D76FA"/>
    <w:rsid w:val="009F262A"/>
    <w:rsid w:val="009F644D"/>
    <w:rsid w:val="00A04D39"/>
    <w:rsid w:val="00A4522D"/>
    <w:rsid w:val="00A506D0"/>
    <w:rsid w:val="00A539C9"/>
    <w:rsid w:val="00A6776A"/>
    <w:rsid w:val="00A723B4"/>
    <w:rsid w:val="00A87B09"/>
    <w:rsid w:val="00AB5828"/>
    <w:rsid w:val="00AC3881"/>
    <w:rsid w:val="00AE28FB"/>
    <w:rsid w:val="00B053B9"/>
    <w:rsid w:val="00B2424A"/>
    <w:rsid w:val="00B25874"/>
    <w:rsid w:val="00B30963"/>
    <w:rsid w:val="00B30C02"/>
    <w:rsid w:val="00B34C58"/>
    <w:rsid w:val="00B40248"/>
    <w:rsid w:val="00B459EE"/>
    <w:rsid w:val="00B72773"/>
    <w:rsid w:val="00B81761"/>
    <w:rsid w:val="00B968EA"/>
    <w:rsid w:val="00BA5A58"/>
    <w:rsid w:val="00BC1439"/>
    <w:rsid w:val="00BD2876"/>
    <w:rsid w:val="00BE1534"/>
    <w:rsid w:val="00BE23B3"/>
    <w:rsid w:val="00BE7B9A"/>
    <w:rsid w:val="00C11B5A"/>
    <w:rsid w:val="00C3207D"/>
    <w:rsid w:val="00C50044"/>
    <w:rsid w:val="00C62866"/>
    <w:rsid w:val="00C667E5"/>
    <w:rsid w:val="00C74890"/>
    <w:rsid w:val="00C9063B"/>
    <w:rsid w:val="00C95D27"/>
    <w:rsid w:val="00CF23B0"/>
    <w:rsid w:val="00CF7A5A"/>
    <w:rsid w:val="00D063C2"/>
    <w:rsid w:val="00D35444"/>
    <w:rsid w:val="00D3778A"/>
    <w:rsid w:val="00D41F5F"/>
    <w:rsid w:val="00D54607"/>
    <w:rsid w:val="00D559F5"/>
    <w:rsid w:val="00D66ABA"/>
    <w:rsid w:val="00D7572F"/>
    <w:rsid w:val="00D95101"/>
    <w:rsid w:val="00DA74C0"/>
    <w:rsid w:val="00DC4989"/>
    <w:rsid w:val="00DD5ADB"/>
    <w:rsid w:val="00DD6BD6"/>
    <w:rsid w:val="00DF5754"/>
    <w:rsid w:val="00E1084F"/>
    <w:rsid w:val="00E12C83"/>
    <w:rsid w:val="00E27DC5"/>
    <w:rsid w:val="00E358A5"/>
    <w:rsid w:val="00E40191"/>
    <w:rsid w:val="00E62A00"/>
    <w:rsid w:val="00E736F0"/>
    <w:rsid w:val="00E90E35"/>
    <w:rsid w:val="00EB6668"/>
    <w:rsid w:val="00EC0466"/>
    <w:rsid w:val="00EC2ABA"/>
    <w:rsid w:val="00EC2CD8"/>
    <w:rsid w:val="00EC318A"/>
    <w:rsid w:val="00ED3070"/>
    <w:rsid w:val="00EE69EE"/>
    <w:rsid w:val="00F00450"/>
    <w:rsid w:val="00F06A1D"/>
    <w:rsid w:val="00F12EE0"/>
    <w:rsid w:val="00F16B7E"/>
    <w:rsid w:val="00F22CFA"/>
    <w:rsid w:val="00F41B84"/>
    <w:rsid w:val="00F645E7"/>
    <w:rsid w:val="00F67C59"/>
    <w:rsid w:val="00F77B72"/>
    <w:rsid w:val="00F86D13"/>
    <w:rsid w:val="00FD2EAA"/>
    <w:rsid w:val="00FD51AB"/>
    <w:rsid w:val="00FE0293"/>
    <w:rsid w:val="00FF2B88"/>
    <w:rsid w:val="00FF4F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1CA66"/>
  <w15:docId w15:val="{AC52349F-F987-40D2-9AE0-B81401FE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8"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67C59"/>
    <w:pPr>
      <w:spacing w:line="240" w:lineRule="atLeast"/>
    </w:pPr>
    <w:rPr>
      <w:rFonts w:ascii="Verdana" w:hAnsi="Verdana"/>
      <w:sz w:val="18"/>
      <w:szCs w:val="24"/>
    </w:rPr>
  </w:style>
  <w:style w:type="paragraph" w:styleId="Kop1">
    <w:name w:val="heading 1"/>
    <w:basedOn w:val="Standaard"/>
    <w:next w:val="Standaard"/>
    <w:link w:val="Kop1Char"/>
    <w:uiPriority w:val="8"/>
    <w:qFormat/>
    <w:rsid w:val="00AC3881"/>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AC3881"/>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AC3881"/>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link w:val="Kop5Char"/>
    <w:uiPriority w:val="9"/>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link w:val="KoptekstChar"/>
    <w:uiPriority w:val="99"/>
    <w:rsid w:val="00F67C59"/>
    <w:pPr>
      <w:tabs>
        <w:tab w:val="center" w:pos="4153"/>
        <w:tab w:val="right" w:pos="8306"/>
      </w:tabs>
    </w:pPr>
  </w:style>
  <w:style w:type="paragraph" w:styleId="Voettekst">
    <w:name w:val="footer"/>
    <w:basedOn w:val="Standaard"/>
    <w:link w:val="VoettekstChar"/>
    <w:rsid w:val="00F67C59"/>
    <w:pPr>
      <w:tabs>
        <w:tab w:val="center" w:pos="4153"/>
        <w:tab w:val="right" w:pos="8306"/>
      </w:tabs>
    </w:pPr>
  </w:style>
  <w:style w:type="paragraph" w:styleId="Ballontekst">
    <w:name w:val="Balloon Text"/>
    <w:basedOn w:val="Standaard"/>
    <w:link w:val="BallontekstChar"/>
    <w:uiPriority w:val="99"/>
    <w:semiHidden/>
    <w:rsid w:val="00E27DC5"/>
    <w:rPr>
      <w:rFonts w:ascii="Tahoma" w:hAnsi="Tahoma" w:cs="Tahoma"/>
      <w:sz w:val="16"/>
      <w:szCs w:val="16"/>
    </w:rPr>
  </w:style>
  <w:style w:type="character" w:styleId="Verwijzingopmerking">
    <w:name w:val="annotation reference"/>
    <w:basedOn w:val="Standaardalinea-lettertype"/>
    <w:uiPriority w:val="99"/>
    <w:rsid w:val="00AE28FB"/>
    <w:rPr>
      <w:sz w:val="16"/>
      <w:szCs w:val="16"/>
    </w:rPr>
  </w:style>
  <w:style w:type="paragraph" w:styleId="Tekstopmerking">
    <w:name w:val="annotation text"/>
    <w:basedOn w:val="Standaard"/>
    <w:link w:val="TekstopmerkingChar"/>
    <w:uiPriority w:val="99"/>
    <w:rsid w:val="00AE28FB"/>
    <w:pPr>
      <w:spacing w:line="240" w:lineRule="auto"/>
    </w:pPr>
    <w:rPr>
      <w:sz w:val="20"/>
      <w:szCs w:val="20"/>
    </w:rPr>
  </w:style>
  <w:style w:type="character" w:customStyle="1" w:styleId="TekstopmerkingChar">
    <w:name w:val="Tekst opmerking Char"/>
    <w:basedOn w:val="Standaardalinea-lettertype"/>
    <w:link w:val="Tekstopmerking"/>
    <w:uiPriority w:val="99"/>
    <w:rsid w:val="00AE28FB"/>
    <w:rPr>
      <w:rFonts w:ascii="Verdana" w:hAnsi="Verdana"/>
    </w:rPr>
  </w:style>
  <w:style w:type="paragraph" w:styleId="Onderwerpvanopmerking">
    <w:name w:val="annotation subject"/>
    <w:basedOn w:val="Tekstopmerking"/>
    <w:next w:val="Tekstopmerking"/>
    <w:link w:val="OnderwerpvanopmerkingChar"/>
    <w:uiPriority w:val="99"/>
    <w:rsid w:val="00AE28FB"/>
    <w:rPr>
      <w:b/>
      <w:bCs/>
    </w:rPr>
  </w:style>
  <w:style w:type="character" w:customStyle="1" w:styleId="OnderwerpvanopmerkingChar">
    <w:name w:val="Onderwerp van opmerking Char"/>
    <w:basedOn w:val="TekstopmerkingChar"/>
    <w:link w:val="Onderwerpvanopmerking"/>
    <w:uiPriority w:val="99"/>
    <w:rsid w:val="00AE28FB"/>
    <w:rPr>
      <w:rFonts w:ascii="Verdana" w:hAnsi="Verdana"/>
      <w:b/>
      <w:bCs/>
    </w:rPr>
  </w:style>
  <w:style w:type="character" w:customStyle="1" w:styleId="VoettekstChar">
    <w:name w:val="Voettekst Char"/>
    <w:basedOn w:val="Standaardalinea-lettertype"/>
    <w:link w:val="Voettekst"/>
    <w:uiPriority w:val="99"/>
    <w:rsid w:val="00326189"/>
    <w:rPr>
      <w:rFonts w:ascii="Verdana" w:hAnsi="Verdana"/>
      <w:sz w:val="18"/>
      <w:szCs w:val="24"/>
    </w:rPr>
  </w:style>
  <w:style w:type="paragraph" w:customStyle="1" w:styleId="Broodtekst">
    <w:name w:val="Broodtekst"/>
    <w:basedOn w:val="Standaard"/>
    <w:link w:val="BroodtekstChar"/>
    <w:qFormat/>
    <w:rsid w:val="00BE7B9A"/>
    <w:pPr>
      <w:tabs>
        <w:tab w:val="left" w:pos="227"/>
        <w:tab w:val="left" w:pos="454"/>
        <w:tab w:val="left" w:pos="680"/>
      </w:tabs>
      <w:autoSpaceDE w:val="0"/>
      <w:autoSpaceDN w:val="0"/>
      <w:adjustRightInd w:val="0"/>
    </w:pPr>
    <w:rPr>
      <w:rFonts w:eastAsia="DejaVu Sans"/>
      <w:szCs w:val="18"/>
    </w:rPr>
  </w:style>
  <w:style w:type="paragraph" w:styleId="Lijstalinea">
    <w:name w:val="List Paragraph"/>
    <w:basedOn w:val="Standaard"/>
    <w:link w:val="LijstalineaChar"/>
    <w:uiPriority w:val="34"/>
    <w:qFormat/>
    <w:rsid w:val="00FD2EAA"/>
    <w:pPr>
      <w:ind w:left="720"/>
      <w:contextualSpacing/>
    </w:pPr>
  </w:style>
  <w:style w:type="character" w:customStyle="1" w:styleId="Kop1Char">
    <w:name w:val="Kop 1 Char"/>
    <w:basedOn w:val="Standaardalinea-lettertype"/>
    <w:link w:val="Kop1"/>
    <w:uiPriority w:val="8"/>
    <w:rsid w:val="00AC3881"/>
    <w:rPr>
      <w:rFonts w:ascii="Verdana" w:eastAsiaTheme="majorEastAsia" w:hAnsi="Verdana" w:cstheme="majorBidi"/>
      <w:bCs/>
      <w:sz w:val="24"/>
      <w:szCs w:val="28"/>
    </w:rPr>
  </w:style>
  <w:style w:type="character" w:customStyle="1" w:styleId="Kop2Char">
    <w:name w:val="Kop 2 Char"/>
    <w:basedOn w:val="Standaardalinea-lettertype"/>
    <w:link w:val="Kop2"/>
    <w:uiPriority w:val="9"/>
    <w:rsid w:val="00AC3881"/>
    <w:rPr>
      <w:rFonts w:ascii="Verdana" w:eastAsiaTheme="majorEastAsia" w:hAnsi="Verdana" w:cstheme="majorBidi"/>
      <w:b/>
      <w:bCs/>
      <w:sz w:val="18"/>
      <w:szCs w:val="26"/>
    </w:rPr>
  </w:style>
  <w:style w:type="character" w:customStyle="1" w:styleId="Kop3Char">
    <w:name w:val="Kop 3 Char"/>
    <w:basedOn w:val="Standaardalinea-lettertype"/>
    <w:link w:val="Kop3"/>
    <w:uiPriority w:val="9"/>
    <w:rsid w:val="00AC3881"/>
    <w:rPr>
      <w:rFonts w:ascii="Verdana" w:eastAsiaTheme="majorEastAsia" w:hAnsi="Verdana" w:cstheme="majorBidi"/>
      <w:bCs/>
      <w:i/>
      <w:sz w:val="18"/>
      <w:szCs w:val="24"/>
    </w:rPr>
  </w:style>
  <w:style w:type="paragraph" w:styleId="Geenafstand">
    <w:name w:val="No Spacing"/>
    <w:uiPriority w:val="1"/>
    <w:unhideWhenUsed/>
    <w:qFormat/>
    <w:rsid w:val="00AC3881"/>
    <w:pPr>
      <w:spacing w:line="240" w:lineRule="exact"/>
      <w:contextualSpacing/>
    </w:pPr>
    <w:rPr>
      <w:rFonts w:ascii="Verdana" w:eastAsiaTheme="minorHAnsi" w:hAnsi="Verdana" w:cstheme="minorBidi"/>
      <w:kern w:val="2"/>
      <w:sz w:val="18"/>
      <w:szCs w:val="18"/>
      <w:lang w:eastAsia="en-US"/>
      <w14:ligatures w14:val="standardContextual"/>
    </w:rPr>
  </w:style>
  <w:style w:type="character" w:customStyle="1" w:styleId="Kop4Char">
    <w:name w:val="Kop 4 Char"/>
    <w:basedOn w:val="Standaardalinea-lettertype"/>
    <w:link w:val="Kop4"/>
    <w:uiPriority w:val="9"/>
    <w:rsid w:val="00AC3881"/>
    <w:rPr>
      <w:b/>
      <w:bCs/>
      <w:sz w:val="28"/>
      <w:szCs w:val="28"/>
    </w:rPr>
  </w:style>
  <w:style w:type="paragraph" w:styleId="Titel">
    <w:name w:val="Title"/>
    <w:basedOn w:val="Standaard"/>
    <w:next w:val="Standaard"/>
    <w:link w:val="TitelChar"/>
    <w:uiPriority w:val="10"/>
    <w:rsid w:val="00AC3881"/>
    <w:pPr>
      <w:pBdr>
        <w:bottom w:val="single" w:sz="8" w:space="4" w:color="4F81BD"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AC3881"/>
    <w:rPr>
      <w:rFonts w:ascii="Verdana" w:eastAsiaTheme="majorEastAsia" w:hAnsi="Verdana" w:cstheme="majorBidi"/>
      <w:spacing w:val="5"/>
      <w:kern w:val="28"/>
      <w:sz w:val="52"/>
      <w:szCs w:val="52"/>
    </w:rPr>
  </w:style>
  <w:style w:type="character" w:customStyle="1" w:styleId="KoptekstChar">
    <w:name w:val="Koptekst Char"/>
    <w:basedOn w:val="Standaardalinea-lettertype"/>
    <w:link w:val="Koptekst"/>
    <w:uiPriority w:val="99"/>
    <w:rsid w:val="00AC3881"/>
    <w:rPr>
      <w:rFonts w:ascii="Verdana" w:hAnsi="Verdana"/>
      <w:sz w:val="18"/>
      <w:szCs w:val="24"/>
    </w:rPr>
  </w:style>
  <w:style w:type="character" w:customStyle="1" w:styleId="BallontekstChar">
    <w:name w:val="Ballontekst Char"/>
    <w:basedOn w:val="Standaardalinea-lettertype"/>
    <w:link w:val="Ballontekst"/>
    <w:uiPriority w:val="99"/>
    <w:semiHidden/>
    <w:rsid w:val="00AC3881"/>
    <w:rPr>
      <w:rFonts w:ascii="Tahoma" w:hAnsi="Tahoma" w:cs="Tahoma"/>
      <w:sz w:val="16"/>
      <w:szCs w:val="16"/>
    </w:rPr>
  </w:style>
  <w:style w:type="numbering" w:customStyle="1" w:styleId="Lijststijl">
    <w:name w:val="Lijststijl"/>
    <w:uiPriority w:val="99"/>
    <w:rsid w:val="00AC3881"/>
    <w:pPr>
      <w:numPr>
        <w:numId w:val="2"/>
      </w:numPr>
    </w:pPr>
  </w:style>
  <w:style w:type="numbering" w:customStyle="1" w:styleId="Stijl2">
    <w:name w:val="Stijl2"/>
    <w:uiPriority w:val="99"/>
    <w:rsid w:val="00AC3881"/>
    <w:pPr>
      <w:numPr>
        <w:numId w:val="3"/>
      </w:numPr>
    </w:pPr>
  </w:style>
  <w:style w:type="paragraph" w:customStyle="1" w:styleId="Lijstmetopsommingstekens">
    <w:name w:val="Lijst met opsommingstekens"/>
    <w:basedOn w:val="Lijstalinea"/>
    <w:link w:val="LijstmetopsommingstekensChar"/>
    <w:uiPriority w:val="10"/>
    <w:rsid w:val="00AC3881"/>
    <w:pPr>
      <w:numPr>
        <w:numId w:val="4"/>
      </w:numPr>
      <w:contextualSpacing w:val="0"/>
    </w:pPr>
  </w:style>
  <w:style w:type="table" w:styleId="Tabelraster">
    <w:name w:val="Table Grid"/>
    <w:basedOn w:val="Standaardtabel"/>
    <w:uiPriority w:val="59"/>
    <w:rsid w:val="00AC3881"/>
    <w:pPr>
      <w:spacing w:line="240" w:lineRule="exact"/>
    </w:pPr>
    <w:rPr>
      <w:rFonts w:asciiTheme="minorHAnsi" w:eastAsiaTheme="minorHAnsi" w:hAnsiTheme="minorHAnsi" w:cstheme="minorBidi"/>
      <w:kern w:val="2"/>
      <w:sz w:val="14"/>
      <w:szCs w:val="18"/>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AC3881"/>
    <w:rPr>
      <w:rFonts w:ascii="Verdana" w:hAnsi="Verdana"/>
      <w:sz w:val="18"/>
      <w:szCs w:val="24"/>
    </w:rPr>
  </w:style>
  <w:style w:type="character" w:customStyle="1" w:styleId="LijstmetopsommingstekensChar">
    <w:name w:val="Lijst met opsommingstekens Char"/>
    <w:basedOn w:val="LijstalineaChar"/>
    <w:link w:val="Lijstmetopsommingstekens"/>
    <w:uiPriority w:val="10"/>
    <w:rsid w:val="00AC3881"/>
    <w:rPr>
      <w:rFonts w:ascii="Verdana" w:hAnsi="Verdana"/>
      <w:sz w:val="18"/>
      <w:szCs w:val="24"/>
    </w:rPr>
  </w:style>
  <w:style w:type="table" w:styleId="Lichtearcering">
    <w:name w:val="Light Shading"/>
    <w:basedOn w:val="Standaardtabel"/>
    <w:uiPriority w:val="60"/>
    <w:rsid w:val="00AC3881"/>
    <w:rPr>
      <w:rFonts w:asciiTheme="minorHAnsi" w:eastAsiaTheme="minorHAnsi" w:hAnsiTheme="minorHAnsi" w:cstheme="minorBidi"/>
      <w:color w:val="000000" w:themeColor="text1" w:themeShade="BF"/>
      <w:kern w:val="2"/>
      <w:sz w:val="18"/>
      <w:szCs w:val="18"/>
      <w:lang w:eastAsia="en-US"/>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AC3881"/>
    <w:rPr>
      <w:rFonts w:asciiTheme="minorHAnsi" w:eastAsiaTheme="minorHAnsi" w:hAnsiTheme="minorHAnsi" w:cstheme="minorBidi"/>
      <w:color w:val="365F91" w:themeColor="accent1" w:themeShade="BF"/>
      <w:kern w:val="2"/>
      <w:sz w:val="18"/>
      <w:szCs w:val="18"/>
      <w:lang w:eastAsia="en-US"/>
      <w14:ligatures w14:val="standardContextual"/>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AC3881"/>
    <w:rPr>
      <w:rFonts w:asciiTheme="minorHAnsi" w:eastAsiaTheme="minorHAnsi" w:hAnsiTheme="minorHAnsi" w:cstheme="minorBidi"/>
      <w:color w:val="76923C" w:themeColor="accent3" w:themeShade="BF"/>
      <w:kern w:val="2"/>
      <w:sz w:val="18"/>
      <w:szCs w:val="18"/>
      <w:lang w:eastAsia="en-US"/>
      <w14:ligatures w14:val="standardContextual"/>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Kop5Char">
    <w:name w:val="Kop 5 Char"/>
    <w:basedOn w:val="Standaardalinea-lettertype"/>
    <w:link w:val="Kop5"/>
    <w:uiPriority w:val="9"/>
    <w:rsid w:val="00AC3881"/>
    <w:rPr>
      <w:rFonts w:ascii="Verdana" w:hAnsi="Verdana"/>
      <w:b/>
      <w:bCs/>
      <w:i/>
      <w:iCs/>
      <w:sz w:val="26"/>
      <w:szCs w:val="26"/>
    </w:rPr>
  </w:style>
  <w:style w:type="character" w:styleId="Zwaar">
    <w:name w:val="Strong"/>
    <w:basedOn w:val="Standaardalinea-lettertype"/>
    <w:uiPriority w:val="22"/>
    <w:rsid w:val="00AC3881"/>
    <w:rPr>
      <w:b/>
      <w:bCs/>
    </w:rPr>
  </w:style>
  <w:style w:type="character" w:styleId="Intensievebenadrukking">
    <w:name w:val="Intense Emphasis"/>
    <w:basedOn w:val="Standaardalinea-lettertype"/>
    <w:uiPriority w:val="21"/>
    <w:rsid w:val="00AC3881"/>
    <w:rPr>
      <w:b/>
      <w:bCs/>
      <w:i/>
      <w:iCs/>
      <w:color w:val="4F81BD" w:themeColor="accent1"/>
    </w:rPr>
  </w:style>
  <w:style w:type="character" w:styleId="Nadruk">
    <w:name w:val="Emphasis"/>
    <w:basedOn w:val="Standaardalinea-lettertype"/>
    <w:uiPriority w:val="20"/>
    <w:rsid w:val="00AC3881"/>
    <w:rPr>
      <w:i/>
      <w:iCs/>
    </w:rPr>
  </w:style>
  <w:style w:type="character" w:styleId="Subtielebenadrukking">
    <w:name w:val="Subtle Emphasis"/>
    <w:basedOn w:val="Standaardalinea-lettertype"/>
    <w:uiPriority w:val="19"/>
    <w:rsid w:val="00AC3881"/>
    <w:rPr>
      <w:i/>
      <w:iCs/>
      <w:color w:val="808080" w:themeColor="text1" w:themeTint="7F"/>
    </w:rPr>
  </w:style>
  <w:style w:type="paragraph" w:styleId="Ondertitel">
    <w:name w:val="Subtitle"/>
    <w:basedOn w:val="Standaard"/>
    <w:next w:val="Standaard"/>
    <w:link w:val="OndertitelChar"/>
    <w:uiPriority w:val="11"/>
    <w:rsid w:val="00AC3881"/>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uiPriority w:val="11"/>
    <w:rsid w:val="00AC3881"/>
    <w:rPr>
      <w:rFonts w:asciiTheme="majorHAnsi" w:eastAsiaTheme="majorEastAsia" w:hAnsiTheme="majorHAnsi" w:cstheme="majorBidi"/>
      <w:i/>
      <w:iCs/>
      <w:color w:val="4F81BD" w:themeColor="accent1"/>
      <w:spacing w:val="15"/>
      <w:sz w:val="24"/>
      <w:szCs w:val="24"/>
    </w:rPr>
  </w:style>
  <w:style w:type="paragraph" w:styleId="Citaat">
    <w:name w:val="Quote"/>
    <w:basedOn w:val="Standaard"/>
    <w:next w:val="Standaard"/>
    <w:link w:val="CitaatChar"/>
    <w:uiPriority w:val="29"/>
    <w:rsid w:val="00AC3881"/>
    <w:rPr>
      <w:rFonts w:eastAsia="DejaVu Sans"/>
      <w:i/>
      <w:iCs/>
      <w:color w:val="000000" w:themeColor="text1"/>
    </w:rPr>
  </w:style>
  <w:style w:type="character" w:customStyle="1" w:styleId="CitaatChar">
    <w:name w:val="Citaat Char"/>
    <w:basedOn w:val="Standaardalinea-lettertype"/>
    <w:link w:val="Citaat"/>
    <w:uiPriority w:val="29"/>
    <w:rsid w:val="00AC3881"/>
    <w:rPr>
      <w:rFonts w:ascii="Verdana" w:eastAsia="DejaVu Sans" w:hAnsi="Verdana"/>
      <w:i/>
      <w:iCs/>
      <w:color w:val="000000" w:themeColor="text1"/>
      <w:sz w:val="18"/>
      <w:szCs w:val="24"/>
    </w:rPr>
  </w:style>
  <w:style w:type="paragraph" w:styleId="Duidelijkcitaat">
    <w:name w:val="Intense Quote"/>
    <w:basedOn w:val="Standaard"/>
    <w:next w:val="Standaard"/>
    <w:link w:val="DuidelijkcitaatChar"/>
    <w:uiPriority w:val="30"/>
    <w:rsid w:val="00AC3881"/>
    <w:pPr>
      <w:pBdr>
        <w:bottom w:val="single" w:sz="4" w:space="4" w:color="4F81BD" w:themeColor="accent1"/>
      </w:pBdr>
      <w:spacing w:before="200" w:after="280"/>
      <w:ind w:left="936" w:right="936"/>
    </w:pPr>
    <w:rPr>
      <w:rFonts w:eastAsia="DejaVu Sans"/>
      <w:b/>
      <w:bCs/>
      <w:i/>
      <w:iCs/>
      <w:color w:val="4F81BD" w:themeColor="accent1"/>
    </w:rPr>
  </w:style>
  <w:style w:type="character" w:customStyle="1" w:styleId="DuidelijkcitaatChar">
    <w:name w:val="Duidelijk citaat Char"/>
    <w:basedOn w:val="Standaardalinea-lettertype"/>
    <w:link w:val="Duidelijkcitaat"/>
    <w:uiPriority w:val="30"/>
    <w:rsid w:val="00AC3881"/>
    <w:rPr>
      <w:rFonts w:ascii="Verdana" w:eastAsia="DejaVu Sans" w:hAnsi="Verdana"/>
      <w:b/>
      <w:bCs/>
      <w:i/>
      <w:iCs/>
      <w:color w:val="4F81BD" w:themeColor="accent1"/>
      <w:sz w:val="18"/>
      <w:szCs w:val="24"/>
    </w:rPr>
  </w:style>
  <w:style w:type="character" w:styleId="Intensieveverwijzing">
    <w:name w:val="Intense Reference"/>
    <w:basedOn w:val="Standaardalinea-lettertype"/>
    <w:uiPriority w:val="32"/>
    <w:rsid w:val="00AC3881"/>
    <w:rPr>
      <w:b/>
      <w:bCs/>
      <w:smallCaps/>
      <w:color w:val="C0504D" w:themeColor="accent2"/>
      <w:spacing w:val="5"/>
      <w:u w:val="single"/>
    </w:rPr>
  </w:style>
  <w:style w:type="character" w:styleId="Titelvanboek">
    <w:name w:val="Book Title"/>
    <w:basedOn w:val="Standaardalinea-lettertype"/>
    <w:uiPriority w:val="33"/>
    <w:rsid w:val="00AC3881"/>
    <w:rPr>
      <w:b/>
      <w:bCs/>
      <w:smallCaps/>
      <w:spacing w:val="5"/>
    </w:rPr>
  </w:style>
  <w:style w:type="paragraph" w:customStyle="1" w:styleId="Lijstalinea1">
    <w:name w:val="Lijstalinea1"/>
    <w:basedOn w:val="Standaard"/>
    <w:semiHidden/>
    <w:rsid w:val="00AC3881"/>
    <w:pPr>
      <w:numPr>
        <w:numId w:val="5"/>
      </w:numPr>
    </w:pPr>
    <w:rPr>
      <w:rFonts w:eastAsia="DejaVu Sans"/>
    </w:rPr>
  </w:style>
  <w:style w:type="paragraph" w:customStyle="1" w:styleId="HoofdstukGenummerd">
    <w:name w:val="HoofdstukGenummerd"/>
    <w:basedOn w:val="Broodtekst"/>
    <w:next w:val="Broodtekst"/>
    <w:uiPriority w:val="2"/>
    <w:qFormat/>
    <w:rsid w:val="00AC3881"/>
    <w:pPr>
      <w:pageBreakBefore/>
      <w:numPr>
        <w:numId w:val="6"/>
      </w:numPr>
      <w:spacing w:after="660" w:line="300" w:lineRule="atLeast"/>
      <w:outlineLvl w:val="0"/>
    </w:pPr>
    <w:rPr>
      <w:sz w:val="24"/>
    </w:rPr>
  </w:style>
  <w:style w:type="paragraph" w:customStyle="1" w:styleId="Paragraaf">
    <w:name w:val="Paragraaf"/>
    <w:basedOn w:val="Broodtekst"/>
    <w:next w:val="Broodtekst"/>
    <w:uiPriority w:val="3"/>
    <w:qFormat/>
    <w:rsid w:val="00AC3881"/>
    <w:pPr>
      <w:numPr>
        <w:ilvl w:val="1"/>
        <w:numId w:val="6"/>
      </w:numPr>
      <w:spacing w:before="240"/>
      <w:outlineLvl w:val="1"/>
    </w:pPr>
    <w:rPr>
      <w:b/>
    </w:rPr>
  </w:style>
  <w:style w:type="paragraph" w:customStyle="1" w:styleId="Subparagraaf">
    <w:name w:val="Subparagraaf"/>
    <w:basedOn w:val="Broodtekst"/>
    <w:next w:val="Broodtekst"/>
    <w:uiPriority w:val="4"/>
    <w:qFormat/>
    <w:rsid w:val="00AC3881"/>
    <w:pPr>
      <w:numPr>
        <w:ilvl w:val="2"/>
        <w:numId w:val="6"/>
      </w:numPr>
      <w:spacing w:before="240"/>
      <w:outlineLvl w:val="2"/>
    </w:pPr>
    <w:rPr>
      <w:i/>
    </w:rPr>
  </w:style>
  <w:style w:type="character" w:styleId="Voetnootmarkering">
    <w:name w:val="footnote reference"/>
    <w:basedOn w:val="Standaardalinea-lettertype"/>
    <w:uiPriority w:val="99"/>
    <w:semiHidden/>
    <w:rsid w:val="00AC3881"/>
    <w:rPr>
      <w:rFonts w:cs="Times New Roman"/>
      <w:vertAlign w:val="superscript"/>
    </w:rPr>
  </w:style>
  <w:style w:type="paragraph" w:customStyle="1" w:styleId="Subsubparagraaf">
    <w:name w:val="Subsubparagraaf"/>
    <w:basedOn w:val="Subparagraaf"/>
    <w:next w:val="Broodtekst"/>
    <w:uiPriority w:val="5"/>
    <w:qFormat/>
    <w:rsid w:val="00AC3881"/>
    <w:pPr>
      <w:numPr>
        <w:ilvl w:val="3"/>
      </w:numPr>
      <w:outlineLvl w:val="3"/>
    </w:pPr>
    <w:rPr>
      <w:i w:val="0"/>
    </w:rPr>
  </w:style>
  <w:style w:type="paragraph" w:customStyle="1" w:styleId="OpsommingenRWS">
    <w:name w:val="Opsommingen RWS"/>
    <w:basedOn w:val="Standaard"/>
    <w:qFormat/>
    <w:rsid w:val="00AC3881"/>
    <w:pPr>
      <w:widowControl w:val="0"/>
      <w:suppressAutoHyphens/>
      <w:autoSpaceDN w:val="0"/>
      <w:spacing w:line="240" w:lineRule="exact"/>
      <w:textAlignment w:val="baseline"/>
    </w:pPr>
    <w:rPr>
      <w:rFonts w:eastAsia="DejaVu Sans" w:cs="Lohit Hindi"/>
      <w:lang w:eastAsia="zh-CN" w:bidi="hi-IN"/>
    </w:rPr>
  </w:style>
  <w:style w:type="table" w:customStyle="1" w:styleId="Tabelraster1">
    <w:name w:val="Tabelraster1"/>
    <w:basedOn w:val="Standaardtabel"/>
    <w:next w:val="Tabelraster"/>
    <w:uiPriority w:val="39"/>
    <w:rsid w:val="00AC38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39"/>
    <w:rsid w:val="00AC38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unhideWhenUsed/>
    <w:rsid w:val="00AC3881"/>
    <w:pPr>
      <w:spacing w:line="240" w:lineRule="auto"/>
    </w:pPr>
    <w:rPr>
      <w:rFonts w:eastAsia="DejaVu Sans"/>
      <w:sz w:val="20"/>
      <w:szCs w:val="20"/>
    </w:rPr>
  </w:style>
  <w:style w:type="character" w:customStyle="1" w:styleId="VoetnoottekstChar">
    <w:name w:val="Voetnoottekst Char"/>
    <w:basedOn w:val="Standaardalinea-lettertype"/>
    <w:link w:val="Voetnoottekst"/>
    <w:uiPriority w:val="99"/>
    <w:rsid w:val="00AC3881"/>
    <w:rPr>
      <w:rFonts w:ascii="Verdana" w:eastAsia="DejaVu Sans" w:hAnsi="Verdana"/>
    </w:rPr>
  </w:style>
  <w:style w:type="character" w:styleId="Hyperlink">
    <w:name w:val="Hyperlink"/>
    <w:basedOn w:val="Standaardalinea-lettertype"/>
    <w:uiPriority w:val="99"/>
    <w:semiHidden/>
    <w:unhideWhenUsed/>
    <w:rsid w:val="00AC3881"/>
    <w:rPr>
      <w:color w:val="007BC7"/>
      <w:u w:val="single"/>
    </w:rPr>
  </w:style>
  <w:style w:type="paragraph" w:styleId="Revisie">
    <w:name w:val="Revision"/>
    <w:hidden/>
    <w:uiPriority w:val="99"/>
    <w:semiHidden/>
    <w:rsid w:val="00AC3881"/>
    <w:rPr>
      <w:rFonts w:ascii="Verdana" w:eastAsia="DejaVu Sans" w:hAnsi="Verdana"/>
      <w:sz w:val="18"/>
      <w:szCs w:val="24"/>
    </w:rPr>
  </w:style>
  <w:style w:type="paragraph" w:customStyle="1" w:styleId="broodtekst0">
    <w:name w:val="broodtekst"/>
    <w:basedOn w:val="Standaard"/>
    <w:link w:val="broodtekstChar2"/>
    <w:rsid w:val="00AC3881"/>
    <w:pPr>
      <w:tabs>
        <w:tab w:val="left" w:pos="227"/>
        <w:tab w:val="left" w:pos="454"/>
        <w:tab w:val="left" w:pos="680"/>
      </w:tabs>
      <w:autoSpaceDE w:val="0"/>
      <w:autoSpaceDN w:val="0"/>
      <w:adjustRightInd w:val="0"/>
    </w:pPr>
    <w:rPr>
      <w:rFonts w:cs="Lohit Hindi"/>
      <w:szCs w:val="18"/>
      <w:lang w:val="en-US" w:eastAsia="en-US"/>
    </w:rPr>
  </w:style>
  <w:style w:type="character" w:customStyle="1" w:styleId="broodtekstChar2">
    <w:name w:val="broodtekst Char2"/>
    <w:basedOn w:val="Standaardalinea-lettertype"/>
    <w:link w:val="broodtekst0"/>
    <w:rsid w:val="00AC3881"/>
    <w:rPr>
      <w:rFonts w:ascii="Verdana" w:hAnsi="Verdana" w:cs="Lohit Hindi"/>
      <w:sz w:val="18"/>
      <w:szCs w:val="18"/>
      <w:lang w:val="en-US" w:eastAsia="en-US"/>
    </w:rPr>
  </w:style>
  <w:style w:type="character" w:customStyle="1" w:styleId="OpmaakprofielArial">
    <w:name w:val="Opmaakprofiel Arial"/>
    <w:rsid w:val="00AC3881"/>
    <w:rPr>
      <w:rFonts w:ascii="V&amp;W Syntax (Adobe)" w:hAnsi="V&amp;W Syntax (Adobe)" w:cs="V&amp;W Syntax (Adobe)"/>
    </w:rPr>
  </w:style>
  <w:style w:type="character" w:customStyle="1" w:styleId="BroodtekstChar">
    <w:name w:val="Broodtekst Char"/>
    <w:basedOn w:val="Standaardalinea-lettertype"/>
    <w:link w:val="Broodtekst"/>
    <w:rsid w:val="00AC3881"/>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66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obeon.nl/diensten/persoonscertificering/persoonscertificering-voor-vakmensen/onderhoudskundige-vastgoed" TargetMode="External"/><Relationship Id="rId18" Type="http://schemas.openxmlformats.org/officeDocument/2006/relationships/hyperlink" Target="https://wetten.overheid.nl/jci1.3:c:BWBR0022929&amp;g=2024-01-01&amp;z=2024-05-29"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sertum.nl/" TargetMode="External"/><Relationship Id="rId17" Type="http://schemas.openxmlformats.org/officeDocument/2006/relationships/hyperlink" Target="https://www.hobeon.nl/diensten/persoonscertificering/persoonscertificering-voor-vakmensen/onderhoudskundige-vastgoed" TargetMode="External"/><Relationship Id="rId2" Type="http://schemas.openxmlformats.org/officeDocument/2006/relationships/customXml" Target="../customXml/item2.xml"/><Relationship Id="rId16" Type="http://schemas.openxmlformats.org/officeDocument/2006/relationships/hyperlink" Target="https://www.sertum.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hobeon.nl/diensten/persoonscertificering/persoonscertificering-voor-vakmensen/onderhoudskundige-vastgoed"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ertum.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BE6642E8D6DC4F9A785B00C9C074B6" ma:contentTypeVersion="9" ma:contentTypeDescription="Een nieuw document maken." ma:contentTypeScope="" ma:versionID="07ecd07be0f73d38e58d135322b8a3a9">
  <xsd:schema xmlns:xsd="http://www.w3.org/2001/XMLSchema" xmlns:xs="http://www.w3.org/2001/XMLSchema" xmlns:p="http://schemas.microsoft.com/office/2006/metadata/properties" xmlns:ns2="c5ae1118-bc05-4654-8a11-9d4d7deac55a" xmlns:ns3="c1957c7a-42f3-4e66-98d0-5a5a3da9e1bc" targetNamespace="http://schemas.microsoft.com/office/2006/metadata/properties" ma:root="true" ma:fieldsID="59559d9fe97845a2c688b74bc8ecadc0" ns2:_="" ns3:_="">
    <xsd:import namespace="c5ae1118-bc05-4654-8a11-9d4d7deac55a"/>
    <xsd:import namespace="c1957c7a-42f3-4e66-98d0-5a5a3da9e1bc"/>
    <xsd:element name="properties">
      <xsd:complexType>
        <xsd:sequence>
          <xsd:element name="documentManagement">
            <xsd:complexType>
              <xsd:all>
                <xsd:element ref="ns2:_dlc_DocId" minOccurs="0"/>
                <xsd:element ref="ns2:_dlc_DocIdUrl" minOccurs="0"/>
                <xsd:element ref="ns2:_dlc_DocIdPersistId" minOccurs="0"/>
                <xsd:element ref="ns3:Model"/>
                <xsd:element ref="ns3:Model_x0020_E_x0026_C_x0020__x0028_Droog_x0029_"/>
                <xsd:element ref="ns3:Model_x0020_PRC_x0020__x0028_Droog_x0029_"/>
                <xsd:element ref="ns3:Model_x0020_D_x0026_C"/>
                <xsd:element ref="ns3:Model_x0020_DBFM"/>
                <xsd:element ref="ns3:Model_x0020_Gladheidsbestrijding"/>
                <xsd:element ref="ns3:MKW"/>
                <xsd:element ref="ns3:ID_x0020_zonder_x0020_ROK"/>
                <xsd:element ref="ns3:Dienstverlening"/>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957c7a-42f3-4e66-98d0-5a5a3da9e1bc" elementFormDefault="qualified">
    <xsd:import namespace="http://schemas.microsoft.com/office/2006/documentManagement/types"/>
    <xsd:import namespace="http://schemas.microsoft.com/office/infopath/2007/PartnerControls"/>
    <xsd:element name="Model" ma:index="11" ma:displayName="Model" ma:default="D&amp;C, E&amp;C (Alg.), MKW, PRC (Droog), Gladheidsbestrijding" ma:format="Dropdown" ma:internalName="Model">
      <xsd:simpleType>
        <xsd:restriction base="dms:Choice">
          <xsd:enumeration value="D&amp;C, E&amp;C (Alg.), MKW, PRC (Droog), Gladheidsbestrijding"/>
          <xsd:enumeration value="D&amp;C, E&amp;C (Alg.), PRC (Droog), Gladheidsbestrijding"/>
          <xsd:enumeration value="D&amp;C, E&amp;C (Alg.), PRC (Droog)"/>
        </xsd:restriction>
      </xsd:simpleType>
    </xsd:element>
    <xsd:element name="Model_x0020_E_x0026_C_x0020__x0028_Droog_x0029_" ma:index="12" ma:displayName="E&amp;C" ma:format="Dropdown" ma:internalName="Model_x0020_E_x0026_C_x0020__x0028_Droog_x0029_">
      <xsd:simpleType>
        <xsd:restriction base="dms:Choice">
          <xsd:enumeration value="Ja"/>
          <xsd:enumeration value="Nee"/>
        </xsd:restriction>
      </xsd:simpleType>
    </xsd:element>
    <xsd:element name="Model_x0020_PRC_x0020__x0028_Droog_x0029_" ma:index="13" ma:displayName="PRC" ma:format="Dropdown" ma:internalName="Model_x0020_PRC_x0020__x0028_Droog_x0029_">
      <xsd:simpleType>
        <xsd:restriction base="dms:Choice">
          <xsd:enumeration value="Ja"/>
          <xsd:enumeration value="Nee"/>
        </xsd:restriction>
      </xsd:simpleType>
    </xsd:element>
    <xsd:element name="Model_x0020_D_x0026_C" ma:index="14" ma:displayName="D&amp;C" ma:format="Dropdown" ma:internalName="Model_x0020_D_x0026_C">
      <xsd:simpleType>
        <xsd:restriction base="dms:Choice">
          <xsd:enumeration value="Ja"/>
          <xsd:enumeration value="Nee"/>
        </xsd:restriction>
      </xsd:simpleType>
    </xsd:element>
    <xsd:element name="Model_x0020_DBFM" ma:index="15" ma:displayName="DBFM" ma:format="Dropdown" ma:internalName="Model_x0020_DBFM">
      <xsd:simpleType>
        <xsd:restriction base="dms:Choice">
          <xsd:enumeration value="Ja"/>
          <xsd:enumeration value="Nee"/>
        </xsd:restriction>
      </xsd:simpleType>
    </xsd:element>
    <xsd:element name="Model_x0020_Gladheidsbestrijding" ma:index="16" ma:displayName="Gladheidsbestrijding" ma:internalName="Model_x0020_Gladheidsbestrijding">
      <xsd:simpleType>
        <xsd:restriction base="dms:Choice">
          <xsd:enumeration value="Ja"/>
          <xsd:enumeration value="Nee"/>
        </xsd:restriction>
      </xsd:simpleType>
    </xsd:element>
    <xsd:element name="MKW" ma:index="17" ma:displayName="MKW" ma:format="Dropdown" ma:internalName="MKW">
      <xsd:simpleType>
        <xsd:restriction base="dms:Choice">
          <xsd:enumeration value="Ja"/>
          <xsd:enumeration value="Nee"/>
        </xsd:restriction>
      </xsd:simpleType>
    </xsd:element>
    <xsd:element name="ID_x0020_zonder_x0020_ROK" ma:index="18" ma:displayName="ID zonder ROK" ma:format="Dropdown" ma:internalName="ID_x0020_zonder_x0020_ROK">
      <xsd:simpleType>
        <xsd:restriction base="dms:Choice">
          <xsd:enumeration value="Ja"/>
          <xsd:enumeration value="Nee"/>
        </xsd:restriction>
      </xsd:simpleType>
    </xsd:element>
    <xsd:element name="Dienstverlening" ma:index="19" ma:displayName="Dienstverlening" ma:format="Dropdown" ma:internalName="Dienstverlening">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SW00-1120939685-30</_dlc_DocId>
    <_dlc_DocIdUrl xmlns="c5ae1118-bc05-4654-8a11-9d4d7deac55a">
      <Url>https://samenwerken.sp01.intranet.rws.nl/sites/vpr0000378/_layouts/15/DocIdRedir.aspx?ID=SW00-1120939685-30</Url>
      <Description>SW00-1120939685-30</Description>
    </_dlc_DocIdUrl>
    <Model_x0020_E_x0026_C_x0020__x0028_Droog_x0029_ xmlns="c1957c7a-42f3-4e66-98d0-5a5a3da9e1bc">Nee</Model_x0020_E_x0026_C_x0020__x0028_Droog_x0029_>
    <Model xmlns="c1957c7a-42f3-4e66-98d0-5a5a3da9e1bc">D&amp;C, E&amp;C (Alg.), MKW, PRC (Droog), Gladheidsbestrijding</Model>
    <Model_x0020_D_x0026_C xmlns="c1957c7a-42f3-4e66-98d0-5a5a3da9e1bc">Nee</Model_x0020_D_x0026_C>
    <MKW xmlns="c1957c7a-42f3-4e66-98d0-5a5a3da9e1bc">Nee</MKW>
    <Model_x0020_Gladheidsbestrijding xmlns="c1957c7a-42f3-4e66-98d0-5a5a3da9e1bc">Nee</Model_x0020_Gladheidsbestrijding>
    <Model_x0020_PRC_x0020__x0028_Droog_x0029_ xmlns="c1957c7a-42f3-4e66-98d0-5a5a3da9e1bc">Nee</Model_x0020_PRC_x0020__x0028_Droog_x0029_>
    <Model_x0020_DBFM xmlns="c1957c7a-42f3-4e66-98d0-5a5a3da9e1bc">Nee</Model_x0020_DBFM>
    <ID_x0020_zonder_x0020_ROK xmlns="c1957c7a-42f3-4e66-98d0-5a5a3da9e1bc">Ja</ID_x0020_zonder_x0020_ROK>
    <Dienstverlening xmlns="c1957c7a-42f3-4e66-98d0-5a5a3da9e1bc">Nee</Dienstverlening>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112D91-3D84-4DFE-AF02-2FAEB3767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c1957c7a-42f3-4e66-98d0-5a5a3da9e1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85ED-9B88-42C7-BC94-3210C320A5AD}">
  <ds:schemaRefs>
    <ds:schemaRef ds:uri="http://schemas.openxmlformats.org/officeDocument/2006/bibliography"/>
  </ds:schemaRefs>
</ds:datastoreItem>
</file>

<file path=customXml/itemProps3.xml><?xml version="1.0" encoding="utf-8"?>
<ds:datastoreItem xmlns:ds="http://schemas.openxmlformats.org/officeDocument/2006/customXml" ds:itemID="{FF51AF6B-24D5-4D01-BA69-2268D674E1FC}">
  <ds:schemaRefs>
    <ds:schemaRef ds:uri="http://schemas.microsoft.com/sharepoint/v3/contenttype/forms"/>
  </ds:schemaRefs>
</ds:datastoreItem>
</file>

<file path=customXml/itemProps4.xml><?xml version="1.0" encoding="utf-8"?>
<ds:datastoreItem xmlns:ds="http://schemas.openxmlformats.org/officeDocument/2006/customXml" ds:itemID="{5A0C4210-62C1-43A3-A534-BE06A86AF509}">
  <ds:schemaRefs>
    <ds:schemaRef ds:uri="http://schemas.microsoft.com/office/2006/metadata/properties"/>
    <ds:schemaRef ds:uri="http://schemas.microsoft.com/office/infopath/2007/PartnerControls"/>
    <ds:schemaRef ds:uri="c5ae1118-bc05-4654-8a11-9d4d7deac55a"/>
    <ds:schemaRef ds:uri="c1957c7a-42f3-4e66-98d0-5a5a3da9e1bc"/>
  </ds:schemaRefs>
</ds:datastoreItem>
</file>

<file path=customXml/itemProps5.xml><?xml version="1.0" encoding="utf-8"?>
<ds:datastoreItem xmlns:ds="http://schemas.openxmlformats.org/officeDocument/2006/customXml" ds:itemID="{622EA9F9-E853-46F7-8DF8-9B54CC41F7B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7211</Words>
  <Characters>48083</Characters>
  <Application>Microsoft Office Word</Application>
  <DocSecurity>4</DocSecurity>
  <Lines>400</Lines>
  <Paragraphs>110</Paragraphs>
  <ScaleCrop>false</ScaleCrop>
  <HeadingPairs>
    <vt:vector size="2" baseType="variant">
      <vt:variant>
        <vt:lpstr>Titel</vt:lpstr>
      </vt:variant>
      <vt:variant>
        <vt:i4>1</vt:i4>
      </vt:variant>
    </vt:vector>
  </HeadingPairs>
  <TitlesOfParts>
    <vt:vector size="1" baseType="lpstr">
      <vt:lpstr>Bijlage Technische bekwaamheid</vt:lpstr>
    </vt:vector>
  </TitlesOfParts>
  <Company>Rijkswaterstaat</Company>
  <LinksUpToDate>false</LinksUpToDate>
  <CharactersWithSpaces>55184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Technische bekwaamheid</dc:title>
  <dc:creator>Lenderink, Bart</dc:creator>
  <cp:lastModifiedBy>Wiegers, Daniëlle (RWS GPO)</cp:lastModifiedBy>
  <cp:revision>2</cp:revision>
  <cp:lastPrinted>2015-12-17T08:39:00Z</cp:lastPrinted>
  <dcterms:created xsi:type="dcterms:W3CDTF">2024-09-30T12:08:00Z</dcterms:created>
  <dcterms:modified xsi:type="dcterms:W3CDTF">2024-09-30T12:08:00Z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0x010100F0BE6642E8D6DC4F9A785B00C9C074B6</vt:lpwstr>
  </property>
  <property fmtid="{D5CDD505-2E9C-101B-9397-08002B2CF9AE}" pid="3" name="_dlc_DocIdItemGuid">
    <vt:lpwstr>1dd11a92-874d-412c-af50-4e53f9c009ed</vt:lpwstr>
  </property>
</Properties>
</file>